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E5050D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941239">
        <w:rPr>
          <w:rFonts w:ascii="Arial" w:eastAsia="MS Mincho" w:hAnsi="Arial" w:cs="Arial"/>
          <w:b/>
          <w:sz w:val="24"/>
          <w:szCs w:val="24"/>
          <w:lang w:eastAsia="ja-JP"/>
        </w:rPr>
        <w:t>3</w:t>
      </w:r>
      <w:r w:rsidR="008F77AF">
        <w:rPr>
          <w:rFonts w:ascii="Arial" w:eastAsia="MS Mincho" w:hAnsi="Arial" w:cs="Arial"/>
          <w:b/>
          <w:sz w:val="24"/>
          <w:szCs w:val="24"/>
          <w:lang w:eastAsia="ja-JP"/>
        </w:rPr>
        <w:t>456</w:t>
      </w:r>
    </w:p>
    <w:p w14:paraId="37928451" w14:textId="0D66E30C"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5E2C9F">
        <w:rPr>
          <w:rFonts w:ascii="Arial" w:eastAsia="MS Mincho" w:hAnsi="Arial" w:cs="Arial"/>
          <w:i/>
          <w:sz w:val="24"/>
          <w:szCs w:val="24"/>
          <w:lang w:eastAsia="ja-JP"/>
        </w:rPr>
        <w:t>S1-</w:t>
      </w:r>
      <w:r w:rsidR="00E56A6F">
        <w:rPr>
          <w:rFonts w:ascii="Arial" w:eastAsia="MS Mincho" w:hAnsi="Arial" w:cs="Arial"/>
          <w:i/>
          <w:sz w:val="24"/>
          <w:szCs w:val="24"/>
          <w:lang w:eastAsia="ja-JP"/>
        </w:rPr>
        <w:t>253111</w:t>
      </w:r>
      <w:r w:rsidR="00941239">
        <w:rPr>
          <w:rFonts w:ascii="Arial" w:eastAsia="MS Mincho" w:hAnsi="Arial" w:cs="Arial"/>
          <w:i/>
          <w:sz w:val="24"/>
          <w:szCs w:val="24"/>
          <w:lang w:eastAsia="ja-JP"/>
        </w:rPr>
        <w:t>r</w:t>
      </w:r>
      <w:proofErr w:type="gramStart"/>
      <w:r w:rsidR="00941239">
        <w:rPr>
          <w:rFonts w:ascii="Arial" w:eastAsia="MS Mincho" w:hAnsi="Arial" w:cs="Arial"/>
          <w:i/>
          <w:sz w:val="24"/>
          <w:szCs w:val="24"/>
          <w:lang w:eastAsia="ja-JP"/>
        </w:rPr>
        <w:t>1,S</w:t>
      </w:r>
      <w:proofErr w:type="gramEnd"/>
      <w:r w:rsidR="00941239">
        <w:rPr>
          <w:rFonts w:ascii="Arial" w:eastAsia="MS Mincho" w:hAnsi="Arial" w:cs="Arial"/>
          <w:i/>
          <w:sz w:val="24"/>
          <w:szCs w:val="24"/>
          <w:lang w:eastAsia="ja-JP"/>
        </w:rPr>
        <w:t>1-253111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049E95B" w:rsidR="0009108F" w:rsidRDefault="00941825" w:rsidP="0009108F">
      <w:pPr>
        <w:spacing w:after="120"/>
        <w:ind w:left="1985" w:hanging="1985"/>
        <w:rPr>
          <w:rFonts w:ascii="Arial" w:hAnsi="Arial" w:cs="Arial"/>
          <w:b/>
          <w:bCs/>
        </w:rPr>
      </w:pPr>
      <w:r>
        <w:rPr>
          <w:rFonts w:ascii="Arial" w:hAnsi="Arial" w:cs="Arial"/>
          <w:b/>
          <w:bCs/>
        </w:rPr>
        <w:t>Source:</w:t>
      </w:r>
      <w:r>
        <w:rPr>
          <w:rFonts w:ascii="Arial" w:hAnsi="Arial" w:cs="Arial"/>
          <w:b/>
          <w:bCs/>
        </w:rPr>
        <w:tab/>
      </w:r>
      <w:proofErr w:type="spellStart"/>
      <w:r>
        <w:rPr>
          <w:rFonts w:ascii="Arial" w:hAnsi="Arial" w:cs="Arial"/>
          <w:b/>
          <w:bCs/>
        </w:rPr>
        <w:t>Hytera</w:t>
      </w:r>
      <w:proofErr w:type="spellEnd"/>
      <w:r>
        <w:rPr>
          <w:rFonts w:ascii="Arial" w:hAnsi="Arial" w:cs="Arial"/>
          <w:b/>
          <w:bCs/>
        </w:rPr>
        <w:t>, China Mobile</w:t>
      </w:r>
      <w:r w:rsidR="00D74BAE">
        <w:rPr>
          <w:rFonts w:ascii="Arial" w:hAnsi="Arial" w:cs="Arial"/>
          <w:b/>
          <w:bCs/>
        </w:rPr>
        <w:t>, China Telecom, China Unicom</w:t>
      </w:r>
    </w:p>
    <w:p w14:paraId="4711311D" w14:textId="4A27EE1E"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bookmarkStart w:id="0" w:name="OLE_LINK38"/>
      <w:r w:rsidR="005A6436">
        <w:rPr>
          <w:rFonts w:ascii="Arial" w:hAnsi="Arial" w:cs="Arial"/>
          <w:b/>
          <w:bCs/>
          <w:lang w:eastAsia="zh-CN"/>
        </w:rPr>
        <w:t>U</w:t>
      </w:r>
      <w:r w:rsidR="005A6436">
        <w:rPr>
          <w:rFonts w:ascii="Arial" w:hAnsi="Arial" w:cs="Arial" w:hint="eastAsia"/>
          <w:b/>
          <w:bCs/>
          <w:lang w:eastAsia="zh-CN"/>
        </w:rPr>
        <w:t>p</w:t>
      </w:r>
      <w:r w:rsidR="005A6436">
        <w:rPr>
          <w:rFonts w:ascii="Arial" w:hAnsi="Arial" w:cs="Arial"/>
          <w:b/>
          <w:bCs/>
        </w:rPr>
        <w:t>date</w:t>
      </w:r>
      <w:r w:rsidR="00DE5693">
        <w:rPr>
          <w:rFonts w:ascii="Arial" w:hAnsi="Arial" w:cs="Arial"/>
          <w:b/>
          <w:bCs/>
        </w:rPr>
        <w:t xml:space="preserve"> </w:t>
      </w:r>
      <w:r w:rsidR="005A6436">
        <w:rPr>
          <w:rFonts w:ascii="Arial" w:hAnsi="Arial" w:cs="Arial"/>
          <w:b/>
          <w:bCs/>
        </w:rPr>
        <w:t>of</w:t>
      </w:r>
      <w:r w:rsidR="003C618E">
        <w:rPr>
          <w:rFonts w:ascii="Arial" w:hAnsi="Arial" w:cs="Arial"/>
          <w:b/>
          <w:bCs/>
        </w:rPr>
        <w:t xml:space="preserve"> </w:t>
      </w:r>
      <w:r w:rsidR="00395B6D">
        <w:rPr>
          <w:rFonts w:ascii="Arial" w:hAnsi="Arial" w:cs="Arial"/>
          <w:b/>
          <w:bCs/>
        </w:rPr>
        <w:t xml:space="preserve">use case on </w:t>
      </w:r>
      <w:r w:rsidR="003C618E">
        <w:rPr>
          <w:rFonts w:ascii="Arial" w:hAnsi="Arial" w:cs="Arial"/>
          <w:b/>
          <w:bCs/>
        </w:rPr>
        <w:t>Seamless Connectivity for 6G-en</w:t>
      </w:r>
      <w:r w:rsidR="00395B6D">
        <w:rPr>
          <w:rFonts w:ascii="Arial" w:hAnsi="Arial" w:cs="Arial"/>
          <w:b/>
          <w:bCs/>
        </w:rPr>
        <w:t>abled Mission Critical Services</w:t>
      </w:r>
      <w:bookmarkEnd w:id="0"/>
    </w:p>
    <w:p w14:paraId="7996084A" w14:textId="4160674B" w:rsidR="0009108F" w:rsidRDefault="00941825" w:rsidP="00941825">
      <w:pPr>
        <w:spacing w:after="120"/>
        <w:ind w:left="1985" w:hanging="1985"/>
        <w:rPr>
          <w:rFonts w:ascii="Arial" w:hAnsi="Arial" w:cs="Arial"/>
          <w:b/>
          <w:bCs/>
        </w:rPr>
      </w:pPr>
      <w:r>
        <w:rPr>
          <w:rFonts w:ascii="Arial" w:hAnsi="Arial" w:cs="Arial"/>
          <w:b/>
          <w:bCs/>
        </w:rPr>
        <w:t>Draft Spec:</w:t>
      </w:r>
      <w:r>
        <w:rPr>
          <w:rFonts w:ascii="Arial" w:hAnsi="Arial" w:cs="Arial"/>
          <w:b/>
          <w:bCs/>
        </w:rPr>
        <w:tab/>
      </w:r>
      <w:r w:rsidR="003C618E">
        <w:rPr>
          <w:rFonts w:ascii="Arial" w:hAnsi="Arial" w:cs="Arial"/>
          <w:b/>
          <w:bCs/>
        </w:rPr>
        <w:t xml:space="preserve">3GPP TR </w:t>
      </w:r>
      <w:bookmarkStart w:id="1" w:name="OLE_LINK1"/>
      <w:r w:rsidR="003C618E">
        <w:rPr>
          <w:rFonts w:ascii="Arial" w:hAnsi="Arial" w:cs="Arial"/>
          <w:b/>
          <w:bCs/>
          <w:lang w:eastAsia="zh-CN"/>
        </w:rPr>
        <w:t>22.870</w:t>
      </w:r>
      <w:bookmarkEnd w:id="1"/>
      <w:r w:rsidR="003C618E">
        <w:rPr>
          <w:rFonts w:ascii="Arial" w:hAnsi="Arial" w:cs="Arial"/>
          <w:b/>
          <w:bCs/>
          <w:lang w:eastAsia="zh-CN"/>
        </w:rPr>
        <w:t xml:space="preserve"> </w:t>
      </w:r>
      <w:r w:rsidR="003C618E" w:rsidRPr="006B3575">
        <w:rPr>
          <w:rFonts w:ascii="Arial" w:hAnsi="Arial" w:cs="Arial"/>
          <w:b/>
          <w:bCs/>
          <w:lang w:eastAsia="zh-CN"/>
        </w:rPr>
        <w:t>v0.3.1</w:t>
      </w:r>
      <w:r w:rsidR="003C618E">
        <w:rPr>
          <w:rFonts w:ascii="等线" w:eastAsia="等线" w:hAnsi="等线" w:cs="Arial"/>
          <w:b/>
          <w:bCs/>
          <w:lang w:eastAsia="zh-CN"/>
        </w:rPr>
        <w:t xml:space="preserve">, </w:t>
      </w:r>
      <w:r w:rsidRPr="00A64AE9">
        <w:rPr>
          <w:rFonts w:ascii="Arial" w:hAnsi="Arial" w:cs="Arial"/>
          <w:b/>
          <w:bCs/>
        </w:rPr>
        <w:t>Study on 6G Use Cases and Service Requirements</w:t>
      </w:r>
    </w:p>
    <w:p w14:paraId="0BC8E829" w14:textId="5C5354D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B378B">
        <w:rPr>
          <w:rFonts w:ascii="Arial" w:hAnsi="Arial" w:cs="Arial"/>
          <w:b/>
          <w:bCs/>
        </w:rPr>
        <w:t>8.1</w:t>
      </w:r>
      <w:r w:rsidR="00EC5771">
        <w:rPr>
          <w:rFonts w:ascii="Arial" w:hAnsi="Arial" w:cs="Arial"/>
          <w:b/>
          <w:bCs/>
        </w:rPr>
        <w:t>.</w:t>
      </w:r>
      <w:r w:rsidR="000B378B">
        <w:rPr>
          <w:rFonts w:ascii="Arial" w:hAnsi="Arial" w:cs="Arial"/>
          <w:b/>
          <w:bCs/>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6B799C5"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8F679F">
        <w:rPr>
          <w:rFonts w:ascii="Arial" w:hAnsi="Arial" w:cs="Arial"/>
          <w:b/>
          <w:bCs/>
        </w:rPr>
        <w:t>Chuanchuan</w:t>
      </w:r>
      <w:proofErr w:type="spellEnd"/>
      <w:r w:rsidR="008F679F">
        <w:rPr>
          <w:rFonts w:ascii="Arial" w:hAnsi="Arial" w:cs="Arial"/>
          <w:b/>
          <w:bCs/>
        </w:rPr>
        <w:t xml:space="preserve"> </w:t>
      </w:r>
      <w:proofErr w:type="spellStart"/>
      <w:r w:rsidR="008F679F">
        <w:rPr>
          <w:rFonts w:ascii="Arial" w:hAnsi="Arial" w:cs="Arial"/>
          <w:b/>
          <w:bCs/>
        </w:rPr>
        <w:t>Leng</w:t>
      </w:r>
      <w:proofErr w:type="spellEnd"/>
      <w:r w:rsidR="008F679F">
        <w:rPr>
          <w:rFonts w:ascii="Arial" w:hAnsi="Arial" w:cs="Arial"/>
          <w:b/>
          <w:bCs/>
        </w:rPr>
        <w:t xml:space="preserve"> (Winter) </w:t>
      </w:r>
      <w:hyperlink r:id="rId9" w:history="1">
        <w:r w:rsidR="008F679F" w:rsidRPr="006249C3">
          <w:rPr>
            <w:rStyle w:val="ac"/>
            <w:rFonts w:ascii="Arial" w:hAnsi="Arial" w:cs="Arial"/>
            <w:b/>
            <w:bCs/>
          </w:rPr>
          <w:t>Chuanchuan.leng2@hytera.com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5519CD7"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2" w:name="OLE_LINK39"/>
      <w:bookmarkStart w:id="3" w:name="OLE_LINK40"/>
      <w:r w:rsidR="00622205">
        <w:rPr>
          <w:rFonts w:ascii="Arial" w:eastAsia="Calibri" w:hAnsi="Arial" w:cs="Arial"/>
          <w:i/>
          <w:sz w:val="22"/>
          <w:szCs w:val="22"/>
        </w:rPr>
        <w:t xml:space="preserve">This contribution </w:t>
      </w:r>
      <w:r w:rsidR="00BC5D1A">
        <w:rPr>
          <w:rFonts w:ascii="Arial" w:eastAsia="Calibri" w:hAnsi="Arial" w:cs="Arial"/>
          <w:i/>
          <w:sz w:val="22"/>
          <w:szCs w:val="22"/>
        </w:rPr>
        <w:t>updates</w:t>
      </w:r>
      <w:r w:rsidR="00622205">
        <w:rPr>
          <w:rFonts w:ascii="Arial" w:eastAsia="Calibri" w:hAnsi="Arial" w:cs="Arial"/>
          <w:i/>
          <w:sz w:val="22"/>
          <w:szCs w:val="22"/>
        </w:rPr>
        <w:t xml:space="preserve"> the</w:t>
      </w:r>
      <w:r w:rsidR="00F334B9">
        <w:rPr>
          <w:rFonts w:ascii="Arial" w:eastAsia="Calibri" w:hAnsi="Arial" w:cs="Arial"/>
          <w:i/>
          <w:sz w:val="22"/>
          <w:szCs w:val="22"/>
        </w:rPr>
        <w:t xml:space="preserve"> existing</w:t>
      </w:r>
      <w:r w:rsidR="00622205">
        <w:rPr>
          <w:rFonts w:ascii="Arial" w:eastAsia="Calibri" w:hAnsi="Arial" w:cs="Arial"/>
          <w:i/>
          <w:sz w:val="22"/>
          <w:szCs w:val="22"/>
        </w:rPr>
        <w:t xml:space="preserve"> use case on </w:t>
      </w:r>
      <w:r w:rsidR="00811585">
        <w:rPr>
          <w:rFonts w:ascii="Arial" w:eastAsia="Calibri" w:hAnsi="Arial" w:cs="Arial"/>
          <w:i/>
          <w:sz w:val="22"/>
          <w:szCs w:val="22"/>
        </w:rPr>
        <w:t>“</w:t>
      </w:r>
      <w:r w:rsidR="00622205">
        <w:rPr>
          <w:rFonts w:ascii="Arial" w:eastAsia="Calibri" w:hAnsi="Arial" w:cs="Arial"/>
          <w:i/>
          <w:sz w:val="22"/>
          <w:szCs w:val="22"/>
        </w:rPr>
        <w:t>seamless connectivity for 6G-enabled mission critical services</w:t>
      </w:r>
      <w:r w:rsidR="00811585">
        <w:rPr>
          <w:rFonts w:ascii="Arial" w:eastAsia="Calibri" w:hAnsi="Arial" w:cs="Arial"/>
          <w:i/>
          <w:sz w:val="22"/>
          <w:szCs w:val="22"/>
        </w:rPr>
        <w:t>”</w:t>
      </w:r>
      <w:r w:rsidR="00622205">
        <w:rPr>
          <w:rFonts w:ascii="Arial" w:eastAsia="Calibri" w:hAnsi="Arial" w:cs="Arial"/>
          <w:i/>
          <w:sz w:val="22"/>
          <w:szCs w:val="22"/>
        </w:rPr>
        <w:t xml:space="preserve"> </w:t>
      </w:r>
      <w:r w:rsidR="006170D1">
        <w:rPr>
          <w:rFonts w:ascii="Arial" w:eastAsia="Calibri" w:hAnsi="Arial" w:cs="Arial"/>
          <w:i/>
          <w:sz w:val="22"/>
          <w:szCs w:val="22"/>
        </w:rPr>
        <w:t xml:space="preserve">in clause </w:t>
      </w:r>
      <w:r w:rsidR="006170D1" w:rsidRPr="006170D1">
        <w:rPr>
          <w:rFonts w:ascii="Arial" w:eastAsia="Calibri" w:hAnsi="Arial" w:cs="Arial"/>
          <w:i/>
          <w:sz w:val="22"/>
          <w:szCs w:val="22"/>
        </w:rPr>
        <w:t xml:space="preserve">11.13 </w:t>
      </w:r>
      <w:r w:rsidR="00622205">
        <w:rPr>
          <w:rFonts w:ascii="Arial" w:eastAsia="Calibri" w:hAnsi="Arial" w:cs="Arial"/>
          <w:i/>
          <w:sz w:val="22"/>
          <w:szCs w:val="22"/>
        </w:rPr>
        <w:t>to</w:t>
      </w:r>
      <w:r w:rsidR="00BC5D1A">
        <w:rPr>
          <w:rFonts w:ascii="Arial" w:eastAsia="Calibri" w:hAnsi="Arial" w:cs="Arial"/>
          <w:i/>
          <w:sz w:val="22"/>
          <w:szCs w:val="22"/>
        </w:rPr>
        <w:t xml:space="preserve"> include</w:t>
      </w:r>
      <w:r w:rsidR="00622205">
        <w:rPr>
          <w:rFonts w:ascii="Arial" w:eastAsia="Calibri" w:hAnsi="Arial" w:cs="Arial"/>
          <w:i/>
          <w:sz w:val="22"/>
          <w:szCs w:val="22"/>
        </w:rPr>
        <w:t xml:space="preserve"> interworking between </w:t>
      </w:r>
      <w:r w:rsidR="00BC5D1A">
        <w:rPr>
          <w:rFonts w:ascii="Arial" w:eastAsia="Calibri" w:hAnsi="Arial" w:cs="Arial"/>
          <w:i/>
          <w:sz w:val="22"/>
          <w:szCs w:val="22"/>
        </w:rPr>
        <w:t xml:space="preserve">the </w:t>
      </w:r>
      <w:r w:rsidR="00622205">
        <w:rPr>
          <w:rFonts w:ascii="Arial" w:eastAsia="Calibri" w:hAnsi="Arial" w:cs="Arial"/>
          <w:i/>
          <w:sz w:val="22"/>
          <w:szCs w:val="22"/>
        </w:rPr>
        <w:t>MCPTT</w:t>
      </w:r>
      <w:r w:rsidR="0070081A">
        <w:rPr>
          <w:rFonts w:ascii="Arial" w:eastAsia="Calibri" w:hAnsi="Arial" w:cs="Arial"/>
          <w:i/>
          <w:sz w:val="22"/>
          <w:szCs w:val="22"/>
        </w:rPr>
        <w:t>/</w:t>
      </w:r>
      <w:proofErr w:type="spellStart"/>
      <w:r w:rsidR="0070081A">
        <w:rPr>
          <w:rFonts w:ascii="Arial" w:eastAsia="Calibri" w:hAnsi="Arial" w:cs="Arial"/>
          <w:i/>
          <w:sz w:val="22"/>
          <w:szCs w:val="22"/>
        </w:rPr>
        <w:t>MCData</w:t>
      </w:r>
      <w:proofErr w:type="spellEnd"/>
      <w:r w:rsidR="0070081A">
        <w:rPr>
          <w:rFonts w:ascii="Arial" w:eastAsia="Calibri" w:hAnsi="Arial" w:cs="Arial"/>
          <w:i/>
          <w:sz w:val="22"/>
          <w:szCs w:val="22"/>
        </w:rPr>
        <w:t xml:space="preserve"> </w:t>
      </w:r>
      <w:r w:rsidR="008F5CE0">
        <w:rPr>
          <w:rFonts w:ascii="Arial" w:eastAsia="Calibri" w:hAnsi="Arial" w:cs="Arial"/>
          <w:i/>
          <w:sz w:val="22"/>
          <w:szCs w:val="22"/>
        </w:rPr>
        <w:t>service</w:t>
      </w:r>
      <w:r w:rsidR="00622205">
        <w:rPr>
          <w:rFonts w:ascii="Arial" w:eastAsia="Calibri" w:hAnsi="Arial" w:cs="Arial"/>
          <w:i/>
          <w:sz w:val="22"/>
          <w:szCs w:val="22"/>
        </w:rPr>
        <w:t xml:space="preserve"> and PDT</w:t>
      </w:r>
      <w:r w:rsidR="00BC5D1A">
        <w:rPr>
          <w:rFonts w:ascii="Arial" w:eastAsia="Calibri" w:hAnsi="Arial" w:cs="Arial"/>
          <w:i/>
          <w:sz w:val="22"/>
          <w:szCs w:val="22"/>
        </w:rPr>
        <w:t xml:space="preserve"> systems</w:t>
      </w:r>
      <w:r w:rsidR="00622205">
        <w:rPr>
          <w:rFonts w:ascii="Arial" w:eastAsia="Calibri" w:hAnsi="Arial" w:cs="Arial"/>
          <w:i/>
          <w:sz w:val="22"/>
          <w:szCs w:val="22"/>
        </w:rPr>
        <w:t>.</w:t>
      </w:r>
      <w:bookmarkEnd w:id="2"/>
      <w:bookmarkEnd w:id="3"/>
    </w:p>
    <w:p w14:paraId="28CC9352" w14:textId="5C90294B" w:rsidR="0009108F" w:rsidRDefault="0009108F" w:rsidP="0009108F">
      <w:pPr>
        <w:pStyle w:val="CRCoverPage"/>
        <w:rPr>
          <w:b/>
          <w:noProof/>
        </w:rPr>
      </w:pPr>
      <w:bookmarkStart w:id="4" w:name="OLE_LINK24"/>
      <w:bookmarkStart w:id="5" w:name="OLE_LINK25"/>
      <w:bookmarkStart w:id="6" w:name="OLE_LINK26"/>
      <w:r w:rsidRPr="00C524DD">
        <w:rPr>
          <w:b/>
          <w:noProof/>
        </w:rPr>
        <w:t>1</w:t>
      </w:r>
      <w:r w:rsidRPr="0009108F">
        <w:rPr>
          <w:b/>
          <w:noProof/>
        </w:rPr>
        <w:t xml:space="preserve">. </w:t>
      </w:r>
      <w:bookmarkStart w:id="7" w:name="OLE_LINK53"/>
      <w:bookmarkStart w:id="8" w:name="OLE_LINK54"/>
      <w:r w:rsidRPr="0009108F">
        <w:rPr>
          <w:b/>
          <w:noProof/>
        </w:rPr>
        <w:t>Introduction</w:t>
      </w:r>
    </w:p>
    <w:p w14:paraId="0DE8A45A" w14:textId="542C83D0" w:rsidR="008F5CE0" w:rsidRPr="008F5CE0" w:rsidRDefault="006170D1" w:rsidP="008F5CE0">
      <w:pPr>
        <w:rPr>
          <w:noProof/>
        </w:rPr>
      </w:pPr>
      <w:r>
        <w:t>T</w:t>
      </w:r>
      <w:r w:rsidR="008F5CE0">
        <w:t xml:space="preserve">his contribution proposes adding new PRs </w:t>
      </w:r>
      <w:r>
        <w:t xml:space="preserve">and updates to 3GPP TR 22.870, clause 8.9.1, </w:t>
      </w:r>
      <w:r w:rsidR="008F5CE0">
        <w:t>to address interworking between the MCPTT</w:t>
      </w:r>
      <w:r w:rsidR="00701B25">
        <w:t>/</w:t>
      </w:r>
      <w:proofErr w:type="spellStart"/>
      <w:r w:rsidR="0075676E">
        <w:t>MCData</w:t>
      </w:r>
      <w:proofErr w:type="spellEnd"/>
      <w:r w:rsidR="008F5CE0">
        <w:t xml:space="preserve"> service and PDT systems.</w:t>
      </w:r>
    </w:p>
    <w:bookmarkEnd w:id="4"/>
    <w:bookmarkEnd w:id="5"/>
    <w:bookmarkEnd w:id="6"/>
    <w:bookmarkEnd w:id="7"/>
    <w:bookmarkEnd w:id="8"/>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9E91783" w14:textId="41570BFC" w:rsidR="00F814BB" w:rsidRDefault="009F6BBA" w:rsidP="0009108F">
      <w:pPr>
        <w:rPr>
          <w:noProof/>
          <w:lang w:val="en-US" w:eastAsia="zh-CN"/>
        </w:rPr>
      </w:pPr>
      <w:r>
        <w:rPr>
          <w:noProof/>
          <w:lang w:val="en-US"/>
        </w:rPr>
        <w:t xml:space="preserve">In this use case, </w:t>
      </w:r>
      <w:r w:rsidR="00661E0A">
        <w:rPr>
          <w:noProof/>
          <w:lang w:val="en-US"/>
        </w:rPr>
        <w:t>in addition to the 6G system it</w:t>
      </w:r>
      <w:r>
        <w:rPr>
          <w:noProof/>
          <w:lang w:val="en-US"/>
        </w:rPr>
        <w:t>self, the interworking between 3GPP system</w:t>
      </w:r>
      <w:r w:rsidR="00EB706E">
        <w:rPr>
          <w:noProof/>
          <w:lang w:val="en-US"/>
        </w:rPr>
        <w:t>s</w:t>
      </w:r>
      <w:r>
        <w:rPr>
          <w:noProof/>
          <w:lang w:val="en-US"/>
        </w:rPr>
        <w:t xml:space="preserve"> and</w:t>
      </w:r>
      <w:r w:rsidR="005E2C9F">
        <w:rPr>
          <w:noProof/>
          <w:lang w:val="en-US"/>
        </w:rPr>
        <w:t xml:space="preserve"> LMR</w:t>
      </w:r>
      <w:r>
        <w:rPr>
          <w:noProof/>
          <w:lang w:val="en-US"/>
        </w:rPr>
        <w:t xml:space="preserve"> system</w:t>
      </w:r>
      <w:r w:rsidR="00EB706E">
        <w:rPr>
          <w:noProof/>
          <w:lang w:val="en-US"/>
        </w:rPr>
        <w:t>s</w:t>
      </w:r>
      <w:r>
        <w:rPr>
          <w:noProof/>
          <w:lang w:val="en-US"/>
        </w:rPr>
        <w:t xml:space="preserve"> is </w:t>
      </w:r>
      <w:r w:rsidR="00030AB7">
        <w:rPr>
          <w:noProof/>
          <w:lang w:val="en-US"/>
        </w:rPr>
        <w:t xml:space="preserve">an </w:t>
      </w:r>
      <w:r>
        <w:rPr>
          <w:noProof/>
          <w:lang w:val="en-US"/>
        </w:rPr>
        <w:t>essential</w:t>
      </w:r>
      <w:r w:rsidR="009D4783">
        <w:rPr>
          <w:noProof/>
          <w:lang w:val="en-US"/>
        </w:rPr>
        <w:t xml:space="preserve"> component</w:t>
      </w:r>
      <w:r>
        <w:rPr>
          <w:noProof/>
          <w:lang w:val="en-US"/>
        </w:rPr>
        <w:t>, enabling seamless connectivity between LMR system</w:t>
      </w:r>
      <w:r w:rsidR="009D4783">
        <w:rPr>
          <w:noProof/>
          <w:lang w:val="en-US"/>
        </w:rPr>
        <w:t>s</w:t>
      </w:r>
      <w:r w:rsidR="00045DCF">
        <w:rPr>
          <w:noProof/>
          <w:lang w:val="en-US"/>
        </w:rPr>
        <w:t xml:space="preserve"> and Mission Critical S</w:t>
      </w:r>
      <w:r>
        <w:rPr>
          <w:noProof/>
          <w:lang w:val="en-US"/>
        </w:rPr>
        <w:t>ervic</w:t>
      </w:r>
      <w:r w:rsidR="009D4783">
        <w:rPr>
          <w:noProof/>
          <w:lang w:val="en-US"/>
        </w:rPr>
        <w:t>e</w:t>
      </w:r>
      <w:r>
        <w:rPr>
          <w:noProof/>
          <w:lang w:val="en-US"/>
        </w:rPr>
        <w:t>.</w:t>
      </w:r>
      <w:r w:rsidR="0080377B">
        <w:rPr>
          <w:noProof/>
          <w:lang w:val="en-US" w:eastAsia="zh-CN"/>
        </w:rPr>
        <w:t xml:space="preserve"> </w:t>
      </w:r>
      <w:r w:rsidR="0080377B">
        <w:t xml:space="preserve">Interworking requirements between the MCPTT service and non-3GPP PTT systems, including P25, TETRA, and legacy land mobile radio, as well as between </w:t>
      </w:r>
      <w:proofErr w:type="spellStart"/>
      <w:r w:rsidR="0080377B">
        <w:t>MCData</w:t>
      </w:r>
      <w:proofErr w:type="spellEnd"/>
      <w:r w:rsidR="0080377B">
        <w:t xml:space="preserve"> and TETRA systems, have been specified in TS 22.179 and TS 22.282. However, as one of the LMR technologies widely deployed in China and several other countries, PDT interworking has not yet been addressed.</w:t>
      </w:r>
      <w:r w:rsidR="005E2C9F">
        <w:rPr>
          <w:noProof/>
          <w:lang w:val="en-US" w:eastAsia="zh-CN"/>
        </w:rPr>
        <w:t xml:space="preserve"> </w:t>
      </w:r>
      <w:r w:rsidR="00EF330D">
        <w:rPr>
          <w:noProof/>
          <w:lang w:val="en-US" w:eastAsia="zh-CN"/>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1EE42F81" w14:textId="77777777" w:rsidR="005E2C9F" w:rsidRPr="004C05B4" w:rsidRDefault="005E2C9F" w:rsidP="005E2C9F">
      <w:pPr>
        <w:rPr>
          <w:noProof/>
        </w:rPr>
      </w:pPr>
      <w:r w:rsidRPr="004C05B4">
        <w:rPr>
          <w:noProof/>
        </w:rPr>
        <w:t xml:space="preserve">It is proposed to agree the following changes to </w:t>
      </w:r>
      <w:r>
        <w:rPr>
          <w:lang w:val="en-US"/>
        </w:rPr>
        <w:t>3GPP TR 22.870 v0.3.1</w:t>
      </w:r>
      <w:r w:rsidRPr="004C05B4">
        <w:rPr>
          <w:noProof/>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B762B17" w14:textId="77777777" w:rsidR="002734FC" w:rsidRDefault="002734FC" w:rsidP="002734FC">
      <w:pPr>
        <w:pStyle w:val="21"/>
        <w:rPr>
          <w:lang w:eastAsia="ja-JP"/>
        </w:rPr>
      </w:pPr>
      <w:bookmarkStart w:id="9" w:name="_Toc201586648"/>
      <w:r>
        <w:t>11.13</w:t>
      </w:r>
      <w:r>
        <w:tab/>
        <w:t>Use case on seamless connectivity for 6G-enabled Mission Critical services</w:t>
      </w:r>
      <w:bookmarkEnd w:id="9"/>
      <w:r>
        <w:t xml:space="preserve"> </w:t>
      </w:r>
    </w:p>
    <w:p w14:paraId="5F600711" w14:textId="77777777" w:rsidR="002734FC" w:rsidRDefault="002734FC" w:rsidP="002734FC">
      <w:pPr>
        <w:pStyle w:val="31"/>
      </w:pPr>
      <w:bookmarkStart w:id="10" w:name="_Toc201586649"/>
      <w:r>
        <w:t>11.13.1</w:t>
      </w:r>
      <w:r>
        <w:tab/>
        <w:t>Description</w:t>
      </w:r>
      <w:bookmarkEnd w:id="10"/>
    </w:p>
    <w:p w14:paraId="01FBFEBB" w14:textId="69C43C9D" w:rsidR="002734FC" w:rsidRDefault="002734FC" w:rsidP="002734FC">
      <w:pPr>
        <w:rPr>
          <w:rFonts w:eastAsia="Times New Roman"/>
        </w:rPr>
      </w:pPr>
      <w:r>
        <w:t xml:space="preserve">As public safety communities and society at large grow increasingly reliant on mobile networks, building a resilient foundation for critical communications is essential connectivity is the lifeline. According to TCCA </w:t>
      </w:r>
      <w:del w:id="11" w:author="112" w:date="2025-08-26T20:56:00Z">
        <w:r w:rsidRPr="002734FC" w:rsidDel="00FC6302">
          <w:rPr>
            <w:highlight w:val="yellow"/>
          </w:rPr>
          <w:delText>[x1]</w:delText>
        </w:r>
      </w:del>
      <w:ins w:id="12" w:author="112" w:date="2025-08-26T20:56:00Z">
        <w:r w:rsidR="004E1EEC">
          <w:rPr>
            <w:highlight w:val="yellow"/>
          </w:rPr>
          <w:t>[x1]</w:t>
        </w:r>
      </w:ins>
      <w:r w:rsidRPr="004E1EEC">
        <w:rPr>
          <w:highlight w:val="yellow"/>
        </w:rPr>
        <w:t>,</w:t>
      </w:r>
      <w:r>
        <w:t xml:space="preserve"> mission-critical communications must consistently meet core requirements: coverage, availability, resilience, performance, and scalability, ensuring 24/7 instant and reliable connectivity, particularly during life-saving emergency operations.</w:t>
      </w:r>
    </w:p>
    <w:p w14:paraId="1FE66F03" w14:textId="77777777" w:rsidR="002734FC" w:rsidRDefault="002734FC" w:rsidP="002734FC">
      <w:r>
        <w:t xml:space="preserve">Thanks to 3GPP standardisation, Mission Critical Services (MCPTT [53], </w:t>
      </w:r>
      <w:proofErr w:type="spellStart"/>
      <w:r>
        <w:t>MCVideo</w:t>
      </w:r>
      <w:proofErr w:type="spellEnd"/>
      <w:r>
        <w:t xml:space="preserve"> [55], </w:t>
      </w:r>
      <w:proofErr w:type="spellStart"/>
      <w:r>
        <w:t>MCData</w:t>
      </w:r>
      <w:proofErr w:type="spellEnd"/>
      <w:r>
        <w:t xml:space="preserve"> [56]) over 4G and 5G are now well-defined. With regulatory support and operator deployments, LTE and 5G have become globally recognised, all-inclusive platforms for delivering mission-critical services. Concurrently, continued hardening of MNO networks is essential to meet public safety-grade (PSG) requirements such as 99.999% availability and robust cybersecurity.</w:t>
      </w:r>
    </w:p>
    <w:p w14:paraId="663D7CC9" w14:textId="77777777" w:rsidR="002734FC" w:rsidRDefault="002734FC" w:rsidP="002734FC">
      <w:r>
        <w:lastRenderedPageBreak/>
        <w:t xml:space="preserve">6G is expected to bridge existing gaps and enhance capabilities to support 6G-enabled Mission Critical Services. Its ubiquitous and resilient infrastructure will be essential for search and rescue operations in remote or disaster-affected areas where terrestrial networks are unavailable or damaged, ensuring service availability, reliability and seamless positioning. Deep integration of different network topologies (e.g. NT and NTN) will facilitate seamless transitions and interoperability among agencies across all phases of emergency management, particularly in large-scale disaster responses involving multiple agencies and disciplines coordination. </w:t>
      </w:r>
    </w:p>
    <w:p w14:paraId="5FE91BC9" w14:textId="77777777" w:rsidR="002734FC" w:rsidRDefault="002734FC" w:rsidP="002734FC">
      <w:r>
        <w:t>However, current 6G use cases lack a comprehensive view of 6G-enabled Mission Critical Services. This use case aims to fill that gap by illustrating a disaster response scenario enhanced by the 6G system, strengthening emergency responders’ ability to save lives, protect assets, and reduce environmental impact. Supporting this use case can also reinforce MNOs’ confidence in delivering Networks as a Service (</w:t>
      </w:r>
      <w:proofErr w:type="spellStart"/>
      <w:r>
        <w:t>NaaS</w:t>
      </w:r>
      <w:proofErr w:type="spellEnd"/>
      <w:r>
        <w:t>) with fully shared PSBNs for mission-critical services, while enabling advanced capabilities such as Sensing as a Service (SaaS) model in the 6G era.</w:t>
      </w:r>
    </w:p>
    <w:p w14:paraId="0CDBD606" w14:textId="77777777" w:rsidR="002734FC" w:rsidRDefault="002734FC" w:rsidP="002734FC">
      <w:r>
        <w:t xml:space="preserve">Reference and Background: </w:t>
      </w:r>
    </w:p>
    <w:p w14:paraId="68AE5C26" w14:textId="77777777" w:rsidR="002734FC" w:rsidRDefault="002734FC" w:rsidP="002734FC">
      <w:r>
        <w:t>The NGMN Alliance [225] points out that IMT-2030 should not compromise existing services, for example, voice, existing public safety services. Further national/regional regulatory requirements should be delivered with the launch of IMT-2030. Interworking between IMT-2030 and non-IMT systems will need to be embraced, and standards for mobile networks should be global, reﬂecting industry consensus.</w:t>
      </w:r>
    </w:p>
    <w:p w14:paraId="1F17E5CE" w14:textId="2A490A6F" w:rsidR="00E01101" w:rsidRDefault="002734FC" w:rsidP="002734FC">
      <w:r>
        <w:t xml:space="preserve">At the international level, advancing disaster </w:t>
      </w:r>
      <w:proofErr w:type="spellStart"/>
      <w:r>
        <w:t>radiocommunication</w:t>
      </w:r>
      <w:proofErr w:type="spellEnd"/>
      <w:r>
        <w:t xml:space="preserve"> supporting prevention, mitigation, and relief has become a key priority for the ITU. The Public Protection and Disaster Relief Liaison Rapporteur [226] and Question ITU-R 209-7/5 [227] (Use of the Mobile, Amateur, and Amateur-Satellite Services in Support of Disaster </w:t>
      </w:r>
      <w:proofErr w:type="spellStart"/>
      <w:r>
        <w:t>Radiocommunications</w:t>
      </w:r>
      <w:proofErr w:type="spellEnd"/>
      <w:r>
        <w:t>) stress the need for collaborative studies across ITU-R (including WPs 5A and 5D), ITU-T, and ITU-D to address the technical, operational, and procedural aspects of disaster communications.</w:t>
      </w:r>
      <w:ins w:id="13" w:author="11" w:date="2025-08-13T14:47:00Z">
        <w:del w:id="14" w:author="112" w:date="2025-08-26T20:32:00Z">
          <w:r w:rsidR="00907136" w:rsidDel="00A25B2B">
            <w:delText xml:space="preserve"> </w:delText>
          </w:r>
        </w:del>
      </w:ins>
      <w:ins w:id="15" w:author="11" w:date="2025-08-13T14:52:00Z">
        <w:del w:id="16" w:author="112" w:date="2025-08-26T20:32:00Z">
          <w:r w:rsidR="00E01101" w:rsidDel="00A25B2B">
            <w:rPr>
              <w:rFonts w:hint="eastAsia"/>
              <w:lang w:eastAsia="zh-CN"/>
            </w:rPr>
            <w:delText>I</w:delText>
          </w:r>
          <w:r w:rsidR="00E01101" w:rsidDel="00A25B2B">
            <w:rPr>
              <w:lang w:eastAsia="zh-CN"/>
            </w:rPr>
            <w:delText xml:space="preserve">n response to </w:delText>
          </w:r>
        </w:del>
      </w:ins>
      <w:ins w:id="17" w:author="11" w:date="2025-08-13T14:50:00Z">
        <w:del w:id="18" w:author="112" w:date="2025-08-26T20:32:00Z">
          <w:r w:rsidR="00E01101" w:rsidDel="00A25B2B">
            <w:delText>the</w:delText>
          </w:r>
        </w:del>
      </w:ins>
      <w:ins w:id="19" w:author="11" w:date="2025-08-13T21:12:00Z">
        <w:del w:id="20" w:author="112" w:date="2025-08-26T20:32:00Z">
          <w:r w:rsidR="005E5FFC" w:rsidDel="00A25B2B">
            <w:delText>se</w:delText>
          </w:r>
        </w:del>
      </w:ins>
      <w:ins w:id="21" w:author="11" w:date="2025-08-13T14:50:00Z">
        <w:del w:id="22" w:author="112" w:date="2025-08-26T20:32:00Z">
          <w:r w:rsidR="00E01101" w:rsidDel="00A25B2B">
            <w:delText xml:space="preserve"> </w:delText>
          </w:r>
        </w:del>
      </w:ins>
      <w:ins w:id="23" w:author="11" w:date="2025-08-13T14:48:00Z">
        <w:del w:id="24" w:author="112" w:date="2025-08-26T20:32:00Z">
          <w:r w:rsidR="00907136" w:rsidDel="00A25B2B">
            <w:delText>initiative</w:delText>
          </w:r>
        </w:del>
      </w:ins>
      <w:ins w:id="25" w:author="11" w:date="2025-08-13T14:50:00Z">
        <w:del w:id="26" w:author="112" w:date="2025-08-26T20:32:00Z">
          <w:r w:rsidR="00E01101" w:rsidDel="00A25B2B">
            <w:delText xml:space="preserve">s, </w:delText>
          </w:r>
        </w:del>
      </w:ins>
      <w:ins w:id="27" w:author="11" w:date="2025-08-13T15:30:00Z">
        <w:del w:id="28" w:author="112" w:date="2025-08-26T20:32:00Z">
          <w:r w:rsidR="003802D5" w:rsidDel="00A25B2B">
            <w:delText xml:space="preserve">in May 2025, </w:delText>
          </w:r>
        </w:del>
      </w:ins>
      <w:ins w:id="29" w:author="11" w:date="2025-08-13T14:50:00Z">
        <w:del w:id="30" w:author="112" w:date="2025-08-26T20:32:00Z">
          <w:r w:rsidR="003802D5" w:rsidDel="00A25B2B">
            <w:delText>China</w:delText>
          </w:r>
        </w:del>
      </w:ins>
      <w:ins w:id="31" w:author="11" w:date="2025-08-13T15:30:00Z">
        <w:del w:id="32" w:author="112" w:date="2025-08-26T20:32:00Z">
          <w:r w:rsidR="003802D5" w:rsidDel="00A25B2B">
            <w:delText xml:space="preserve"> </w:delText>
          </w:r>
        </w:del>
      </w:ins>
      <w:ins w:id="33" w:author="11" w:date="2025-08-13T21:10:00Z">
        <w:del w:id="34" w:author="112" w:date="2025-08-26T20:32:00Z">
          <w:r w:rsidR="00A113A4" w:rsidDel="00A25B2B">
            <w:delText xml:space="preserve">submitted </w:delText>
          </w:r>
        </w:del>
      </w:ins>
      <w:ins w:id="35" w:author="11" w:date="2025-08-13T14:50:00Z">
        <w:del w:id="36" w:author="112" w:date="2025-08-26T20:32:00Z">
          <w:r w:rsidR="00E01101" w:rsidDel="00A25B2B">
            <w:delText>contribution</w:delText>
          </w:r>
        </w:del>
      </w:ins>
      <w:ins w:id="37" w:author="11" w:date="2025-08-13T15:07:00Z">
        <w:del w:id="38" w:author="112" w:date="2025-08-26T20:32:00Z">
          <w:r w:rsidR="00190243" w:rsidDel="00A25B2B">
            <w:delText xml:space="preserve"> 239</w:delText>
          </w:r>
        </w:del>
      </w:ins>
      <w:ins w:id="39" w:author="11" w:date="2025-08-13T14:50:00Z">
        <w:del w:id="40" w:author="112" w:date="2025-08-26T20:32:00Z">
          <w:r w:rsidR="00E01101" w:rsidDel="00A25B2B">
            <w:delText xml:space="preserve"> </w:delText>
          </w:r>
        </w:del>
      </w:ins>
      <w:ins w:id="41" w:author="11" w:date="2025-08-13T15:11:00Z">
        <w:del w:id="42" w:author="112" w:date="2025-08-26T20:32:00Z">
          <w:r w:rsidR="00190243" w:rsidRPr="00190243" w:rsidDel="00A25B2B">
            <w:rPr>
              <w:highlight w:val="yellow"/>
            </w:rPr>
            <w:delText>[</w:delText>
          </w:r>
        </w:del>
      </w:ins>
      <w:ins w:id="43" w:author="11" w:date="2025-08-13T15:12:00Z">
        <w:del w:id="44" w:author="112" w:date="2025-08-26T20:32:00Z">
          <w:r w:rsidR="00190243" w:rsidRPr="00190243" w:rsidDel="00A25B2B">
            <w:rPr>
              <w:highlight w:val="yellow"/>
            </w:rPr>
            <w:delText>x2]</w:delText>
          </w:r>
        </w:del>
      </w:ins>
      <w:ins w:id="45" w:author="11" w:date="2025-08-13T21:09:00Z">
        <w:del w:id="46" w:author="112" w:date="2025-08-26T20:32:00Z">
          <w:r w:rsidR="00A113A4" w:rsidDel="00A25B2B">
            <w:delText xml:space="preserve"> to</w:delText>
          </w:r>
        </w:del>
      </w:ins>
      <w:ins w:id="47" w:author="11" w:date="2025-08-13T15:07:00Z">
        <w:del w:id="48" w:author="112" w:date="2025-08-26T20:32:00Z">
          <w:r w:rsidR="00190243" w:rsidDel="00A25B2B">
            <w:delText xml:space="preserve"> ITU-R R23-WP5A </w:delText>
          </w:r>
        </w:del>
      </w:ins>
      <w:ins w:id="49" w:author="11" w:date="2025-08-13T15:11:00Z">
        <w:del w:id="50" w:author="112" w:date="2025-08-26T20:32:00Z">
          <w:r w:rsidR="00A113A4" w:rsidDel="00A25B2B">
            <w:delText>meeting</w:delText>
          </w:r>
        </w:del>
      </w:ins>
      <w:ins w:id="51" w:author="11" w:date="2025-08-13T21:11:00Z">
        <w:del w:id="52" w:author="112" w:date="2025-08-26T20:32:00Z">
          <w:r w:rsidR="00A113A4" w:rsidDel="00A25B2B">
            <w:delText>, proposing the inclusion of</w:delText>
          </w:r>
        </w:del>
      </w:ins>
      <w:ins w:id="53" w:author="11" w:date="2025-08-13T15:07:00Z">
        <w:del w:id="54" w:author="112" w:date="2025-08-26T20:32:00Z">
          <w:r w:rsidR="00190243" w:rsidDel="00A25B2B">
            <w:delText xml:space="preserve"> PDT standards in</w:delText>
          </w:r>
        </w:del>
      </w:ins>
      <w:ins w:id="55" w:author="11" w:date="2025-08-13T15:08:00Z">
        <w:del w:id="56" w:author="112" w:date="2025-08-26T20:32:00Z">
          <w:r w:rsidR="00190243" w:rsidDel="00A25B2B">
            <w:delText xml:space="preserve"> Recommendation ITU-R M.200</w:delText>
          </w:r>
        </w:del>
      </w:ins>
      <w:ins w:id="57" w:author="11" w:date="2025-08-13T15:09:00Z">
        <w:del w:id="58" w:author="112" w:date="2025-08-26T20:32:00Z">
          <w:r w:rsidR="00A113A4" w:rsidDel="00A25B2B">
            <w:delText>9</w:delText>
          </w:r>
        </w:del>
      </w:ins>
      <w:ins w:id="59" w:author="11" w:date="2025-08-13T21:11:00Z">
        <w:del w:id="60" w:author="112" w:date="2025-08-26T20:32:00Z">
          <w:r w:rsidR="00A113A4" w:rsidDel="00A25B2B">
            <w:delText xml:space="preserve"> (</w:delText>
          </w:r>
        </w:del>
      </w:ins>
      <w:ins w:id="61" w:author="11" w:date="2025-08-13T15:10:00Z">
        <w:del w:id="62" w:author="112" w:date="2025-08-26T20:32:00Z">
          <w:r w:rsidR="00190243" w:rsidDel="00A25B2B">
            <w:delText>Radio interf</w:delText>
          </w:r>
          <w:r w:rsidR="003802D5" w:rsidDel="00A25B2B">
            <w:delText>ace standards for us</w:delText>
          </w:r>
        </w:del>
      </w:ins>
      <w:ins w:id="63" w:author="11" w:date="2025-08-13T15:30:00Z">
        <w:del w:id="64" w:author="112" w:date="2025-08-26T20:32:00Z">
          <w:r w:rsidR="003802D5" w:rsidDel="00A25B2B">
            <w:delText xml:space="preserve">e </w:delText>
          </w:r>
        </w:del>
      </w:ins>
      <w:ins w:id="65" w:author="11" w:date="2025-08-13T15:10:00Z">
        <w:del w:id="66" w:author="112" w:date="2025-08-26T20:32:00Z">
          <w:r w:rsidR="00190243" w:rsidDel="00A25B2B">
            <w:delText>by public protection and disaster relief operations in accordance with Resolution 646</w:delText>
          </w:r>
        </w:del>
      </w:ins>
      <w:ins w:id="67" w:author="11" w:date="2025-08-13T21:11:00Z">
        <w:del w:id="68" w:author="112" w:date="2025-08-26T20:32:00Z">
          <w:r w:rsidR="00A113A4" w:rsidDel="00A25B2B">
            <w:delText>)</w:delText>
          </w:r>
        </w:del>
      </w:ins>
      <w:ins w:id="69" w:author="11" w:date="2025-08-13T15:09:00Z">
        <w:del w:id="70" w:author="112" w:date="2025-08-26T20:32:00Z">
          <w:r w:rsidR="00190243" w:rsidDel="00A25B2B">
            <w:delText>.</w:delText>
          </w:r>
        </w:del>
        <w:r w:rsidR="00190243">
          <w:t xml:space="preserve"> </w:t>
        </w:r>
      </w:ins>
    </w:p>
    <w:p w14:paraId="44473938" w14:textId="77777777" w:rsidR="002734FC" w:rsidRDefault="002734FC" w:rsidP="002734FC">
      <w:r>
        <w:t xml:space="preserve">In Europe, the EU Critical Communication System (EUCCS) is a European Commission-led initiative aimed at developing a secure, interoperable, and resilient broadband communication system for public safety organisations and emergency services across the EU by 2030. Built upon 3GPP-standizised mission-critical services, EUCCS will enable seamless cross-border communication for emergency responders, enhancing Europe’s crisis response and operational mobility. </w:t>
      </w:r>
    </w:p>
    <w:p w14:paraId="108198C7" w14:textId="63428A62" w:rsidR="00B83272" w:rsidRDefault="002734FC" w:rsidP="00653AD1">
      <w:r w:rsidRPr="003D48C4">
        <w:t>In China, one of the world’s most disaster-prone nations, has launched a range of initiati</w:t>
      </w:r>
      <w:r w:rsidR="00921C38">
        <w:t xml:space="preserve">ves to strengthen its emergency </w:t>
      </w:r>
      <w:r w:rsidRPr="003D48C4">
        <w:t>communication infrastructure, dedicated to disaster relief. In December 2024, the Ministry of Industry and Information Technology (MIIT), together with 13 other government agencies, issued guidelines [228] to further enhance emergency communication capabilities, especially in extreme disaster scenarios. The strategy emphasises inter-agency coordination and infrastructure modernisation, with a focus on integrating satellite systems, private networks</w:t>
      </w:r>
      <w:ins w:id="71" w:author="112" w:date="2025-08-26T20:33:00Z">
        <w:r w:rsidR="00A25B2B" w:rsidRPr="003D48C4">
          <w:t xml:space="preserve"> </w:t>
        </w:r>
        <w:r w:rsidR="008516CE" w:rsidRPr="003D48C4">
          <w:t>(</w:t>
        </w:r>
      </w:ins>
      <w:ins w:id="72" w:author="112" w:date="2025-08-26T20:34:00Z">
        <w:r w:rsidR="008516CE" w:rsidRPr="003D48C4">
          <w:t>e.g.,</w:t>
        </w:r>
      </w:ins>
      <w:ins w:id="73" w:author="112" w:date="2025-08-26T20:33:00Z">
        <w:r w:rsidR="00A25B2B" w:rsidRPr="003D48C4">
          <w:t xml:space="preserve"> </w:t>
        </w:r>
      </w:ins>
      <w:ins w:id="74" w:author="112" w:date="2025-08-26T20:34:00Z">
        <w:r w:rsidR="005C7D38" w:rsidRPr="003D48C4">
          <w:t>PDT</w:t>
        </w:r>
      </w:ins>
      <w:ins w:id="75" w:author="112" w:date="2025-08-26T20:33:00Z">
        <w:r w:rsidR="00A25B2B" w:rsidRPr="003D48C4">
          <w:t>)</w:t>
        </w:r>
      </w:ins>
      <w:r w:rsidRPr="003D48C4">
        <w:t>, and MNO infrastructure—laying the groundwork for a unified national emergency communication framework.</w:t>
      </w:r>
      <w:ins w:id="76" w:author="11" w:date="2025-08-13T11:57:00Z">
        <w:r w:rsidR="00090C3F" w:rsidRPr="003D48C4">
          <w:t xml:space="preserve"> </w:t>
        </w:r>
      </w:ins>
      <w:ins w:id="77" w:author="11" w:date="2025-08-13T12:16:00Z">
        <w:del w:id="78" w:author="112" w:date="2025-08-26T20:33:00Z">
          <w:r w:rsidR="00676557" w:rsidRPr="00E2267B" w:rsidDel="00A25B2B">
            <w:delText>For private networks</w:delText>
          </w:r>
        </w:del>
      </w:ins>
      <w:ins w:id="79" w:author="11" w:date="2025-08-13T11:57:00Z">
        <w:del w:id="80" w:author="112" w:date="2025-08-26T20:33:00Z">
          <w:r w:rsidR="00090C3F" w:rsidRPr="00E2267B" w:rsidDel="00A25B2B">
            <w:delText>,</w:delText>
          </w:r>
        </w:del>
      </w:ins>
      <w:ins w:id="81" w:author="11" w:date="2025-08-13T12:00:00Z">
        <w:del w:id="82" w:author="112" w:date="2025-08-26T20:33:00Z">
          <w:r w:rsidR="00676557" w:rsidRPr="00E2267B" w:rsidDel="00A25B2B">
            <w:delText xml:space="preserve"> </w:delText>
          </w:r>
        </w:del>
      </w:ins>
      <w:ins w:id="83" w:author="11" w:date="2025-08-13T12:17:00Z">
        <w:del w:id="84" w:author="112" w:date="2025-08-26T20:33:00Z">
          <w:r w:rsidR="00B83272" w:rsidRPr="00E2267B" w:rsidDel="00A25B2B">
            <w:delText xml:space="preserve">PDT, </w:delText>
          </w:r>
        </w:del>
      </w:ins>
      <w:ins w:id="85" w:author="11" w:date="2025-08-13T12:00:00Z">
        <w:del w:id="86" w:author="112" w:date="2025-08-26T20:33:00Z">
          <w:r w:rsidR="00676557" w:rsidRPr="00E2267B" w:rsidDel="00A25B2B">
            <w:delText xml:space="preserve">as a </w:delText>
          </w:r>
        </w:del>
      </w:ins>
      <w:ins w:id="87" w:author="11" w:date="2025-08-13T12:01:00Z">
        <w:del w:id="88" w:author="112" w:date="2025-08-26T20:33:00Z">
          <w:r w:rsidR="00676557" w:rsidRPr="00E2267B" w:rsidDel="00A25B2B">
            <w:delText>re</w:delText>
          </w:r>
        </w:del>
      </w:ins>
      <w:ins w:id="89" w:author="11" w:date="2025-08-13T12:02:00Z">
        <w:del w:id="90" w:author="112" w:date="2025-08-26T20:33:00Z">
          <w:r w:rsidR="00676557" w:rsidRPr="00E2267B" w:rsidDel="00A25B2B">
            <w:delText>lative</w:delText>
          </w:r>
        </w:del>
      </w:ins>
      <w:ins w:id="91" w:author="11" w:date="2025-08-13T12:17:00Z">
        <w:del w:id="92" w:author="112" w:date="2025-08-26T20:33:00Z">
          <w:r w:rsidR="00B83272" w:rsidRPr="00E2267B" w:rsidDel="00A25B2B">
            <w:delText>ly</w:delText>
          </w:r>
        </w:del>
      </w:ins>
      <w:ins w:id="93" w:author="11" w:date="2025-08-13T12:01:00Z">
        <w:del w:id="94" w:author="112" w:date="2025-08-26T20:33:00Z">
          <w:r w:rsidR="00676557" w:rsidRPr="00E2267B" w:rsidDel="00A25B2B">
            <w:delText xml:space="preserve"> new LMR technology,</w:delText>
          </w:r>
        </w:del>
      </w:ins>
      <w:ins w:id="95" w:author="11" w:date="2025-08-13T11:57:00Z">
        <w:del w:id="96" w:author="112" w:date="2025-08-26T20:33:00Z">
          <w:r w:rsidR="00676557" w:rsidRPr="00E2267B" w:rsidDel="00A25B2B">
            <w:delText xml:space="preserve"> </w:delText>
          </w:r>
        </w:del>
      </w:ins>
      <w:ins w:id="97" w:author="11" w:date="2025-08-13T12:02:00Z">
        <w:del w:id="98" w:author="112" w:date="2025-08-26T20:33:00Z">
          <w:r w:rsidR="00B83272" w:rsidRPr="00E2267B" w:rsidDel="00A25B2B">
            <w:delText>was</w:delText>
          </w:r>
        </w:del>
      </w:ins>
      <w:ins w:id="99" w:author="11" w:date="2025-08-13T12:18:00Z">
        <w:del w:id="100" w:author="112" w:date="2025-08-26T20:33:00Z">
          <w:r w:rsidR="00B83272" w:rsidRPr="00E2267B" w:rsidDel="00A25B2B">
            <w:delText xml:space="preserve"> standardised</w:delText>
          </w:r>
        </w:del>
      </w:ins>
      <w:ins w:id="101" w:author="11" w:date="2025-08-13T12:03:00Z">
        <w:del w:id="102" w:author="112" w:date="2025-08-26T20:33:00Z">
          <w:r w:rsidR="00676557" w:rsidRPr="00E2267B" w:rsidDel="00A25B2B">
            <w:delText xml:space="preserve"> </w:delText>
          </w:r>
        </w:del>
      </w:ins>
      <w:ins w:id="103" w:author="11" w:date="2025-08-13T12:14:00Z">
        <w:del w:id="104" w:author="112" w:date="2025-08-26T20:33:00Z">
          <w:r w:rsidR="00676557" w:rsidRPr="00E2267B" w:rsidDel="00A25B2B">
            <w:delText xml:space="preserve">in 2008 </w:delText>
          </w:r>
        </w:del>
      </w:ins>
      <w:ins w:id="105" w:author="11" w:date="2025-08-13T12:03:00Z">
        <w:del w:id="106" w:author="112" w:date="2025-08-26T20:33:00Z">
          <w:r w:rsidR="00676557" w:rsidRPr="00E2267B" w:rsidDel="00A25B2B">
            <w:delText xml:space="preserve">and </w:delText>
          </w:r>
        </w:del>
      </w:ins>
      <w:ins w:id="107" w:author="11" w:date="2025-08-13T12:18:00Z">
        <w:del w:id="108" w:author="112" w:date="2025-08-26T20:33:00Z">
          <w:r w:rsidR="00B83272" w:rsidRPr="00E2267B" w:rsidDel="00A25B2B">
            <w:delText xml:space="preserve">officially </w:delText>
          </w:r>
        </w:del>
      </w:ins>
      <w:ins w:id="109" w:author="11" w:date="2025-08-13T11:58:00Z">
        <w:del w:id="110" w:author="112" w:date="2025-08-26T20:33:00Z">
          <w:r w:rsidR="00676557" w:rsidRPr="00E2267B" w:rsidDel="00A25B2B">
            <w:delText xml:space="preserve">released in </w:delText>
          </w:r>
        </w:del>
      </w:ins>
      <w:ins w:id="111" w:author="11" w:date="2025-08-13T12:14:00Z">
        <w:del w:id="112" w:author="112" w:date="2025-08-26T20:33:00Z">
          <w:r w:rsidR="00676557" w:rsidRPr="00E2267B" w:rsidDel="00A25B2B">
            <w:delText xml:space="preserve">2013 </w:delText>
          </w:r>
        </w:del>
      </w:ins>
      <w:ins w:id="113" w:author="11" w:date="2025-08-13T12:03:00Z">
        <w:del w:id="114" w:author="112" w:date="2025-08-26T20:33:00Z">
          <w:r w:rsidR="00676557" w:rsidRPr="00E2267B" w:rsidDel="00A25B2B">
            <w:delText xml:space="preserve">to meet </w:delText>
          </w:r>
        </w:del>
      </w:ins>
      <w:ins w:id="115" w:author="11" w:date="2025-08-13T12:18:00Z">
        <w:del w:id="116" w:author="112" w:date="2025-08-26T20:33:00Z">
          <w:r w:rsidR="00B83272" w:rsidRPr="00E2267B" w:rsidDel="00A25B2B">
            <w:delText xml:space="preserve">China’s </w:delText>
          </w:r>
        </w:del>
      </w:ins>
      <w:ins w:id="117" w:author="11" w:date="2025-08-13T12:03:00Z">
        <w:del w:id="118" w:author="112" w:date="2025-08-26T20:33:00Z">
          <w:r w:rsidR="00676557" w:rsidRPr="00E2267B" w:rsidDel="00A25B2B">
            <w:delText xml:space="preserve">specific PPDR </w:delText>
          </w:r>
          <w:r w:rsidR="00B83272" w:rsidRPr="00E2267B" w:rsidDel="00A25B2B">
            <w:delText>requirement</w:delText>
          </w:r>
        </w:del>
      </w:ins>
      <w:ins w:id="119" w:author="11" w:date="2025-08-13T12:18:00Z">
        <w:del w:id="120" w:author="112" w:date="2025-08-26T20:33:00Z">
          <w:r w:rsidR="00B83272" w:rsidRPr="00E2267B" w:rsidDel="00A25B2B">
            <w:delText>s</w:delText>
          </w:r>
        </w:del>
      </w:ins>
      <w:ins w:id="121" w:author="11" w:date="2025-08-13T12:03:00Z">
        <w:del w:id="122" w:author="112" w:date="2025-08-26T20:33:00Z">
          <w:r w:rsidR="00676557" w:rsidRPr="00E2267B" w:rsidDel="00A25B2B">
            <w:delText xml:space="preserve">. </w:delText>
          </w:r>
        </w:del>
      </w:ins>
      <w:ins w:id="123" w:author="11" w:date="2025-08-13T12:18:00Z">
        <w:del w:id="124" w:author="112" w:date="2025-08-26T20:33:00Z">
          <w:r w:rsidR="00B83272" w:rsidRPr="00E2267B" w:rsidDel="00A25B2B">
            <w:delText xml:space="preserve">Today, </w:delText>
          </w:r>
        </w:del>
      </w:ins>
      <w:ins w:id="125" w:author="11" w:date="2025-08-13T12:19:00Z">
        <w:del w:id="126" w:author="112" w:date="2025-08-26T20:33:00Z">
          <w:r w:rsidR="00C460D3" w:rsidRPr="00E2267B" w:rsidDel="00A25B2B">
            <w:delText>PDT</w:delText>
          </w:r>
        </w:del>
      </w:ins>
      <w:ins w:id="127" w:author="11" w:date="2025-08-13T12:31:00Z">
        <w:del w:id="128" w:author="112" w:date="2025-08-26T20:33:00Z">
          <w:r w:rsidR="00C460D3" w:rsidRPr="00E2267B" w:rsidDel="00A25B2B">
            <w:delText xml:space="preserve"> </w:delText>
          </w:r>
        </w:del>
      </w:ins>
      <w:ins w:id="129" w:author="11" w:date="2025-08-13T12:19:00Z">
        <w:del w:id="130" w:author="112" w:date="2025-08-26T20:33:00Z">
          <w:r w:rsidR="00B83272" w:rsidRPr="00E2267B" w:rsidDel="00A25B2B">
            <w:delText xml:space="preserve">serves as a long-term cornerstone of the nation’s mission critical communications, with </w:delText>
          </w:r>
        </w:del>
      </w:ins>
      <w:ins w:id="131" w:author="11" w:date="2025-08-13T12:04:00Z">
        <w:del w:id="132" w:author="112" w:date="2025-08-26T20:33:00Z">
          <w:r w:rsidR="00676557" w:rsidRPr="00E2267B" w:rsidDel="00A25B2B">
            <w:delText xml:space="preserve">two </w:delText>
          </w:r>
        </w:del>
      </w:ins>
      <w:ins w:id="133" w:author="11" w:date="2025-08-13T12:11:00Z">
        <w:del w:id="134" w:author="112" w:date="2025-08-26T20:33:00Z">
          <w:r w:rsidR="00676557" w:rsidRPr="00E2267B" w:rsidDel="00A25B2B">
            <w:delText>nation</w:delText>
          </w:r>
        </w:del>
      </w:ins>
      <w:ins w:id="135" w:author="11" w:date="2025-08-13T14:07:00Z">
        <w:del w:id="136" w:author="112" w:date="2025-08-26T20:33:00Z">
          <w:r w:rsidR="00C21DF8" w:rsidRPr="00E2267B" w:rsidDel="00A25B2B">
            <w:delText>-</w:delText>
          </w:r>
        </w:del>
      </w:ins>
      <w:ins w:id="137" w:author="11" w:date="2025-08-13T12:11:00Z">
        <w:del w:id="138" w:author="112" w:date="2025-08-26T20:33:00Z">
          <w:r w:rsidR="00676557" w:rsidRPr="00E2267B" w:rsidDel="00A25B2B">
            <w:delText xml:space="preserve">wide </w:delText>
          </w:r>
        </w:del>
      </w:ins>
      <w:ins w:id="139" w:author="11" w:date="2025-08-13T12:04:00Z">
        <w:del w:id="140" w:author="112" w:date="2025-08-26T20:33:00Z">
          <w:r w:rsidR="00676557" w:rsidRPr="00E2267B" w:rsidDel="00A25B2B">
            <w:delText>PDT system</w:delText>
          </w:r>
        </w:del>
      </w:ins>
      <w:ins w:id="141" w:author="11" w:date="2025-08-13T12:20:00Z">
        <w:del w:id="142" w:author="112" w:date="2025-08-26T20:33:00Z">
          <w:r w:rsidR="00B83272" w:rsidRPr="00E2267B" w:rsidDel="00A25B2B">
            <w:delText>s</w:delText>
          </w:r>
        </w:del>
      </w:ins>
      <w:ins w:id="143" w:author="11" w:date="2025-08-13T12:04:00Z">
        <w:del w:id="144" w:author="112" w:date="2025-08-26T20:33:00Z">
          <w:r w:rsidR="00676557" w:rsidRPr="00E2267B" w:rsidDel="00A25B2B">
            <w:delText xml:space="preserve"> </w:delText>
          </w:r>
        </w:del>
      </w:ins>
      <w:ins w:id="145" w:author="11" w:date="2025-08-13T12:20:00Z">
        <w:del w:id="146" w:author="112" w:date="2025-08-26T20:33:00Z">
          <w:r w:rsidR="00B83272" w:rsidRPr="00E2267B" w:rsidDel="00A25B2B">
            <w:delText xml:space="preserve">in </w:delText>
          </w:r>
        </w:del>
      </w:ins>
      <w:ins w:id="147" w:author="11" w:date="2025-08-13T12:04:00Z">
        <w:del w:id="148" w:author="112" w:date="2025-08-26T20:33:00Z">
          <w:r w:rsidR="00676557" w:rsidRPr="00E2267B" w:rsidDel="00A25B2B">
            <w:delText>operat</w:delText>
          </w:r>
        </w:del>
      </w:ins>
      <w:ins w:id="149" w:author="11" w:date="2025-08-13T12:20:00Z">
        <w:del w:id="150" w:author="112" w:date="2025-08-26T20:33:00Z">
          <w:r w:rsidR="00B83272" w:rsidRPr="00E2267B" w:rsidDel="00A25B2B">
            <w:delText xml:space="preserve">ion-one dedicated to </w:delText>
          </w:r>
        </w:del>
      </w:ins>
      <w:ins w:id="151" w:author="11" w:date="2025-08-13T12:04:00Z">
        <w:del w:id="152" w:author="112" w:date="2025-08-26T20:33:00Z">
          <w:r w:rsidR="00676557" w:rsidRPr="00E2267B" w:rsidDel="00A25B2B">
            <w:delText>public protection</w:delText>
          </w:r>
        </w:del>
      </w:ins>
      <w:ins w:id="153" w:author="11" w:date="2025-08-13T12:12:00Z">
        <w:del w:id="154" w:author="112" w:date="2025-08-26T20:33:00Z">
          <w:r w:rsidR="00FB0360" w:rsidRPr="00E2267B" w:rsidDel="00A25B2B">
            <w:delText>,</w:delText>
          </w:r>
        </w:del>
      </w:ins>
      <w:ins w:id="155" w:author="11" w:date="2025-08-13T12:05:00Z">
        <w:del w:id="156" w:author="112" w:date="2025-08-26T20:33:00Z">
          <w:r w:rsidR="00676557" w:rsidRPr="00E2267B" w:rsidDel="00A25B2B">
            <w:delText xml:space="preserve"> </w:delText>
          </w:r>
        </w:del>
      </w:ins>
      <w:ins w:id="157" w:author="11" w:date="2025-08-13T12:04:00Z">
        <w:del w:id="158" w:author="112" w:date="2025-08-26T20:33:00Z">
          <w:r w:rsidR="00676557" w:rsidRPr="00E2267B" w:rsidDel="00A25B2B">
            <w:delText>and another for disaster rescue</w:delText>
          </w:r>
        </w:del>
      </w:ins>
      <w:ins w:id="159" w:author="11" w:date="2025-08-13T15:51:00Z">
        <w:del w:id="160" w:author="112" w:date="2025-08-26T20:33:00Z">
          <w:r w:rsidR="00FB0360" w:rsidRPr="00E2267B" w:rsidDel="00A25B2B">
            <w:delText>.</w:delText>
          </w:r>
        </w:del>
      </w:ins>
      <w:ins w:id="161" w:author="11" w:date="2025-08-13T12:11:00Z">
        <w:del w:id="162" w:author="112" w:date="2025-08-26T20:33:00Z">
          <w:r w:rsidR="00676557" w:rsidRPr="00E2267B" w:rsidDel="00A25B2B">
            <w:delText xml:space="preserve"> </w:delText>
          </w:r>
        </w:del>
      </w:ins>
      <w:ins w:id="163" w:author="11" w:date="2025-08-13T12:05:00Z">
        <w:del w:id="164" w:author="112" w:date="2025-08-26T20:33:00Z">
          <w:r w:rsidR="00676557" w:rsidRPr="00E2267B" w:rsidDel="00A25B2B">
            <w:delText xml:space="preserve"> </w:delText>
          </w:r>
        </w:del>
      </w:ins>
      <w:ins w:id="165" w:author="11" w:date="2025-08-13T12:04:00Z">
        <w:del w:id="166" w:author="112" w:date="2025-08-26T20:33:00Z">
          <w:r w:rsidR="00676557" w:rsidRPr="00E2267B" w:rsidDel="00A25B2B">
            <w:delText xml:space="preserve"> </w:delText>
          </w:r>
        </w:del>
      </w:ins>
    </w:p>
    <w:p w14:paraId="44FF954C" w14:textId="52DAF94C" w:rsidR="004607D9" w:rsidDel="00A621B8" w:rsidRDefault="004607D9" w:rsidP="004607D9">
      <w:pPr>
        <w:rPr>
          <w:del w:id="167" w:author="112" w:date="2025-08-27T03:07:00Z"/>
        </w:rPr>
      </w:pPr>
    </w:p>
    <w:p w14:paraId="52A0F0FE" w14:textId="6820110C" w:rsidR="002734FC" w:rsidRPr="003D48C4" w:rsidRDefault="003D48C4" w:rsidP="003D48C4">
      <w:pPr>
        <w:pStyle w:val="31"/>
      </w:pPr>
      <w:bookmarkStart w:id="168" w:name="_Toc201586650"/>
      <w:r w:rsidRPr="003D48C4">
        <w:t xml:space="preserve">11.13.2 </w:t>
      </w:r>
      <w:r w:rsidR="002734FC" w:rsidRPr="003D48C4">
        <w:t>Pre-conditions</w:t>
      </w:r>
      <w:bookmarkEnd w:id="168"/>
    </w:p>
    <w:p w14:paraId="034A2A00" w14:textId="77777777" w:rsidR="002734FC" w:rsidRDefault="002734FC" w:rsidP="002734FC">
      <w:pPr>
        <w:pStyle w:val="B10"/>
        <w:rPr>
          <w:rFonts w:eastAsia="Times New Roman"/>
        </w:rPr>
      </w:pPr>
      <w:r>
        <w:t>1.</w:t>
      </w:r>
      <w:r>
        <w:tab/>
        <w:t>The UE (e.g. handheld device) is operated by the disaster responders, hosts MCX client and is registered with MCX service in the 6G system.</w:t>
      </w:r>
      <w:del w:id="169" w:author="112" w:date="2025-08-26T15:29:00Z">
        <w:r w:rsidDel="00944827">
          <w:delText xml:space="preserve"> </w:delText>
        </w:r>
      </w:del>
    </w:p>
    <w:p w14:paraId="4F3A00CA" w14:textId="77777777" w:rsidR="002734FC" w:rsidRDefault="002734FC" w:rsidP="002734FC">
      <w:pPr>
        <w:pStyle w:val="B10"/>
      </w:pPr>
      <w:r>
        <w:t>2.</w:t>
      </w:r>
      <w:r>
        <w:tab/>
        <w:t xml:space="preserve">The UE supports directly connecting with satellite access. </w:t>
      </w:r>
    </w:p>
    <w:p w14:paraId="7F3D2776" w14:textId="77777777" w:rsidR="002734FC" w:rsidRDefault="002734FC" w:rsidP="002734FC">
      <w:pPr>
        <w:pStyle w:val="B10"/>
      </w:pPr>
      <w:r>
        <w:t>3.</w:t>
      </w:r>
      <w:r>
        <w:tab/>
        <w:t xml:space="preserve">The UE supports access to Land Mobile Radio (LMR) networks, by integrating LMR technology (e.g. hybrid devices). </w:t>
      </w:r>
    </w:p>
    <w:p w14:paraId="681FE827" w14:textId="77777777" w:rsidR="002734FC" w:rsidRDefault="002734FC" w:rsidP="002734FC">
      <w:pPr>
        <w:pStyle w:val="B10"/>
      </w:pPr>
      <w:r>
        <w:t>4.</w:t>
      </w:r>
      <w:r>
        <w:tab/>
        <w:t>The UE is equipped with radio receivers capable of receiving GNSS signals.</w:t>
      </w:r>
    </w:p>
    <w:p w14:paraId="2B1A1DF9" w14:textId="77777777" w:rsidR="002734FC" w:rsidRDefault="002734FC" w:rsidP="002734FC">
      <w:pPr>
        <w:pStyle w:val="B10"/>
      </w:pPr>
      <w:r>
        <w:t>5.</w:t>
      </w:r>
      <w:r>
        <w:tab/>
        <w:t xml:space="preserve">The UE supports Prose-enabled UE relay or remote UE capability and/or MANET routing, capable of forming a mobile ad-hoc network with other UEs. </w:t>
      </w:r>
    </w:p>
    <w:p w14:paraId="23FCB253" w14:textId="77777777" w:rsidR="002734FC" w:rsidRDefault="002734FC" w:rsidP="002734FC">
      <w:pPr>
        <w:pStyle w:val="NO"/>
      </w:pPr>
      <w:r>
        <w:lastRenderedPageBreak/>
        <w:t>NOTE: The control room solution in the Emergency Operation Centre (EOC), which may be based on 3GPP technologies, non-3GPP technologies, or a combination of both, is out of scope for this use case.</w:t>
      </w:r>
    </w:p>
    <w:p w14:paraId="3051DDF7" w14:textId="77777777" w:rsidR="002734FC" w:rsidRDefault="002734FC" w:rsidP="002734FC">
      <w:pPr>
        <w:pStyle w:val="31"/>
      </w:pPr>
      <w:bookmarkStart w:id="170" w:name="_Toc201586651"/>
      <w:r>
        <w:t>11.13.3</w:t>
      </w:r>
      <w:r>
        <w:tab/>
        <w:t>Service Flows</w:t>
      </w:r>
      <w:bookmarkEnd w:id="170"/>
    </w:p>
    <w:p w14:paraId="4FBD0EF7" w14:textId="77777777" w:rsidR="002734FC" w:rsidRDefault="002734FC" w:rsidP="002734FC">
      <w:pPr>
        <w:pStyle w:val="TH"/>
        <w:rPr>
          <w:rFonts w:eastAsia="Times New Roman"/>
        </w:rPr>
      </w:pPr>
      <w:r>
        <w:rPr>
          <w:noProof/>
          <w:lang w:val="en-AU" w:eastAsia="zh-CN"/>
        </w:rPr>
        <w:drawing>
          <wp:inline distT="0" distB="0" distL="0" distR="0" wp14:anchorId="0BC2CC6D" wp14:editId="4C925FEB">
            <wp:extent cx="5262258" cy="3072558"/>
            <wp:effectExtent l="0" t="0" r="0" b="0"/>
            <wp:docPr id="1" name="图片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A screenshot of a computer&#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5492" cy="3074446"/>
                    </a:xfrm>
                    <a:prstGeom prst="rect">
                      <a:avLst/>
                    </a:prstGeom>
                    <a:noFill/>
                    <a:ln>
                      <a:noFill/>
                    </a:ln>
                  </pic:spPr>
                </pic:pic>
              </a:graphicData>
            </a:graphic>
          </wp:inline>
        </w:drawing>
      </w:r>
    </w:p>
    <w:p w14:paraId="22F40973" w14:textId="77777777" w:rsidR="002734FC" w:rsidRDefault="002734FC" w:rsidP="002734FC">
      <w:pPr>
        <w:pStyle w:val="TF"/>
      </w:pPr>
      <w:r>
        <w:t>Figure 11.13.3-1: 6G-enabled MCX service with seamless connectivity for large-scale disaster response</w:t>
      </w:r>
    </w:p>
    <w:p w14:paraId="0A24B397" w14:textId="77777777" w:rsidR="00BD4BD8" w:rsidRDefault="002734FC" w:rsidP="00BD4BD8">
      <w:pPr>
        <w:pStyle w:val="B10"/>
        <w:rPr>
          <w:ins w:id="171" w:author="112" w:date="2025-08-26T20:58:00Z"/>
        </w:rPr>
      </w:pPr>
      <w:del w:id="172" w:author="112" w:date="2025-08-26T20:58:00Z">
        <w:r w:rsidDel="00BD4BD8">
          <w:delText xml:space="preserve">As illustrated in figure 11.13.3-1, the service flows proceed as follows: </w:delText>
        </w:r>
      </w:del>
      <w:ins w:id="173" w:author="112" w:date="2025-08-26T20:58:00Z">
        <w:r w:rsidR="00BD4BD8">
          <w:t xml:space="preserve">As illustrated in figure 11.13.3-1, the service flows proceed as follows: </w:t>
        </w:r>
      </w:ins>
    </w:p>
    <w:p w14:paraId="3E705C95" w14:textId="6B1C3ADE" w:rsidR="002734FC" w:rsidRDefault="002734FC" w:rsidP="002734FC">
      <w:pPr>
        <w:pStyle w:val="B10"/>
      </w:pPr>
      <w:r>
        <w:t>1.</w:t>
      </w:r>
      <w:r>
        <w:tab/>
        <w:t xml:space="preserve">The Emergency Operation </w:t>
      </w:r>
      <w:proofErr w:type="spellStart"/>
      <w:r>
        <w:t>Center</w:t>
      </w:r>
      <w:proofErr w:type="spellEnd"/>
      <w:r>
        <w:t xml:space="preserve"> (EOC) receives alerts of an earthquake striking </w:t>
      </w:r>
      <w:proofErr w:type="spellStart"/>
      <w:r>
        <w:t>Jiuzhaigou</w:t>
      </w:r>
      <w:proofErr w:type="spellEnd"/>
      <w:r>
        <w:t xml:space="preserve">, formulates a response strategy based on situational awareness, and initiates the dispatch resources. </w:t>
      </w:r>
    </w:p>
    <w:p w14:paraId="779C88A8" w14:textId="77777777" w:rsidR="002734FC" w:rsidRDefault="002734FC" w:rsidP="002734FC">
      <w:pPr>
        <w:pStyle w:val="B10"/>
      </w:pPr>
      <w:r>
        <w:t>2.</w:t>
      </w:r>
      <w:r>
        <w:tab/>
        <w:t xml:space="preserve">Upon receiving instruction via LMR networks (e.g. through call-out functionality), Rescue Team A at a nearby station swiftly mobilises, gathers necessary equipment, including handheld devices, and departs for the scene. </w:t>
      </w:r>
    </w:p>
    <w:p w14:paraId="4B338EA4" w14:textId="77777777" w:rsidR="002734FC" w:rsidRDefault="002734FC" w:rsidP="002734FC">
      <w:pPr>
        <w:pStyle w:val="B10"/>
      </w:pPr>
      <w:r>
        <w:t>3.</w:t>
      </w:r>
      <w:r>
        <w:tab/>
      </w:r>
      <w:proofErr w:type="spellStart"/>
      <w:r>
        <w:t>En</w:t>
      </w:r>
      <w:proofErr w:type="spellEnd"/>
      <w:r>
        <w:t xml:space="preserve"> route, the Incident Commander (IC) remains connected with dispatchers to view comments and accessing critical data (e.g. weather updates) via MCX application across PSBN (if applicable), MNO-1 and MNO-2 networks.</w:t>
      </w:r>
    </w:p>
    <w:p w14:paraId="13F3FBED" w14:textId="77777777" w:rsidR="002734FC" w:rsidRDefault="002734FC" w:rsidP="002734FC">
      <w:pPr>
        <w:pStyle w:val="B10"/>
      </w:pPr>
      <w:r>
        <w:t>4.</w:t>
      </w:r>
      <w:r>
        <w:tab/>
        <w:t xml:space="preserve">Built-in navigation tools assist first responders in finding optimal routes through traffic, while real-time location tracking in the control room enables dispatchers to monitor all personnel and vehicles, ensuring swift dispatch and enhanced safety.  </w:t>
      </w:r>
    </w:p>
    <w:p w14:paraId="12147E7B" w14:textId="77777777" w:rsidR="002734FC" w:rsidRDefault="002734FC" w:rsidP="002734FC">
      <w:pPr>
        <w:pStyle w:val="B10"/>
      </w:pPr>
      <w:r>
        <w:t>5.</w:t>
      </w:r>
      <w:r>
        <w:tab/>
        <w:t>As the EOC gains further situational awareness of the disaster’s scale, the response strategy is updated, and additional rescue team B and C are dispatched to the scene through LMR networks.</w:t>
      </w:r>
    </w:p>
    <w:p w14:paraId="3744DDD2" w14:textId="77777777" w:rsidR="002734FC" w:rsidRDefault="002734FC" w:rsidP="002734FC">
      <w:pPr>
        <w:pStyle w:val="B10"/>
      </w:pPr>
      <w:r>
        <w:t>6.</w:t>
      </w:r>
      <w:r>
        <w:tab/>
        <w:t xml:space="preserve">Upon arriving in a remote mountain area with no Terrestrial Network (TN) or access routes, the IC’s handheld device automatically connects to satellite (NTN) access, enabling uninterrupted communication with dispatchers (e.g. via private call) for real-time updates. </w:t>
      </w:r>
    </w:p>
    <w:p w14:paraId="67FE9069" w14:textId="77777777" w:rsidR="002734FC" w:rsidRDefault="002734FC" w:rsidP="002734FC">
      <w:pPr>
        <w:pStyle w:val="B10"/>
      </w:pPr>
      <w:r>
        <w:t>7.</w:t>
      </w:r>
      <w:r>
        <w:tab/>
        <w:t>Based on the operational strategy, a UAV-based (or HAPS-based) relay platform is deployed.  IC then coordinates on-scene rescue team A to begin victim search operations, while their handheld devices switch (automatically or manually) to off-network, mesh-enabled mode. The established infrastructure-less mobile ad-hoc network, extended by UAV relay node, enhances local connectivity and coverage. IC’s UE and/or UAV, acting as a relay gateway via satellite, enable communication between on-scene responders and dispatchers.</w:t>
      </w:r>
    </w:p>
    <w:p w14:paraId="2BF70528" w14:textId="77777777" w:rsidR="002734FC" w:rsidRDefault="002734FC" w:rsidP="002734FC">
      <w:pPr>
        <w:pStyle w:val="B10"/>
      </w:pPr>
      <w:r>
        <w:t>8.</w:t>
      </w:r>
      <w:r>
        <w:tab/>
        <w:t xml:space="preserve">Meanwhile, as the focal point of communication, the IC continues to coordinate team B and C are </w:t>
      </w:r>
      <w:proofErr w:type="spellStart"/>
      <w:r>
        <w:t>en</w:t>
      </w:r>
      <w:proofErr w:type="spellEnd"/>
      <w:r>
        <w:t xml:space="preserve"> route and connected to the MNO-2 network. Group communication spans satellite, TN and mobile ad-hoc network access, enabling seamless interoperability across agencies, jurisdictions and disciplines.</w:t>
      </w:r>
    </w:p>
    <w:p w14:paraId="3E8D906B" w14:textId="77777777" w:rsidR="002734FC" w:rsidRDefault="002734FC" w:rsidP="002734FC">
      <w:pPr>
        <w:pStyle w:val="B10"/>
      </w:pPr>
      <w:r>
        <w:lastRenderedPageBreak/>
        <w:t>9.</w:t>
      </w:r>
      <w:r>
        <w:tab/>
        <w:t>Upon arrival, Teams B and C transition (manually and automatically) from TN access (on-network) to mobile ad-hoc network access (off-network), maintaining communication with Team A and IC for coordinated rescue operation.</w:t>
      </w:r>
    </w:p>
    <w:p w14:paraId="57EA3E3F" w14:textId="77777777" w:rsidR="002734FC" w:rsidRDefault="002734FC" w:rsidP="002734FC">
      <w:pPr>
        <w:pStyle w:val="B10"/>
      </w:pPr>
      <w:r>
        <w:t>10.</w:t>
      </w:r>
      <w:r>
        <w:tab/>
        <w:t xml:space="preserve">Once the crisis is contained, teams coordinate with other agencies, utilities, and local authorities to support organised recovery efforts. After task completion, they return to base, debrief, and provide feedback. </w:t>
      </w:r>
    </w:p>
    <w:p w14:paraId="5062EDDF" w14:textId="77777777" w:rsidR="002734FC" w:rsidRDefault="002734FC" w:rsidP="002734FC">
      <w:pPr>
        <w:pStyle w:val="B10"/>
      </w:pPr>
      <w:r>
        <w:t>11.</w:t>
      </w:r>
      <w:r>
        <w:tab/>
        <w:t>Throughout all response phases—from call-out to return—reliable positioning ensures continuous personnel tracking and situational visibility, even in scenarios where GNSS signals are compromised.</w:t>
      </w:r>
    </w:p>
    <w:p w14:paraId="7E4C6EEE" w14:textId="77777777" w:rsidR="002734FC" w:rsidRDefault="002734FC" w:rsidP="002734FC">
      <w:pPr>
        <w:pStyle w:val="31"/>
      </w:pPr>
      <w:bookmarkStart w:id="174" w:name="_Toc201586652"/>
      <w:r>
        <w:t>11.13.4</w:t>
      </w:r>
      <w:r>
        <w:tab/>
        <w:t>Post-conditions</w:t>
      </w:r>
      <w:bookmarkEnd w:id="174"/>
    </w:p>
    <w:p w14:paraId="5548A861" w14:textId="77777777" w:rsidR="002734FC" w:rsidRDefault="002734FC" w:rsidP="002734FC">
      <w:pPr>
        <w:rPr>
          <w:rFonts w:eastAsia="Times New Roman"/>
        </w:rPr>
      </w:pPr>
      <w:r>
        <w:t>Thanks to the support of 6G systems, the MCX service system, and a 6G-enabled MCX hybrid device, first responders can communicate seamlessly across different networks without interruptions, ensuring fast and efficient mission execution.</w:t>
      </w:r>
    </w:p>
    <w:p w14:paraId="5F707E42" w14:textId="77777777" w:rsidR="002734FC" w:rsidRDefault="002734FC" w:rsidP="002734FC">
      <w:pPr>
        <w:pStyle w:val="31"/>
      </w:pPr>
      <w:bookmarkStart w:id="175" w:name="_Toc201586653"/>
      <w:r>
        <w:t>11.13.5</w:t>
      </w:r>
      <w:r>
        <w:tab/>
        <w:t>Existing features partly or fully covering the use case functionality</w:t>
      </w:r>
      <w:bookmarkEnd w:id="175"/>
    </w:p>
    <w:p w14:paraId="79A88ED4" w14:textId="77777777" w:rsidR="002734FC" w:rsidRDefault="002734FC" w:rsidP="002734FC">
      <w:pPr>
        <w:rPr>
          <w:rFonts w:eastAsia="Times New Roman"/>
        </w:rPr>
      </w:pPr>
      <w:r>
        <w:t>Clause 6.17.2 of TS 22.280 [54] defines requirements for interworking between MCX service systems. This use case proposes that the 6G system shall continue to support MCX services while ensuring service continuity during UE mobility across different MNO networks, as well as between PLMNs and NPNs. This capability is essential for seamless MCX operations in cross-border coordination, network sharing, and co-construction scenarios—not only in the early stages of 6G deployment but throughout the entire 6G era—to enhance service availability and coverage.</w:t>
      </w:r>
    </w:p>
    <w:p w14:paraId="527C4796" w14:textId="77777777" w:rsidR="002734FC" w:rsidRDefault="002734FC" w:rsidP="002734FC">
      <w:r>
        <w:t>TR 23.700-03 (Study on system enhancement for Proximity based Services (</w:t>
      </w:r>
      <w:proofErr w:type="spellStart"/>
      <w:r>
        <w:t>ProSe</w:t>
      </w:r>
      <w:proofErr w:type="spellEnd"/>
      <w:r>
        <w:t xml:space="preserve">) in the 5G System (5GS) Phase 3) [245] by SA2 defines the use of MANET protocol (IETF RFC 7181 [246]) as the mobile ad-hoc routing protocol for normative support of multi-hop UE-to-UE relay, where relay UE have a collocated MANET routing functionality. These advancements enable </w:t>
      </w:r>
      <w:proofErr w:type="spellStart"/>
      <w:r>
        <w:t>ProSe</w:t>
      </w:r>
      <w:proofErr w:type="spellEnd"/>
      <w:r>
        <w:t xml:space="preserve">-capable MCX UE form a mobile Ad-hoc network with mess connectivity, addressing a key requirement for seamless mobility on the scene in this use case. However, the clarification is still required for alignment and consistency across WGs.   </w:t>
      </w:r>
    </w:p>
    <w:p w14:paraId="04D326FA" w14:textId="77777777" w:rsidR="002734FC" w:rsidRDefault="002734FC" w:rsidP="002734FC">
      <w:r>
        <w:t xml:space="preserve">In 5G, Clause 6.46.7 of TS 22.261 [14] specifics requirements for 5GS to support relay UE with satellites access. However, support for relay UEs using UAVs and HAPS access is not specified, which is essential for extending communication range and enhancing local connectivity in this use case. </w:t>
      </w:r>
    </w:p>
    <w:p w14:paraId="338B045C" w14:textId="77777777" w:rsidR="002734FC" w:rsidRDefault="002734FC" w:rsidP="002734FC">
      <w:r>
        <w:t xml:space="preserve">Clauses 7.12 and 7.13 of TS 22.280 [54] specify a set of requirements for MCX services streaming for </w:t>
      </w:r>
      <w:proofErr w:type="spellStart"/>
      <w:r>
        <w:t>ProSe</w:t>
      </w:r>
      <w:proofErr w:type="spellEnd"/>
      <w:r>
        <w:t xml:space="preserve"> UE-to-UE relay, UE-to-Network relay and off-network operation, as well as switching to off-network MCX services; and TR 22.887 [122] also studies use cases and requirements for 5G satellite access Phase 4, including mission-critical services. However, they do not address MCX service continuity during UE transitions between TN access and NTN access (e.g. UAVs, HAPS, and satellites).  </w:t>
      </w:r>
    </w:p>
    <w:p w14:paraId="77331875" w14:textId="1A9DD29E" w:rsidR="002734FC" w:rsidRDefault="002734FC" w:rsidP="002734FC">
      <w:pPr>
        <w:rPr>
          <w:ins w:id="176" w:author="11" w:date="2025-08-13T12:35:00Z"/>
        </w:rPr>
      </w:pPr>
      <w:r>
        <w:t xml:space="preserve">In 5G, Clause 6.27.2 of TS 22.261 [14] defines requirements for single and hybrid positioning, including MCX UE use of 5G positioning services. However, it does not specify network-assisted GNSS via satellite access in scenarios where terrestrial networks are unavailable in order to improve the resiliency and availability. </w:t>
      </w:r>
    </w:p>
    <w:p w14:paraId="245D5738" w14:textId="7EB8EF3F" w:rsidR="00286504" w:rsidRDefault="00286504" w:rsidP="0025195C">
      <w:pPr>
        <w:pStyle w:val="afff9"/>
        <w:rPr>
          <w:ins w:id="177" w:author="11" w:date="2025-08-14T18:20:00Z"/>
          <w:rFonts w:eastAsia="Calibri"/>
          <w:sz w:val="20"/>
          <w:szCs w:val="20"/>
          <w:lang w:eastAsia="en-US"/>
        </w:rPr>
      </w:pPr>
      <w:bookmarkStart w:id="178" w:name="OLE_LINK49"/>
      <w:bookmarkStart w:id="179" w:name="OLE_LINK50"/>
      <w:ins w:id="180" w:author="11" w:date="2025-08-14T18:31:00Z">
        <w:r w:rsidRPr="00286504">
          <w:rPr>
            <w:rFonts w:eastAsia="Calibri"/>
            <w:sz w:val="20"/>
            <w:szCs w:val="20"/>
            <w:lang w:eastAsia="en-US"/>
          </w:rPr>
          <w:t xml:space="preserve">Clause 6.18.3 of TS 22.179 specifies requirements for interworking between MCPTT and non-3GPP PTT systems (e.g., P25, TETRA, legacy LMR). Clause 7.1 of TS 22.282 specifies interworking between </w:t>
        </w:r>
        <w:proofErr w:type="spellStart"/>
        <w:r w:rsidRPr="00286504">
          <w:rPr>
            <w:rFonts w:eastAsia="Calibri"/>
            <w:sz w:val="20"/>
            <w:szCs w:val="20"/>
            <w:lang w:eastAsia="en-US"/>
          </w:rPr>
          <w:t>MCData</w:t>
        </w:r>
        <w:proofErr w:type="spellEnd"/>
        <w:r w:rsidRPr="00286504">
          <w:rPr>
            <w:rFonts w:eastAsia="Calibri"/>
            <w:sz w:val="20"/>
            <w:szCs w:val="20"/>
            <w:lang w:eastAsia="en-US"/>
          </w:rPr>
          <w:t xml:space="preserve"> and TETRA SDS. This use case adds requirements for MCPTT-PDT interworking, with a gap analysis against P25/TETRA provided in Table 11.13.5-1. Stage 2 and Stage 3 specifications are expected to build on the existing framework, reusing most functional and protocol elements. Nevertheless, </w:t>
        </w:r>
        <w:del w:id="181" w:author="112" w:date="2025-08-26T16:19:00Z">
          <w:r w:rsidRPr="00286504" w:rsidDel="003752D5">
            <w:rPr>
              <w:rFonts w:eastAsia="Calibri"/>
              <w:sz w:val="20"/>
              <w:szCs w:val="20"/>
              <w:lang w:eastAsia="en-US"/>
            </w:rPr>
            <w:delText xml:space="preserve">a complete set of </w:delText>
          </w:r>
        </w:del>
      </w:ins>
      <w:ins w:id="182" w:author="112" w:date="2025-08-26T16:19:00Z">
        <w:r w:rsidR="003752D5">
          <w:rPr>
            <w:rFonts w:eastAsia="Calibri"/>
            <w:sz w:val="20"/>
            <w:szCs w:val="20"/>
            <w:lang w:eastAsia="en-US"/>
          </w:rPr>
          <w:t xml:space="preserve">the </w:t>
        </w:r>
      </w:ins>
      <w:ins w:id="183" w:author="11" w:date="2025-08-14T18:31:00Z">
        <w:r w:rsidRPr="00286504">
          <w:rPr>
            <w:rFonts w:eastAsia="Calibri"/>
            <w:sz w:val="20"/>
            <w:szCs w:val="20"/>
            <w:lang w:eastAsia="en-US"/>
          </w:rPr>
          <w:t>MCPTT-PDT interworking requirements shall be specified and supported in the 6G system.</w:t>
        </w:r>
      </w:ins>
    </w:p>
    <w:tbl>
      <w:tblPr>
        <w:tblStyle w:val="ab"/>
        <w:tblW w:w="10065" w:type="dxa"/>
        <w:tblInd w:w="-147" w:type="dxa"/>
        <w:tblLook w:val="04A0" w:firstRow="1" w:lastRow="0" w:firstColumn="1" w:lastColumn="0" w:noHBand="0" w:noVBand="1"/>
      </w:tblPr>
      <w:tblGrid>
        <w:gridCol w:w="452"/>
        <w:gridCol w:w="3686"/>
        <w:gridCol w:w="3801"/>
        <w:gridCol w:w="2126"/>
      </w:tblGrid>
      <w:tr w:rsidR="00944827" w:rsidRPr="00206B2B" w14:paraId="313A6E07" w14:textId="77777777" w:rsidTr="00B65CE4">
        <w:trPr>
          <w:trHeight w:val="443"/>
          <w:ins w:id="184" w:author="11" w:date="2025-08-14T18:34:00Z"/>
        </w:trPr>
        <w:tc>
          <w:tcPr>
            <w:tcW w:w="10065" w:type="dxa"/>
            <w:gridSpan w:val="4"/>
          </w:tcPr>
          <w:bookmarkEnd w:id="178"/>
          <w:bookmarkEnd w:id="179"/>
          <w:p w14:paraId="7175047F" w14:textId="3C870536" w:rsidR="00944827" w:rsidRPr="00756DC6" w:rsidRDefault="00944827" w:rsidP="00D32AFB">
            <w:pPr>
              <w:pStyle w:val="afff9"/>
              <w:jc w:val="center"/>
              <w:rPr>
                <w:ins w:id="185" w:author="11" w:date="2025-08-14T18:34:00Z"/>
                <w:rFonts w:eastAsia="Calibri"/>
                <w:sz w:val="16"/>
                <w:szCs w:val="16"/>
              </w:rPr>
            </w:pPr>
            <w:ins w:id="186" w:author="11" w:date="2025-08-14T18:34:00Z">
              <w:r w:rsidRPr="00756DC6">
                <w:rPr>
                  <w:rFonts w:eastAsia="Calibri"/>
                  <w:sz w:val="16"/>
                  <w:szCs w:val="16"/>
                </w:rPr>
                <w:t>The gap analysis for Interworking between MCPTT service with various LMR technologies</w:t>
              </w:r>
            </w:ins>
          </w:p>
        </w:tc>
      </w:tr>
      <w:tr w:rsidR="00944827" w:rsidRPr="00206B2B" w14:paraId="457A233F" w14:textId="77777777" w:rsidTr="00B65CE4">
        <w:trPr>
          <w:trHeight w:val="360"/>
          <w:ins w:id="187" w:author="11" w:date="2025-08-14T18:34:00Z"/>
        </w:trPr>
        <w:tc>
          <w:tcPr>
            <w:tcW w:w="452" w:type="dxa"/>
          </w:tcPr>
          <w:p w14:paraId="34A00475" w14:textId="32DE77DD" w:rsidR="00944827" w:rsidRPr="00756DC6" w:rsidRDefault="00944827" w:rsidP="00756DC6">
            <w:pPr>
              <w:pStyle w:val="afff9"/>
              <w:jc w:val="center"/>
              <w:rPr>
                <w:ins w:id="188" w:author="112" w:date="2025-08-26T15:32:00Z"/>
                <w:rFonts w:eastAsia="Calibri"/>
                <w:sz w:val="16"/>
                <w:szCs w:val="16"/>
              </w:rPr>
            </w:pPr>
            <w:ins w:id="189" w:author="112" w:date="2025-08-26T15:32:00Z">
              <w:r>
                <w:rPr>
                  <w:rFonts w:eastAsia="Calibri"/>
                  <w:sz w:val="16"/>
                  <w:szCs w:val="16"/>
                </w:rPr>
                <w:t>No.</w:t>
              </w:r>
            </w:ins>
          </w:p>
        </w:tc>
        <w:tc>
          <w:tcPr>
            <w:tcW w:w="3686" w:type="dxa"/>
            <w:noWrap/>
            <w:hideMark/>
          </w:tcPr>
          <w:p w14:paraId="299BDFFB" w14:textId="7D8A104B" w:rsidR="00944827" w:rsidRPr="00756DC6" w:rsidRDefault="00944827" w:rsidP="00756DC6">
            <w:pPr>
              <w:pStyle w:val="afff9"/>
              <w:jc w:val="center"/>
              <w:rPr>
                <w:ins w:id="190" w:author="11" w:date="2025-08-14T18:34:00Z"/>
                <w:rFonts w:eastAsia="Calibri"/>
                <w:sz w:val="16"/>
                <w:szCs w:val="16"/>
              </w:rPr>
            </w:pPr>
            <w:ins w:id="191" w:author="11" w:date="2025-08-14T18:34:00Z">
              <w:r w:rsidRPr="00756DC6">
                <w:rPr>
                  <w:rFonts w:eastAsia="Calibri"/>
                  <w:sz w:val="16"/>
                  <w:szCs w:val="16"/>
                </w:rPr>
                <w:t>Interworking with P25</w:t>
              </w:r>
            </w:ins>
          </w:p>
        </w:tc>
        <w:tc>
          <w:tcPr>
            <w:tcW w:w="3801" w:type="dxa"/>
            <w:noWrap/>
            <w:hideMark/>
          </w:tcPr>
          <w:p w14:paraId="5BEC6710" w14:textId="77777777" w:rsidR="00944827" w:rsidRPr="00756DC6" w:rsidRDefault="00944827" w:rsidP="00206B2B">
            <w:pPr>
              <w:pStyle w:val="afff9"/>
              <w:rPr>
                <w:ins w:id="192" w:author="11" w:date="2025-08-14T18:34:00Z"/>
                <w:rFonts w:eastAsia="Calibri"/>
                <w:sz w:val="16"/>
                <w:szCs w:val="16"/>
              </w:rPr>
            </w:pPr>
            <w:ins w:id="193" w:author="11" w:date="2025-08-14T18:34:00Z">
              <w:r w:rsidRPr="00756DC6">
                <w:rPr>
                  <w:rFonts w:eastAsia="Calibri"/>
                  <w:sz w:val="16"/>
                  <w:szCs w:val="16"/>
                </w:rPr>
                <w:t>Interworking with TETRA</w:t>
              </w:r>
            </w:ins>
          </w:p>
        </w:tc>
        <w:tc>
          <w:tcPr>
            <w:tcW w:w="2126" w:type="dxa"/>
            <w:noWrap/>
            <w:hideMark/>
          </w:tcPr>
          <w:p w14:paraId="173ACA93" w14:textId="77777777" w:rsidR="00944827" w:rsidRPr="00756DC6" w:rsidRDefault="00944827" w:rsidP="00206B2B">
            <w:pPr>
              <w:pStyle w:val="afff9"/>
              <w:rPr>
                <w:ins w:id="194" w:author="11" w:date="2025-08-14T18:34:00Z"/>
                <w:rFonts w:eastAsia="Calibri"/>
                <w:sz w:val="16"/>
                <w:szCs w:val="16"/>
              </w:rPr>
            </w:pPr>
            <w:ins w:id="195" w:author="11" w:date="2025-08-14T18:34:00Z">
              <w:r w:rsidRPr="00756DC6">
                <w:rPr>
                  <w:rFonts w:eastAsia="Calibri"/>
                  <w:sz w:val="16"/>
                  <w:szCs w:val="16"/>
                </w:rPr>
                <w:t>Interworking with PDT</w:t>
              </w:r>
            </w:ins>
          </w:p>
        </w:tc>
      </w:tr>
      <w:tr w:rsidR="00944827" w:rsidRPr="00206B2B" w14:paraId="52B1AB7F" w14:textId="77777777" w:rsidTr="00B65CE4">
        <w:trPr>
          <w:trHeight w:val="763"/>
          <w:ins w:id="196" w:author="11" w:date="2025-08-14T18:34:00Z"/>
        </w:trPr>
        <w:tc>
          <w:tcPr>
            <w:tcW w:w="452" w:type="dxa"/>
          </w:tcPr>
          <w:p w14:paraId="683B4028" w14:textId="55AF1348" w:rsidR="00944827" w:rsidRPr="00756DC6" w:rsidRDefault="00944827" w:rsidP="00206B2B">
            <w:pPr>
              <w:pStyle w:val="afff9"/>
              <w:rPr>
                <w:ins w:id="197" w:author="112" w:date="2025-08-26T15:32:00Z"/>
                <w:rFonts w:eastAsia="Calibri"/>
                <w:sz w:val="16"/>
                <w:szCs w:val="16"/>
              </w:rPr>
            </w:pPr>
            <w:ins w:id="198" w:author="112" w:date="2025-08-26T15:32:00Z">
              <w:r>
                <w:rPr>
                  <w:rFonts w:eastAsia="Calibri"/>
                  <w:sz w:val="16"/>
                  <w:szCs w:val="16"/>
                </w:rPr>
                <w:t>1</w:t>
              </w:r>
            </w:ins>
          </w:p>
        </w:tc>
        <w:tc>
          <w:tcPr>
            <w:tcW w:w="3686" w:type="dxa"/>
            <w:hideMark/>
          </w:tcPr>
          <w:p w14:paraId="79A70A6A" w14:textId="79D7D60A" w:rsidR="00944827" w:rsidRPr="00756DC6" w:rsidRDefault="00944827" w:rsidP="00206B2B">
            <w:pPr>
              <w:pStyle w:val="afff9"/>
              <w:rPr>
                <w:ins w:id="199" w:author="11" w:date="2025-08-14T18:34:00Z"/>
                <w:rFonts w:eastAsia="Calibri"/>
                <w:sz w:val="16"/>
                <w:szCs w:val="16"/>
              </w:rPr>
            </w:pPr>
            <w:ins w:id="200" w:author="11" w:date="2025-08-14T18:34:00Z">
              <w:r w:rsidRPr="00756DC6">
                <w:rPr>
                  <w:rFonts w:eastAsia="Calibri"/>
                  <w:sz w:val="16"/>
                  <w:szCs w:val="16"/>
                </w:rPr>
                <w:t>[R-6.18.3.2-001] The MCPTT Service shall enable interworking with non-3GPP PTT Systems that are compliant with the TIA-102 (P25) standards.</w:t>
              </w:r>
            </w:ins>
          </w:p>
        </w:tc>
        <w:tc>
          <w:tcPr>
            <w:tcW w:w="3801" w:type="dxa"/>
            <w:hideMark/>
          </w:tcPr>
          <w:p w14:paraId="18477F3E" w14:textId="77777777" w:rsidR="00944827" w:rsidRPr="00756DC6" w:rsidRDefault="00944827" w:rsidP="00206B2B">
            <w:pPr>
              <w:pStyle w:val="afff9"/>
              <w:rPr>
                <w:ins w:id="201" w:author="11" w:date="2025-08-14T18:34:00Z"/>
                <w:rFonts w:eastAsia="Calibri"/>
                <w:sz w:val="16"/>
                <w:szCs w:val="16"/>
              </w:rPr>
            </w:pPr>
            <w:ins w:id="202" w:author="11" w:date="2025-08-14T18:34:00Z">
              <w:r w:rsidRPr="00756DC6">
                <w:rPr>
                  <w:rFonts w:eastAsia="Calibri"/>
                  <w:sz w:val="16"/>
                  <w:szCs w:val="16"/>
                </w:rPr>
                <w:t>[R-6.18.3.3-001] The MCPTT Service shall enable interworking with non-3GPP PTT Systems that are co</w:t>
              </w:r>
              <w:bookmarkStart w:id="203" w:name="_GoBack"/>
              <w:bookmarkEnd w:id="203"/>
              <w:r w:rsidRPr="00756DC6">
                <w:rPr>
                  <w:rFonts w:eastAsia="Calibri"/>
                  <w:sz w:val="16"/>
                  <w:szCs w:val="16"/>
                </w:rPr>
                <w:t>mpliant with the ETSI TETRA standards.</w:t>
              </w:r>
            </w:ins>
          </w:p>
        </w:tc>
        <w:tc>
          <w:tcPr>
            <w:tcW w:w="2126" w:type="dxa"/>
            <w:hideMark/>
          </w:tcPr>
          <w:p w14:paraId="09E93562" w14:textId="1F64F78D" w:rsidR="00944827" w:rsidRPr="00756DC6" w:rsidRDefault="00944827" w:rsidP="00206B2B">
            <w:pPr>
              <w:pStyle w:val="afff9"/>
              <w:rPr>
                <w:ins w:id="204" w:author="11" w:date="2025-08-14T18:34:00Z"/>
                <w:rFonts w:eastAsia="Calibri"/>
                <w:sz w:val="16"/>
                <w:szCs w:val="16"/>
              </w:rPr>
            </w:pPr>
            <w:ins w:id="205" w:author="11" w:date="2025-08-14T18:34:00Z">
              <w:r w:rsidRPr="00756DC6">
                <w:rPr>
                  <w:rFonts w:eastAsia="Calibri"/>
                  <w:sz w:val="16"/>
                  <w:szCs w:val="16"/>
                </w:rPr>
                <w:t>Similar requirement as defined for P25/TETRA.</w:t>
              </w:r>
            </w:ins>
          </w:p>
        </w:tc>
      </w:tr>
      <w:tr w:rsidR="00944827" w:rsidRPr="00206B2B" w14:paraId="1912988F" w14:textId="77777777" w:rsidTr="00B65CE4">
        <w:trPr>
          <w:trHeight w:val="1313"/>
          <w:ins w:id="206" w:author="11" w:date="2025-08-14T18:34:00Z"/>
        </w:trPr>
        <w:tc>
          <w:tcPr>
            <w:tcW w:w="452" w:type="dxa"/>
          </w:tcPr>
          <w:p w14:paraId="1435AA41" w14:textId="5978E3F3" w:rsidR="00944827" w:rsidRPr="00756DC6" w:rsidRDefault="00944827" w:rsidP="00206B2B">
            <w:pPr>
              <w:pStyle w:val="afff9"/>
              <w:rPr>
                <w:ins w:id="207" w:author="112" w:date="2025-08-26T15:32:00Z"/>
                <w:rFonts w:eastAsia="Calibri"/>
                <w:sz w:val="16"/>
                <w:szCs w:val="16"/>
              </w:rPr>
            </w:pPr>
            <w:ins w:id="208" w:author="112" w:date="2025-08-26T15:33:00Z">
              <w:r>
                <w:rPr>
                  <w:rFonts w:eastAsia="Calibri"/>
                  <w:sz w:val="16"/>
                  <w:szCs w:val="16"/>
                </w:rPr>
                <w:lastRenderedPageBreak/>
                <w:t>2</w:t>
              </w:r>
            </w:ins>
          </w:p>
        </w:tc>
        <w:tc>
          <w:tcPr>
            <w:tcW w:w="3686" w:type="dxa"/>
            <w:hideMark/>
          </w:tcPr>
          <w:p w14:paraId="050CF823" w14:textId="4419288E" w:rsidR="00944827" w:rsidRPr="00756DC6" w:rsidRDefault="00944827" w:rsidP="00206B2B">
            <w:pPr>
              <w:pStyle w:val="afff9"/>
              <w:rPr>
                <w:ins w:id="209" w:author="11" w:date="2025-08-14T18:34:00Z"/>
                <w:rFonts w:eastAsia="Calibri"/>
                <w:sz w:val="16"/>
                <w:szCs w:val="16"/>
              </w:rPr>
            </w:pPr>
            <w:ins w:id="210" w:author="11" w:date="2025-08-14T18:34:00Z">
              <w:r w:rsidRPr="00756DC6">
                <w:rPr>
                  <w:rFonts w:eastAsia="Calibri"/>
                  <w:sz w:val="16"/>
                  <w:szCs w:val="16"/>
                </w:rPr>
                <w:t xml:space="preserve">[R-6.18.3.2-002] Interworking between the MCPTT Service and P25 shall be capable of interworking with a multiplicity of independently administered Project 25 Radio Frequency Subsystems (RFSS). </w:t>
              </w:r>
            </w:ins>
          </w:p>
        </w:tc>
        <w:tc>
          <w:tcPr>
            <w:tcW w:w="3801" w:type="dxa"/>
            <w:hideMark/>
          </w:tcPr>
          <w:p w14:paraId="5D9817C0" w14:textId="77777777" w:rsidR="00944827" w:rsidRPr="00756DC6" w:rsidRDefault="00944827" w:rsidP="00206B2B">
            <w:pPr>
              <w:pStyle w:val="afff9"/>
              <w:rPr>
                <w:ins w:id="211" w:author="11" w:date="2025-08-14T18:34:00Z"/>
                <w:rFonts w:eastAsia="Calibri"/>
                <w:sz w:val="16"/>
                <w:szCs w:val="16"/>
              </w:rPr>
            </w:pPr>
            <w:ins w:id="212" w:author="11" w:date="2025-08-14T18:34:00Z">
              <w:r w:rsidRPr="00756DC6">
                <w:rPr>
                  <w:rFonts w:eastAsia="Calibri"/>
                  <w:sz w:val="16"/>
                  <w:szCs w:val="16"/>
                </w:rPr>
                <w:t xml:space="preserve">[R-6.18.3.3-002] Interworking between the MCPTT Service and TETRA shall be capable of interworking with a multiplicity of independently administered TETRA systems (Switching and management Infrastructures). </w:t>
              </w:r>
            </w:ins>
          </w:p>
        </w:tc>
        <w:tc>
          <w:tcPr>
            <w:tcW w:w="2126" w:type="dxa"/>
            <w:hideMark/>
          </w:tcPr>
          <w:p w14:paraId="2ED41411" w14:textId="73AB1223" w:rsidR="00944827" w:rsidRPr="00756DC6" w:rsidRDefault="00944827" w:rsidP="00206B2B">
            <w:pPr>
              <w:pStyle w:val="afff9"/>
              <w:rPr>
                <w:ins w:id="213" w:author="11" w:date="2025-08-14T18:34:00Z"/>
                <w:rFonts w:eastAsia="Calibri"/>
                <w:sz w:val="16"/>
                <w:szCs w:val="16"/>
              </w:rPr>
            </w:pPr>
            <w:ins w:id="214" w:author="11" w:date="2025-08-14T18:34:00Z">
              <w:r w:rsidRPr="00756DC6">
                <w:rPr>
                  <w:rFonts w:eastAsia="Calibri"/>
                  <w:sz w:val="16"/>
                  <w:szCs w:val="16"/>
                </w:rPr>
                <w:t>Similar requirement as defined for P25/TETRA.</w:t>
              </w:r>
            </w:ins>
          </w:p>
        </w:tc>
      </w:tr>
      <w:tr w:rsidR="00944827" w:rsidRPr="00206B2B" w14:paraId="3514B2FD" w14:textId="77777777" w:rsidTr="00B65CE4">
        <w:trPr>
          <w:trHeight w:val="841"/>
          <w:ins w:id="215" w:author="11" w:date="2025-08-14T18:34:00Z"/>
        </w:trPr>
        <w:tc>
          <w:tcPr>
            <w:tcW w:w="452" w:type="dxa"/>
          </w:tcPr>
          <w:p w14:paraId="18659942" w14:textId="0DCDBC3F" w:rsidR="00944827" w:rsidRPr="00756DC6" w:rsidRDefault="00944827" w:rsidP="00206B2B">
            <w:pPr>
              <w:pStyle w:val="afff9"/>
              <w:rPr>
                <w:ins w:id="216" w:author="112" w:date="2025-08-26T15:32:00Z"/>
                <w:rFonts w:eastAsia="Calibri"/>
                <w:sz w:val="16"/>
                <w:szCs w:val="16"/>
              </w:rPr>
            </w:pPr>
            <w:ins w:id="217" w:author="112" w:date="2025-08-26T15:33:00Z">
              <w:r>
                <w:rPr>
                  <w:rFonts w:eastAsia="Calibri"/>
                  <w:sz w:val="16"/>
                  <w:szCs w:val="16"/>
                </w:rPr>
                <w:t>3</w:t>
              </w:r>
            </w:ins>
          </w:p>
        </w:tc>
        <w:tc>
          <w:tcPr>
            <w:tcW w:w="3686" w:type="dxa"/>
            <w:hideMark/>
          </w:tcPr>
          <w:p w14:paraId="79736B41" w14:textId="69D12AD8" w:rsidR="00944827" w:rsidRPr="00756DC6" w:rsidRDefault="00944827" w:rsidP="00206B2B">
            <w:pPr>
              <w:pStyle w:val="afff9"/>
              <w:rPr>
                <w:ins w:id="218" w:author="11" w:date="2025-08-14T18:34:00Z"/>
                <w:rFonts w:eastAsia="Calibri"/>
                <w:sz w:val="16"/>
                <w:szCs w:val="16"/>
              </w:rPr>
            </w:pPr>
            <w:ins w:id="219" w:author="11" w:date="2025-08-14T18:34:00Z">
              <w:r w:rsidRPr="00756DC6">
                <w:rPr>
                  <w:rFonts w:eastAsia="Calibri"/>
                  <w:sz w:val="16"/>
                  <w:szCs w:val="16"/>
                </w:rPr>
                <w:t xml:space="preserve">[R-6.18.3.2-003] Interworking between the MCPTT Service and P25 shall support interoperable MCPTT Group Calls between MCPTT Users and P25 subscriber units and consoles. </w:t>
              </w:r>
            </w:ins>
          </w:p>
        </w:tc>
        <w:tc>
          <w:tcPr>
            <w:tcW w:w="3801" w:type="dxa"/>
            <w:hideMark/>
          </w:tcPr>
          <w:p w14:paraId="5BE69D7D" w14:textId="77777777" w:rsidR="00944827" w:rsidRPr="00756DC6" w:rsidRDefault="00944827" w:rsidP="00206B2B">
            <w:pPr>
              <w:pStyle w:val="afff9"/>
              <w:rPr>
                <w:ins w:id="220" w:author="11" w:date="2025-08-14T18:34:00Z"/>
                <w:rFonts w:eastAsia="Calibri"/>
                <w:sz w:val="16"/>
                <w:szCs w:val="16"/>
              </w:rPr>
            </w:pPr>
            <w:ins w:id="221" w:author="11" w:date="2025-08-14T18:34:00Z">
              <w:r w:rsidRPr="00756DC6">
                <w:rPr>
                  <w:rFonts w:eastAsia="Calibri"/>
                  <w:sz w:val="16"/>
                  <w:szCs w:val="16"/>
                </w:rPr>
                <w:t xml:space="preserve">[R-6.18.3.3-003] Interworking between the MCPTT Service and TETRA shall support interoperable MCPTT Group Calls between MCPTT Users and TETRA mobile stations and consoles. </w:t>
              </w:r>
            </w:ins>
          </w:p>
        </w:tc>
        <w:tc>
          <w:tcPr>
            <w:tcW w:w="2126" w:type="dxa"/>
            <w:hideMark/>
          </w:tcPr>
          <w:p w14:paraId="3934AE6F" w14:textId="57918FC4" w:rsidR="00944827" w:rsidRPr="00756DC6" w:rsidRDefault="00944827" w:rsidP="00206B2B">
            <w:pPr>
              <w:pStyle w:val="afff9"/>
              <w:rPr>
                <w:ins w:id="222" w:author="11" w:date="2025-08-14T18:34:00Z"/>
                <w:rFonts w:eastAsia="Calibri"/>
                <w:sz w:val="16"/>
                <w:szCs w:val="16"/>
              </w:rPr>
            </w:pPr>
            <w:ins w:id="223" w:author="11" w:date="2025-08-14T18:34:00Z">
              <w:r w:rsidRPr="00756DC6">
                <w:rPr>
                  <w:rFonts w:eastAsia="Calibri"/>
                  <w:sz w:val="16"/>
                  <w:szCs w:val="16"/>
                </w:rPr>
                <w:t>Similar requirement as defined for P25/TETRA.</w:t>
              </w:r>
            </w:ins>
          </w:p>
        </w:tc>
      </w:tr>
      <w:tr w:rsidR="00944827" w:rsidRPr="00206B2B" w14:paraId="5D11EA0B" w14:textId="77777777" w:rsidTr="00B65CE4">
        <w:trPr>
          <w:trHeight w:val="694"/>
          <w:ins w:id="224" w:author="11" w:date="2025-08-14T18:34:00Z"/>
        </w:trPr>
        <w:tc>
          <w:tcPr>
            <w:tcW w:w="452" w:type="dxa"/>
          </w:tcPr>
          <w:p w14:paraId="1C57BCBF" w14:textId="28BB6919" w:rsidR="00944827" w:rsidRPr="00756DC6" w:rsidRDefault="00944827" w:rsidP="00206B2B">
            <w:pPr>
              <w:pStyle w:val="afff9"/>
              <w:rPr>
                <w:ins w:id="225" w:author="112" w:date="2025-08-26T15:32:00Z"/>
                <w:rFonts w:eastAsia="Calibri"/>
                <w:sz w:val="16"/>
                <w:szCs w:val="16"/>
              </w:rPr>
            </w:pPr>
            <w:ins w:id="226" w:author="112" w:date="2025-08-26T15:33:00Z">
              <w:r>
                <w:rPr>
                  <w:rFonts w:eastAsia="Calibri"/>
                  <w:sz w:val="16"/>
                  <w:szCs w:val="16"/>
                </w:rPr>
                <w:t>4</w:t>
              </w:r>
            </w:ins>
          </w:p>
        </w:tc>
        <w:tc>
          <w:tcPr>
            <w:tcW w:w="3686" w:type="dxa"/>
            <w:hideMark/>
          </w:tcPr>
          <w:p w14:paraId="76236581" w14:textId="6C4D9960" w:rsidR="00944827" w:rsidRPr="00756DC6" w:rsidRDefault="00944827" w:rsidP="00206B2B">
            <w:pPr>
              <w:pStyle w:val="afff9"/>
              <w:rPr>
                <w:ins w:id="227" w:author="11" w:date="2025-08-14T18:34:00Z"/>
                <w:rFonts w:eastAsia="Calibri"/>
                <w:sz w:val="16"/>
                <w:szCs w:val="16"/>
              </w:rPr>
            </w:pPr>
            <w:bookmarkStart w:id="228" w:name="RANGE!D10"/>
            <w:ins w:id="229" w:author="11" w:date="2025-08-14T18:34:00Z">
              <w:r w:rsidRPr="00756DC6">
                <w:rPr>
                  <w:rFonts w:eastAsia="Calibri"/>
                  <w:sz w:val="16"/>
                  <w:szCs w:val="16"/>
                </w:rPr>
                <w:t xml:space="preserve">[R-6.18.3.2-004] Interworking between the MCPTT Service and P25 shall support interoperable MCPTT Emergency Group Calls and P25 emergency calls. </w:t>
              </w:r>
              <w:bookmarkEnd w:id="228"/>
            </w:ins>
          </w:p>
        </w:tc>
        <w:tc>
          <w:tcPr>
            <w:tcW w:w="3801" w:type="dxa"/>
            <w:hideMark/>
          </w:tcPr>
          <w:p w14:paraId="46F9FEA6" w14:textId="77777777" w:rsidR="00944827" w:rsidRPr="00756DC6" w:rsidRDefault="00944827" w:rsidP="00206B2B">
            <w:pPr>
              <w:pStyle w:val="afff9"/>
              <w:rPr>
                <w:ins w:id="230" w:author="11" w:date="2025-08-14T18:34:00Z"/>
                <w:rFonts w:eastAsia="Calibri"/>
                <w:sz w:val="16"/>
                <w:szCs w:val="16"/>
              </w:rPr>
            </w:pPr>
            <w:ins w:id="231" w:author="11" w:date="2025-08-14T18:34:00Z">
              <w:r w:rsidRPr="00756DC6">
                <w:rPr>
                  <w:rFonts w:eastAsia="Calibri"/>
                  <w:sz w:val="16"/>
                  <w:szCs w:val="16"/>
                </w:rPr>
                <w:t xml:space="preserve">[R-6.18.3.3-004] Interworking between the MCPTT Service and TETRA shall support interoperable MCPTT Emergency Group Calls and TETRA emergency calls. </w:t>
              </w:r>
            </w:ins>
          </w:p>
        </w:tc>
        <w:tc>
          <w:tcPr>
            <w:tcW w:w="2126" w:type="dxa"/>
            <w:hideMark/>
          </w:tcPr>
          <w:p w14:paraId="7FAAF8A6" w14:textId="3106B0CF" w:rsidR="00944827" w:rsidRPr="00756DC6" w:rsidRDefault="00944827" w:rsidP="00206B2B">
            <w:pPr>
              <w:pStyle w:val="afff9"/>
              <w:rPr>
                <w:ins w:id="232" w:author="11" w:date="2025-08-14T18:34:00Z"/>
                <w:rFonts w:eastAsia="Calibri"/>
                <w:sz w:val="16"/>
                <w:szCs w:val="16"/>
              </w:rPr>
            </w:pPr>
            <w:ins w:id="233" w:author="11" w:date="2025-08-14T18:34:00Z">
              <w:r w:rsidRPr="00756DC6">
                <w:rPr>
                  <w:rFonts w:eastAsia="Calibri"/>
                  <w:sz w:val="16"/>
                  <w:szCs w:val="16"/>
                </w:rPr>
                <w:t>Similar requirement as defined for P25/TETRA.</w:t>
              </w:r>
            </w:ins>
          </w:p>
        </w:tc>
      </w:tr>
      <w:tr w:rsidR="00944827" w:rsidRPr="00206B2B" w14:paraId="5F92C118" w14:textId="77777777" w:rsidTr="00B65CE4">
        <w:trPr>
          <w:trHeight w:val="844"/>
          <w:ins w:id="234" w:author="11" w:date="2025-08-14T18:34:00Z"/>
        </w:trPr>
        <w:tc>
          <w:tcPr>
            <w:tcW w:w="452" w:type="dxa"/>
          </w:tcPr>
          <w:p w14:paraId="6A3E6596" w14:textId="38BB9E01" w:rsidR="00944827" w:rsidRPr="00756DC6" w:rsidRDefault="00944827" w:rsidP="00206B2B">
            <w:pPr>
              <w:pStyle w:val="afff9"/>
              <w:rPr>
                <w:ins w:id="235" w:author="112" w:date="2025-08-26T15:32:00Z"/>
                <w:rFonts w:eastAsia="Calibri"/>
                <w:sz w:val="16"/>
                <w:szCs w:val="16"/>
              </w:rPr>
            </w:pPr>
            <w:ins w:id="236" w:author="112" w:date="2025-08-26T15:33:00Z">
              <w:r>
                <w:rPr>
                  <w:rFonts w:eastAsia="Calibri"/>
                  <w:sz w:val="16"/>
                  <w:szCs w:val="16"/>
                </w:rPr>
                <w:t>5</w:t>
              </w:r>
            </w:ins>
          </w:p>
        </w:tc>
        <w:tc>
          <w:tcPr>
            <w:tcW w:w="3686" w:type="dxa"/>
            <w:hideMark/>
          </w:tcPr>
          <w:p w14:paraId="134C9E03" w14:textId="6CF0BAE2" w:rsidR="00944827" w:rsidRPr="00756DC6" w:rsidRDefault="00944827" w:rsidP="00206B2B">
            <w:pPr>
              <w:pStyle w:val="afff9"/>
              <w:rPr>
                <w:ins w:id="237" w:author="11" w:date="2025-08-14T18:34:00Z"/>
                <w:rFonts w:eastAsia="Calibri"/>
                <w:sz w:val="16"/>
                <w:szCs w:val="16"/>
              </w:rPr>
            </w:pPr>
            <w:ins w:id="238" w:author="11" w:date="2025-08-14T18:34:00Z">
              <w:r w:rsidRPr="00756DC6">
                <w:rPr>
                  <w:rFonts w:eastAsia="Calibri"/>
                  <w:sz w:val="16"/>
                  <w:szCs w:val="16"/>
                </w:rPr>
                <w:t xml:space="preserve">[R-6.18.3.2-006] Interworking between the MCPTT Service and P25 shall provide a means for an authorized user to initiate an override of a PTT Group call between MCPTT Users and P25 subscriber units and consoles. </w:t>
              </w:r>
            </w:ins>
          </w:p>
        </w:tc>
        <w:tc>
          <w:tcPr>
            <w:tcW w:w="3801" w:type="dxa"/>
            <w:hideMark/>
          </w:tcPr>
          <w:p w14:paraId="7D568FC9" w14:textId="713F4FED" w:rsidR="00944827" w:rsidRPr="00756DC6" w:rsidRDefault="00944827" w:rsidP="00206B2B">
            <w:pPr>
              <w:pStyle w:val="afff9"/>
              <w:rPr>
                <w:ins w:id="239" w:author="11" w:date="2025-08-14T18:34:00Z"/>
                <w:rFonts w:eastAsia="Calibri"/>
                <w:sz w:val="16"/>
                <w:szCs w:val="16"/>
              </w:rPr>
            </w:pPr>
            <w:bookmarkStart w:id="240" w:name="RANGE!E11"/>
            <w:ins w:id="241" w:author="11" w:date="2025-08-14T18:34:00Z">
              <w:r w:rsidRPr="00756DC6">
                <w:rPr>
                  <w:rFonts w:eastAsia="Calibri"/>
                  <w:sz w:val="16"/>
                  <w:szCs w:val="16"/>
                </w:rPr>
                <w:t xml:space="preserve">[R-6.18.3.3-006] Interworking between the MCPTT Service and TETRA shall provide a means for an authorized user to initiate an override of a PTT Group call between MCPTT Users and TETRA mobile stations and consoles. </w:t>
              </w:r>
              <w:bookmarkEnd w:id="240"/>
            </w:ins>
          </w:p>
        </w:tc>
        <w:tc>
          <w:tcPr>
            <w:tcW w:w="2126" w:type="dxa"/>
            <w:hideMark/>
          </w:tcPr>
          <w:p w14:paraId="7CD702C9" w14:textId="12AAE609" w:rsidR="00944827" w:rsidRPr="00756DC6" w:rsidRDefault="00944827" w:rsidP="00206B2B">
            <w:pPr>
              <w:pStyle w:val="afff9"/>
              <w:rPr>
                <w:ins w:id="242" w:author="11" w:date="2025-08-14T18:34:00Z"/>
                <w:rFonts w:eastAsia="Calibri"/>
                <w:sz w:val="16"/>
                <w:szCs w:val="16"/>
              </w:rPr>
            </w:pPr>
            <w:ins w:id="243" w:author="11" w:date="2025-08-14T18:34:00Z">
              <w:r w:rsidRPr="00756DC6">
                <w:rPr>
                  <w:rFonts w:eastAsia="Calibri"/>
                  <w:sz w:val="16"/>
                  <w:szCs w:val="16"/>
                </w:rPr>
                <w:t>Similar requirement as defined for P25/TETRA.</w:t>
              </w:r>
            </w:ins>
          </w:p>
        </w:tc>
      </w:tr>
      <w:tr w:rsidR="00944827" w:rsidRPr="00206B2B" w14:paraId="053B00A0" w14:textId="77777777" w:rsidTr="00B65CE4">
        <w:trPr>
          <w:trHeight w:val="984"/>
          <w:ins w:id="244" w:author="11" w:date="2025-08-14T18:34:00Z"/>
        </w:trPr>
        <w:tc>
          <w:tcPr>
            <w:tcW w:w="452" w:type="dxa"/>
          </w:tcPr>
          <w:p w14:paraId="10A129C1" w14:textId="10A94F81" w:rsidR="00944827" w:rsidRPr="00756DC6" w:rsidRDefault="00944827" w:rsidP="00206B2B">
            <w:pPr>
              <w:pStyle w:val="afff9"/>
              <w:rPr>
                <w:ins w:id="245" w:author="112" w:date="2025-08-26T15:32:00Z"/>
                <w:rFonts w:eastAsia="Calibri"/>
                <w:sz w:val="16"/>
                <w:szCs w:val="16"/>
              </w:rPr>
            </w:pPr>
            <w:ins w:id="246" w:author="112" w:date="2025-08-26T15:33:00Z">
              <w:r>
                <w:rPr>
                  <w:rFonts w:eastAsia="Calibri"/>
                  <w:sz w:val="16"/>
                  <w:szCs w:val="16"/>
                </w:rPr>
                <w:t>6</w:t>
              </w:r>
            </w:ins>
          </w:p>
        </w:tc>
        <w:tc>
          <w:tcPr>
            <w:tcW w:w="3686" w:type="dxa"/>
            <w:hideMark/>
          </w:tcPr>
          <w:p w14:paraId="1C069B19" w14:textId="76CC2480" w:rsidR="00944827" w:rsidRPr="00756DC6" w:rsidRDefault="00944827" w:rsidP="00206B2B">
            <w:pPr>
              <w:pStyle w:val="afff9"/>
              <w:rPr>
                <w:ins w:id="247" w:author="11" w:date="2025-08-14T18:34:00Z"/>
                <w:rFonts w:eastAsia="Calibri"/>
                <w:sz w:val="16"/>
                <w:szCs w:val="16"/>
              </w:rPr>
            </w:pPr>
            <w:ins w:id="248" w:author="11" w:date="2025-08-14T18:34:00Z">
              <w:r w:rsidRPr="00756DC6">
                <w:rPr>
                  <w:rFonts w:eastAsia="Calibri"/>
                  <w:sz w:val="16"/>
                  <w:szCs w:val="16"/>
                </w:rPr>
                <w:t xml:space="preserve">[R-6.18.3.2-007] The MCPTT Service shall provide a mechanism for an MCPTT Administrator to authorize an MCPTT User to be able to initiate an override of a PTT Group call between MCPTT Users and P25 subscriber units and consoles. </w:t>
              </w:r>
            </w:ins>
          </w:p>
        </w:tc>
        <w:tc>
          <w:tcPr>
            <w:tcW w:w="3801" w:type="dxa"/>
            <w:hideMark/>
          </w:tcPr>
          <w:p w14:paraId="4478DEB4" w14:textId="77777777" w:rsidR="00944827" w:rsidRPr="00756DC6" w:rsidRDefault="00944827" w:rsidP="00206B2B">
            <w:pPr>
              <w:pStyle w:val="afff9"/>
              <w:rPr>
                <w:ins w:id="249" w:author="11" w:date="2025-08-14T18:34:00Z"/>
                <w:rFonts w:eastAsia="Calibri"/>
                <w:sz w:val="16"/>
                <w:szCs w:val="16"/>
              </w:rPr>
            </w:pPr>
            <w:ins w:id="250" w:author="11" w:date="2025-08-14T18:34:00Z">
              <w:r w:rsidRPr="00756DC6">
                <w:rPr>
                  <w:rFonts w:eastAsia="Calibri"/>
                  <w:sz w:val="16"/>
                  <w:szCs w:val="16"/>
                </w:rPr>
                <w:t>N/A</w:t>
              </w:r>
            </w:ins>
          </w:p>
        </w:tc>
        <w:tc>
          <w:tcPr>
            <w:tcW w:w="2126" w:type="dxa"/>
            <w:hideMark/>
          </w:tcPr>
          <w:p w14:paraId="6C048A50" w14:textId="678C0FBD" w:rsidR="00944827" w:rsidRPr="00756DC6" w:rsidRDefault="00944827" w:rsidP="00206B2B">
            <w:pPr>
              <w:pStyle w:val="afff9"/>
              <w:rPr>
                <w:ins w:id="251" w:author="11" w:date="2025-08-14T18:34:00Z"/>
                <w:rFonts w:eastAsia="Calibri"/>
                <w:sz w:val="16"/>
                <w:szCs w:val="16"/>
              </w:rPr>
            </w:pPr>
            <w:ins w:id="252" w:author="11" w:date="2025-08-14T18:34:00Z">
              <w:r w:rsidRPr="00756DC6">
                <w:rPr>
                  <w:rFonts w:eastAsia="Calibri"/>
                  <w:sz w:val="16"/>
                  <w:szCs w:val="16"/>
                </w:rPr>
                <w:t>Similar requirement as defined for P25.</w:t>
              </w:r>
            </w:ins>
          </w:p>
        </w:tc>
      </w:tr>
      <w:tr w:rsidR="00944827" w:rsidRPr="00206B2B" w14:paraId="094DBBB4" w14:textId="77777777" w:rsidTr="00B65CE4">
        <w:trPr>
          <w:trHeight w:val="984"/>
          <w:ins w:id="253" w:author="11" w:date="2025-08-14T18:34:00Z"/>
        </w:trPr>
        <w:tc>
          <w:tcPr>
            <w:tcW w:w="452" w:type="dxa"/>
          </w:tcPr>
          <w:p w14:paraId="496AD25A" w14:textId="4A5BB1BF" w:rsidR="00944827" w:rsidRPr="00756DC6" w:rsidRDefault="00944827" w:rsidP="00206B2B">
            <w:pPr>
              <w:pStyle w:val="afff9"/>
              <w:rPr>
                <w:ins w:id="254" w:author="112" w:date="2025-08-26T15:32:00Z"/>
                <w:rFonts w:eastAsia="Calibri"/>
                <w:sz w:val="16"/>
                <w:szCs w:val="16"/>
              </w:rPr>
            </w:pPr>
            <w:ins w:id="255" w:author="112" w:date="2025-08-26T15:33:00Z">
              <w:r>
                <w:rPr>
                  <w:rFonts w:eastAsia="Calibri"/>
                  <w:sz w:val="16"/>
                  <w:szCs w:val="16"/>
                </w:rPr>
                <w:t>7</w:t>
              </w:r>
            </w:ins>
          </w:p>
        </w:tc>
        <w:tc>
          <w:tcPr>
            <w:tcW w:w="3686" w:type="dxa"/>
            <w:hideMark/>
          </w:tcPr>
          <w:p w14:paraId="43939A6B" w14:textId="11CB9048" w:rsidR="00944827" w:rsidRPr="00756DC6" w:rsidRDefault="00944827" w:rsidP="00206B2B">
            <w:pPr>
              <w:pStyle w:val="afff9"/>
              <w:rPr>
                <w:ins w:id="256" w:author="11" w:date="2025-08-14T18:34:00Z"/>
                <w:rFonts w:eastAsia="Calibri"/>
                <w:sz w:val="16"/>
                <w:szCs w:val="16"/>
              </w:rPr>
            </w:pPr>
            <w:ins w:id="257" w:author="11" w:date="2025-08-14T18:34:00Z">
              <w:r w:rsidRPr="00756DC6">
                <w:rPr>
                  <w:rFonts w:eastAsia="Calibri"/>
                  <w:sz w:val="16"/>
                  <w:szCs w:val="16"/>
                </w:rPr>
                <w:t xml:space="preserve">[R-6.18.3.2-008] Interworking between the MCPTT Service and P25 shall provide a means for an authorized P25 subscriber units and consoles to initiate an override of a PTT Group call between MCPTT Users and P25 subscriber units and consoles. </w:t>
              </w:r>
            </w:ins>
          </w:p>
        </w:tc>
        <w:tc>
          <w:tcPr>
            <w:tcW w:w="3801" w:type="dxa"/>
            <w:hideMark/>
          </w:tcPr>
          <w:p w14:paraId="1097DFBA" w14:textId="77777777" w:rsidR="00944827" w:rsidRPr="00756DC6" w:rsidRDefault="00944827" w:rsidP="00206B2B">
            <w:pPr>
              <w:pStyle w:val="afff9"/>
              <w:rPr>
                <w:ins w:id="258" w:author="11" w:date="2025-08-14T18:34:00Z"/>
                <w:rFonts w:eastAsia="Calibri"/>
                <w:sz w:val="16"/>
                <w:szCs w:val="16"/>
              </w:rPr>
            </w:pPr>
            <w:ins w:id="259" w:author="11" w:date="2025-08-14T18:34:00Z">
              <w:r w:rsidRPr="00756DC6">
                <w:rPr>
                  <w:rFonts w:eastAsia="Calibri"/>
                  <w:sz w:val="16"/>
                  <w:szCs w:val="16"/>
                </w:rPr>
                <w:t xml:space="preserve">[R-6.18.3.3-007] Interworking between the MCPTT Service and TETRA shall provide a means for an authorized TETRA mobile station or console to initiate an override of a PTT Group call between MCPTT Users and TETRA mobile stations and consoles. </w:t>
              </w:r>
            </w:ins>
          </w:p>
        </w:tc>
        <w:tc>
          <w:tcPr>
            <w:tcW w:w="2126" w:type="dxa"/>
            <w:hideMark/>
          </w:tcPr>
          <w:p w14:paraId="2D6EA8C8" w14:textId="18BF0E24" w:rsidR="00944827" w:rsidRPr="00756DC6" w:rsidRDefault="00944827" w:rsidP="00206B2B">
            <w:pPr>
              <w:pStyle w:val="afff9"/>
              <w:rPr>
                <w:ins w:id="260" w:author="11" w:date="2025-08-14T18:34:00Z"/>
                <w:rFonts w:eastAsia="Calibri"/>
                <w:sz w:val="16"/>
                <w:szCs w:val="16"/>
              </w:rPr>
            </w:pPr>
            <w:ins w:id="261" w:author="11" w:date="2025-08-14T18:34:00Z">
              <w:r w:rsidRPr="00756DC6">
                <w:rPr>
                  <w:rFonts w:eastAsia="Calibri"/>
                  <w:sz w:val="16"/>
                  <w:szCs w:val="16"/>
                </w:rPr>
                <w:t>Similar requirement as defined for P25/TETRA.</w:t>
              </w:r>
            </w:ins>
          </w:p>
        </w:tc>
      </w:tr>
      <w:tr w:rsidR="00944827" w:rsidRPr="00206B2B" w14:paraId="5EF304B9" w14:textId="77777777" w:rsidTr="00B65CE4">
        <w:trPr>
          <w:trHeight w:val="984"/>
          <w:ins w:id="262" w:author="11" w:date="2025-08-14T18:34:00Z"/>
        </w:trPr>
        <w:tc>
          <w:tcPr>
            <w:tcW w:w="452" w:type="dxa"/>
          </w:tcPr>
          <w:p w14:paraId="0DB2AA2F" w14:textId="3ABEDAD5" w:rsidR="00944827" w:rsidRPr="00756DC6" w:rsidRDefault="00944827" w:rsidP="00206B2B">
            <w:pPr>
              <w:pStyle w:val="afff9"/>
              <w:rPr>
                <w:ins w:id="263" w:author="112" w:date="2025-08-26T15:32:00Z"/>
                <w:rFonts w:eastAsia="Calibri"/>
                <w:sz w:val="16"/>
                <w:szCs w:val="16"/>
              </w:rPr>
            </w:pPr>
            <w:ins w:id="264" w:author="112" w:date="2025-08-26T15:33:00Z">
              <w:r>
                <w:rPr>
                  <w:rFonts w:eastAsia="Calibri"/>
                  <w:sz w:val="16"/>
                  <w:szCs w:val="16"/>
                </w:rPr>
                <w:t>8</w:t>
              </w:r>
            </w:ins>
          </w:p>
        </w:tc>
        <w:tc>
          <w:tcPr>
            <w:tcW w:w="3686" w:type="dxa"/>
            <w:hideMark/>
          </w:tcPr>
          <w:p w14:paraId="0626A0F7" w14:textId="2214A961" w:rsidR="00944827" w:rsidRPr="00756DC6" w:rsidRDefault="00944827" w:rsidP="00206B2B">
            <w:pPr>
              <w:pStyle w:val="afff9"/>
              <w:rPr>
                <w:ins w:id="265" w:author="11" w:date="2025-08-14T18:34:00Z"/>
                <w:rFonts w:eastAsia="Calibri"/>
                <w:sz w:val="16"/>
                <w:szCs w:val="16"/>
              </w:rPr>
            </w:pPr>
            <w:ins w:id="266" w:author="11" w:date="2025-08-14T18:34:00Z">
              <w:r w:rsidRPr="00756DC6">
                <w:rPr>
                  <w:rFonts w:eastAsia="Calibri"/>
                  <w:sz w:val="16"/>
                  <w:szCs w:val="16"/>
                </w:rPr>
                <w:t xml:space="preserve">[R-6.18.3.2-009] The MCPTT Service shall provide a mechanism for an MCPTT Administrator to authorize a P25 subscriber unit or P25 console to be able to initiate an override of a PTT Group call between MCPTT Users and P25 subscriber units and consoles. </w:t>
              </w:r>
            </w:ins>
          </w:p>
        </w:tc>
        <w:tc>
          <w:tcPr>
            <w:tcW w:w="3801" w:type="dxa"/>
            <w:hideMark/>
          </w:tcPr>
          <w:p w14:paraId="12F9DC87" w14:textId="77777777" w:rsidR="00944827" w:rsidRPr="00756DC6" w:rsidRDefault="00944827" w:rsidP="00206B2B">
            <w:pPr>
              <w:pStyle w:val="afff9"/>
              <w:rPr>
                <w:ins w:id="267" w:author="11" w:date="2025-08-14T18:34:00Z"/>
                <w:rFonts w:eastAsia="Calibri"/>
                <w:sz w:val="16"/>
                <w:szCs w:val="16"/>
              </w:rPr>
            </w:pPr>
            <w:ins w:id="268" w:author="11" w:date="2025-08-14T18:34:00Z">
              <w:r w:rsidRPr="00756DC6">
                <w:rPr>
                  <w:rFonts w:eastAsia="Calibri"/>
                  <w:sz w:val="16"/>
                  <w:szCs w:val="16"/>
                </w:rPr>
                <w:t>N/A</w:t>
              </w:r>
            </w:ins>
          </w:p>
        </w:tc>
        <w:tc>
          <w:tcPr>
            <w:tcW w:w="2126" w:type="dxa"/>
            <w:hideMark/>
          </w:tcPr>
          <w:p w14:paraId="168DF4BF" w14:textId="50A74937" w:rsidR="00944827" w:rsidRPr="00756DC6" w:rsidRDefault="00944827" w:rsidP="00C30B9A">
            <w:pPr>
              <w:pStyle w:val="afff9"/>
              <w:rPr>
                <w:ins w:id="269" w:author="11" w:date="2025-08-14T18:34:00Z"/>
                <w:rFonts w:eastAsia="Calibri"/>
                <w:sz w:val="16"/>
                <w:szCs w:val="16"/>
              </w:rPr>
            </w:pPr>
            <w:ins w:id="270" w:author="11" w:date="2025-08-14T18:34:00Z">
              <w:r w:rsidRPr="00756DC6">
                <w:rPr>
                  <w:rFonts w:eastAsia="Calibri"/>
                  <w:sz w:val="16"/>
                  <w:szCs w:val="16"/>
                </w:rPr>
                <w:t>Similar requirement as defined for P25.</w:t>
              </w:r>
            </w:ins>
          </w:p>
        </w:tc>
      </w:tr>
      <w:tr w:rsidR="00944827" w:rsidRPr="00206B2B" w14:paraId="325E6777" w14:textId="77777777" w:rsidTr="00B65CE4">
        <w:trPr>
          <w:trHeight w:val="1693"/>
          <w:ins w:id="271" w:author="11" w:date="2025-08-14T18:34:00Z"/>
        </w:trPr>
        <w:tc>
          <w:tcPr>
            <w:tcW w:w="452" w:type="dxa"/>
          </w:tcPr>
          <w:p w14:paraId="60175E33" w14:textId="46DDED2D" w:rsidR="00944827" w:rsidRPr="00756DC6" w:rsidRDefault="00944827" w:rsidP="00206B2B">
            <w:pPr>
              <w:pStyle w:val="afff9"/>
              <w:rPr>
                <w:ins w:id="272" w:author="112" w:date="2025-08-26T15:32:00Z"/>
                <w:rFonts w:eastAsia="Calibri"/>
                <w:sz w:val="16"/>
                <w:szCs w:val="16"/>
              </w:rPr>
            </w:pPr>
            <w:ins w:id="273" w:author="112" w:date="2025-08-26T15:33:00Z">
              <w:r>
                <w:rPr>
                  <w:rFonts w:eastAsia="Calibri"/>
                  <w:sz w:val="16"/>
                  <w:szCs w:val="16"/>
                </w:rPr>
                <w:t>9</w:t>
              </w:r>
            </w:ins>
          </w:p>
        </w:tc>
        <w:tc>
          <w:tcPr>
            <w:tcW w:w="3686" w:type="dxa"/>
            <w:hideMark/>
          </w:tcPr>
          <w:p w14:paraId="2C091609" w14:textId="1A378C8B" w:rsidR="00944827" w:rsidRPr="00756DC6" w:rsidRDefault="00944827" w:rsidP="00206B2B">
            <w:pPr>
              <w:pStyle w:val="afff9"/>
              <w:rPr>
                <w:ins w:id="274" w:author="11" w:date="2025-08-14T18:34:00Z"/>
                <w:rFonts w:eastAsia="Calibri"/>
                <w:sz w:val="16"/>
                <w:szCs w:val="16"/>
              </w:rPr>
            </w:pPr>
            <w:ins w:id="275" w:author="11" w:date="2025-08-14T18:34:00Z">
              <w:r w:rsidRPr="00756DC6">
                <w:rPr>
                  <w:rFonts w:eastAsia="Calibri"/>
                  <w:sz w:val="16"/>
                  <w:szCs w:val="16"/>
                </w:rPr>
                <w:t xml:space="preserve">[R-6.18.3.2-021] For Private Call (with Floor control) interworking, between the MCPTT Service and non-3GPP PTT systems that do support Private Call override (e.g., Project 25 Phase 2 systems), the MCPTT Service shall provide a mechanism for Participants to override an active MCPTT transmission of a transmitting Participant when the priority level of the overriding Participant is ranked higher than the priority level of the transmitting Participant. </w:t>
              </w:r>
            </w:ins>
          </w:p>
        </w:tc>
        <w:tc>
          <w:tcPr>
            <w:tcW w:w="3801" w:type="dxa"/>
            <w:hideMark/>
          </w:tcPr>
          <w:p w14:paraId="739F0F2A" w14:textId="77777777" w:rsidR="00944827" w:rsidRPr="00756DC6" w:rsidRDefault="00944827" w:rsidP="00206B2B">
            <w:pPr>
              <w:pStyle w:val="afff9"/>
              <w:rPr>
                <w:ins w:id="276" w:author="11" w:date="2025-08-14T18:34:00Z"/>
                <w:rFonts w:eastAsia="Calibri"/>
                <w:sz w:val="16"/>
                <w:szCs w:val="16"/>
              </w:rPr>
            </w:pPr>
            <w:ins w:id="277" w:author="11" w:date="2025-08-14T18:34:00Z">
              <w:r w:rsidRPr="00756DC6">
                <w:rPr>
                  <w:rFonts w:eastAsia="Calibri"/>
                  <w:sz w:val="16"/>
                  <w:szCs w:val="16"/>
                </w:rPr>
                <w:t xml:space="preserve">[R-6.18.3.3-014] For Private Call (with Floor control) interworking, between the MCPTT Service and non-3GPP PTT systems that do support Private Call override, the MCPTT Service shall provide a mechanism for Participants to override an active MCPTT transmission of a transmitting Participant when the priority level of the overriding Participant is ranked higher than the priority level of the transmitting Participant. </w:t>
              </w:r>
            </w:ins>
          </w:p>
        </w:tc>
        <w:tc>
          <w:tcPr>
            <w:tcW w:w="2126" w:type="dxa"/>
            <w:hideMark/>
          </w:tcPr>
          <w:p w14:paraId="3815AB6E" w14:textId="1EF71531" w:rsidR="00944827" w:rsidRPr="00756DC6" w:rsidRDefault="00944827" w:rsidP="00206B2B">
            <w:pPr>
              <w:pStyle w:val="afff9"/>
              <w:rPr>
                <w:ins w:id="278" w:author="11" w:date="2025-08-14T18:34:00Z"/>
                <w:rFonts w:eastAsia="Calibri"/>
                <w:sz w:val="16"/>
                <w:szCs w:val="16"/>
              </w:rPr>
            </w:pPr>
            <w:ins w:id="279" w:author="11" w:date="2025-08-14T18:34:00Z">
              <w:r w:rsidRPr="00756DC6">
                <w:rPr>
                  <w:rFonts w:eastAsia="Calibri"/>
                  <w:sz w:val="16"/>
                  <w:szCs w:val="16"/>
                </w:rPr>
                <w:t>Similar requirement as defined for P25/TETRA.</w:t>
              </w:r>
            </w:ins>
          </w:p>
        </w:tc>
      </w:tr>
      <w:tr w:rsidR="00944827" w:rsidRPr="00206B2B" w14:paraId="5CBA6561" w14:textId="77777777" w:rsidTr="00B65CE4">
        <w:trPr>
          <w:trHeight w:val="855"/>
          <w:ins w:id="280" w:author="11" w:date="2025-08-14T18:34:00Z"/>
        </w:trPr>
        <w:tc>
          <w:tcPr>
            <w:tcW w:w="452" w:type="dxa"/>
          </w:tcPr>
          <w:p w14:paraId="559A06CC" w14:textId="2B8C927F" w:rsidR="00944827" w:rsidRPr="00756DC6" w:rsidRDefault="00944827" w:rsidP="00206B2B">
            <w:pPr>
              <w:pStyle w:val="afff9"/>
              <w:rPr>
                <w:ins w:id="281" w:author="112" w:date="2025-08-26T15:32:00Z"/>
                <w:rFonts w:eastAsia="Calibri"/>
                <w:sz w:val="16"/>
                <w:szCs w:val="16"/>
              </w:rPr>
            </w:pPr>
            <w:ins w:id="282" w:author="112" w:date="2025-08-26T15:33:00Z">
              <w:r>
                <w:rPr>
                  <w:rFonts w:eastAsia="Calibri"/>
                  <w:sz w:val="16"/>
                  <w:szCs w:val="16"/>
                </w:rPr>
                <w:t>10</w:t>
              </w:r>
            </w:ins>
          </w:p>
        </w:tc>
        <w:tc>
          <w:tcPr>
            <w:tcW w:w="3686" w:type="dxa"/>
            <w:hideMark/>
          </w:tcPr>
          <w:p w14:paraId="6AB4052A" w14:textId="7B85C315" w:rsidR="00944827" w:rsidRPr="00756DC6" w:rsidRDefault="00944827" w:rsidP="00206B2B">
            <w:pPr>
              <w:pStyle w:val="afff9"/>
              <w:rPr>
                <w:ins w:id="283" w:author="11" w:date="2025-08-14T18:34:00Z"/>
                <w:rFonts w:eastAsia="Calibri"/>
                <w:sz w:val="16"/>
                <w:szCs w:val="16"/>
              </w:rPr>
            </w:pPr>
            <w:ins w:id="284" w:author="11" w:date="2025-08-14T18:34:00Z">
              <w:r w:rsidRPr="00756DC6">
                <w:rPr>
                  <w:rFonts w:eastAsia="Calibri"/>
                  <w:sz w:val="16"/>
                  <w:szCs w:val="16"/>
                </w:rPr>
                <w:t xml:space="preserve">[R-6.18.3.2-010] Interworking between the MCPTT Service and P25 shall support Group Regrouping that includes both MCPTT Groups and P25 groups. </w:t>
              </w:r>
            </w:ins>
          </w:p>
        </w:tc>
        <w:tc>
          <w:tcPr>
            <w:tcW w:w="3801" w:type="dxa"/>
            <w:hideMark/>
          </w:tcPr>
          <w:p w14:paraId="1736FA4C" w14:textId="77777777" w:rsidR="00944827" w:rsidRPr="00756DC6" w:rsidRDefault="00944827" w:rsidP="00206B2B">
            <w:pPr>
              <w:pStyle w:val="afff9"/>
              <w:rPr>
                <w:ins w:id="285" w:author="11" w:date="2025-08-14T18:34:00Z"/>
                <w:rFonts w:eastAsia="Calibri"/>
                <w:sz w:val="16"/>
                <w:szCs w:val="16"/>
              </w:rPr>
            </w:pPr>
            <w:ins w:id="286" w:author="11" w:date="2025-08-14T18:34:00Z">
              <w:r w:rsidRPr="00756DC6">
                <w:rPr>
                  <w:rFonts w:eastAsia="Calibri"/>
                  <w:sz w:val="16"/>
                  <w:szCs w:val="16"/>
                </w:rPr>
                <w:t xml:space="preserve">[R-6.18.3.3-008] Interworking between the MCPTT Service and TETRA shall support Group Regrouping that includes both MCPTT Groups and TETRA groups. </w:t>
              </w:r>
            </w:ins>
          </w:p>
        </w:tc>
        <w:tc>
          <w:tcPr>
            <w:tcW w:w="2126" w:type="dxa"/>
            <w:hideMark/>
          </w:tcPr>
          <w:p w14:paraId="332CE783" w14:textId="77777777" w:rsidR="00944827" w:rsidRPr="00756DC6" w:rsidRDefault="00944827" w:rsidP="00206B2B">
            <w:pPr>
              <w:pStyle w:val="afff9"/>
              <w:rPr>
                <w:ins w:id="287" w:author="11" w:date="2025-08-14T18:34:00Z"/>
                <w:rFonts w:eastAsia="Calibri"/>
                <w:sz w:val="16"/>
                <w:szCs w:val="16"/>
              </w:rPr>
            </w:pPr>
            <w:ins w:id="288" w:author="11" w:date="2025-08-14T18:34:00Z">
              <w:r w:rsidRPr="00756DC6">
                <w:rPr>
                  <w:rFonts w:eastAsia="Calibri"/>
                  <w:sz w:val="16"/>
                  <w:szCs w:val="16"/>
                </w:rPr>
                <w:t>n/a</w:t>
              </w:r>
            </w:ins>
          </w:p>
        </w:tc>
      </w:tr>
      <w:tr w:rsidR="00944827" w:rsidRPr="00206B2B" w14:paraId="4BAF4935" w14:textId="77777777" w:rsidTr="00B65CE4">
        <w:trPr>
          <w:trHeight w:val="900"/>
          <w:ins w:id="289" w:author="11" w:date="2025-08-14T18:34:00Z"/>
        </w:trPr>
        <w:tc>
          <w:tcPr>
            <w:tcW w:w="452" w:type="dxa"/>
          </w:tcPr>
          <w:p w14:paraId="51E55492" w14:textId="14D1EFF9" w:rsidR="00944827" w:rsidRPr="00756DC6" w:rsidRDefault="00944827" w:rsidP="00206B2B">
            <w:pPr>
              <w:pStyle w:val="afff9"/>
              <w:rPr>
                <w:ins w:id="290" w:author="112" w:date="2025-08-26T15:32:00Z"/>
                <w:rFonts w:eastAsia="Calibri"/>
                <w:sz w:val="16"/>
                <w:szCs w:val="16"/>
              </w:rPr>
            </w:pPr>
            <w:ins w:id="291" w:author="112" w:date="2025-08-26T15:33:00Z">
              <w:r>
                <w:rPr>
                  <w:rFonts w:eastAsia="Calibri"/>
                  <w:sz w:val="16"/>
                  <w:szCs w:val="16"/>
                </w:rPr>
                <w:t>11</w:t>
              </w:r>
            </w:ins>
          </w:p>
        </w:tc>
        <w:tc>
          <w:tcPr>
            <w:tcW w:w="3686" w:type="dxa"/>
            <w:hideMark/>
          </w:tcPr>
          <w:p w14:paraId="75D01D71" w14:textId="110397DB" w:rsidR="00944827" w:rsidRPr="00756DC6" w:rsidRDefault="00944827" w:rsidP="00206B2B">
            <w:pPr>
              <w:pStyle w:val="afff9"/>
              <w:rPr>
                <w:ins w:id="292" w:author="11" w:date="2025-08-14T18:34:00Z"/>
                <w:rFonts w:eastAsia="Calibri"/>
                <w:sz w:val="16"/>
                <w:szCs w:val="16"/>
              </w:rPr>
            </w:pPr>
            <w:ins w:id="293" w:author="11" w:date="2025-08-14T18:34:00Z">
              <w:r w:rsidRPr="00756DC6">
                <w:rPr>
                  <w:rFonts w:eastAsia="Calibri"/>
                  <w:sz w:val="16"/>
                  <w:szCs w:val="16"/>
                </w:rPr>
                <w:t xml:space="preserve">[R-6.18.3.2-011] Interworking between the MCPTT Service and P25 shall support User Regrouping that includes both MCPTT Users and P25 subscriber units. </w:t>
              </w:r>
            </w:ins>
          </w:p>
        </w:tc>
        <w:tc>
          <w:tcPr>
            <w:tcW w:w="3801" w:type="dxa"/>
            <w:hideMark/>
          </w:tcPr>
          <w:p w14:paraId="4C0664C5" w14:textId="77777777" w:rsidR="00944827" w:rsidRPr="00756DC6" w:rsidRDefault="00944827" w:rsidP="00206B2B">
            <w:pPr>
              <w:pStyle w:val="afff9"/>
              <w:rPr>
                <w:ins w:id="294" w:author="11" w:date="2025-08-14T18:34:00Z"/>
                <w:rFonts w:eastAsia="Calibri"/>
                <w:sz w:val="16"/>
                <w:szCs w:val="16"/>
              </w:rPr>
            </w:pPr>
            <w:ins w:id="295" w:author="11" w:date="2025-08-14T18:34:00Z">
              <w:r w:rsidRPr="00756DC6">
                <w:rPr>
                  <w:rFonts w:eastAsia="Calibri"/>
                  <w:sz w:val="16"/>
                  <w:szCs w:val="16"/>
                </w:rPr>
                <w:t xml:space="preserve">[R-6.18.3.3-009] Interworking between the MCPTT Service and TETRA shall support User Regrouping that includes both MCPTT Users and TETRA mobile stations. </w:t>
              </w:r>
            </w:ins>
          </w:p>
        </w:tc>
        <w:tc>
          <w:tcPr>
            <w:tcW w:w="2126" w:type="dxa"/>
            <w:hideMark/>
          </w:tcPr>
          <w:p w14:paraId="2C54C8FC" w14:textId="6DDB207D" w:rsidR="00944827" w:rsidRPr="00756DC6" w:rsidRDefault="00944827" w:rsidP="00206B2B">
            <w:pPr>
              <w:pStyle w:val="afff9"/>
              <w:rPr>
                <w:ins w:id="296" w:author="11" w:date="2025-08-14T18:34:00Z"/>
                <w:rFonts w:eastAsia="Calibri"/>
                <w:sz w:val="16"/>
                <w:szCs w:val="16"/>
              </w:rPr>
            </w:pPr>
            <w:ins w:id="297" w:author="11" w:date="2025-08-14T18:34:00Z">
              <w:r w:rsidRPr="00756DC6">
                <w:rPr>
                  <w:rFonts w:eastAsia="Calibri"/>
                  <w:sz w:val="16"/>
                  <w:szCs w:val="16"/>
                </w:rPr>
                <w:t>Similar requirement as defined for P25/TETRA.</w:t>
              </w:r>
            </w:ins>
          </w:p>
        </w:tc>
      </w:tr>
      <w:tr w:rsidR="00944827" w:rsidRPr="00940C57" w14:paraId="6741B157" w14:textId="77777777" w:rsidTr="00B65CE4">
        <w:trPr>
          <w:trHeight w:val="764"/>
          <w:ins w:id="298" w:author="11" w:date="2025-08-14T18:34:00Z"/>
        </w:trPr>
        <w:tc>
          <w:tcPr>
            <w:tcW w:w="452" w:type="dxa"/>
          </w:tcPr>
          <w:p w14:paraId="66754FAB" w14:textId="13991805" w:rsidR="00944827" w:rsidRPr="00756DC6" w:rsidRDefault="00944827" w:rsidP="00206B2B">
            <w:pPr>
              <w:pStyle w:val="afff9"/>
              <w:rPr>
                <w:ins w:id="299" w:author="112" w:date="2025-08-26T15:32:00Z"/>
                <w:rFonts w:eastAsia="Calibri"/>
                <w:sz w:val="16"/>
                <w:szCs w:val="16"/>
              </w:rPr>
            </w:pPr>
            <w:ins w:id="300" w:author="112" w:date="2025-08-26T15:33:00Z">
              <w:r>
                <w:rPr>
                  <w:rFonts w:eastAsia="Calibri"/>
                  <w:sz w:val="16"/>
                  <w:szCs w:val="16"/>
                </w:rPr>
                <w:t>12</w:t>
              </w:r>
            </w:ins>
          </w:p>
        </w:tc>
        <w:tc>
          <w:tcPr>
            <w:tcW w:w="3686" w:type="dxa"/>
            <w:hideMark/>
          </w:tcPr>
          <w:p w14:paraId="1E98520B" w14:textId="65EA3EBA" w:rsidR="00944827" w:rsidRPr="00756DC6" w:rsidRDefault="00944827" w:rsidP="00206B2B">
            <w:pPr>
              <w:pStyle w:val="afff9"/>
              <w:rPr>
                <w:ins w:id="301" w:author="11" w:date="2025-08-14T18:34:00Z"/>
                <w:rFonts w:eastAsia="Calibri"/>
                <w:sz w:val="16"/>
                <w:szCs w:val="16"/>
              </w:rPr>
            </w:pPr>
            <w:ins w:id="302" w:author="11" w:date="2025-08-14T18:34:00Z">
              <w:r w:rsidRPr="00756DC6">
                <w:rPr>
                  <w:rFonts w:eastAsia="Calibri"/>
                  <w:sz w:val="16"/>
                  <w:szCs w:val="16"/>
                </w:rPr>
                <w:t xml:space="preserve">[R-6.18.3.2-013] Interworking between the MCPTT Service and P25 shall support interoperable User IDs and P25 subscriber IDs. </w:t>
              </w:r>
            </w:ins>
          </w:p>
        </w:tc>
        <w:tc>
          <w:tcPr>
            <w:tcW w:w="3801" w:type="dxa"/>
            <w:hideMark/>
          </w:tcPr>
          <w:p w14:paraId="54903707" w14:textId="77777777" w:rsidR="00944827" w:rsidRPr="00756DC6" w:rsidRDefault="00944827" w:rsidP="00206B2B">
            <w:pPr>
              <w:pStyle w:val="afff9"/>
              <w:rPr>
                <w:ins w:id="303" w:author="11" w:date="2025-08-14T18:34:00Z"/>
                <w:rFonts w:eastAsia="Calibri"/>
                <w:sz w:val="16"/>
                <w:szCs w:val="16"/>
              </w:rPr>
            </w:pPr>
            <w:ins w:id="304" w:author="11" w:date="2025-08-14T18:34:00Z">
              <w:r w:rsidRPr="00756DC6">
                <w:rPr>
                  <w:rFonts w:eastAsia="Calibri"/>
                  <w:sz w:val="16"/>
                  <w:szCs w:val="16"/>
                </w:rPr>
                <w:t xml:space="preserve">[R-6.18.3.3-010] Interworking between the MCPTT Service and TETRA shall support interoperable User IDs and TETRA IDs. </w:t>
              </w:r>
            </w:ins>
          </w:p>
        </w:tc>
        <w:tc>
          <w:tcPr>
            <w:tcW w:w="2126" w:type="dxa"/>
            <w:hideMark/>
          </w:tcPr>
          <w:p w14:paraId="3B9BE8E0" w14:textId="036CAD82" w:rsidR="00F60713" w:rsidRPr="00940C57" w:rsidRDefault="004F3436" w:rsidP="004F3436">
            <w:pPr>
              <w:pStyle w:val="afff9"/>
              <w:rPr>
                <w:ins w:id="305" w:author="11" w:date="2025-08-14T18:34:00Z"/>
                <w:rFonts w:eastAsia="Calibri"/>
                <w:sz w:val="16"/>
                <w:szCs w:val="16"/>
                <w:lang w:val="en-AU"/>
              </w:rPr>
            </w:pPr>
            <w:ins w:id="306" w:author="11" w:date="2025-08-14T18:34:00Z">
              <w:r w:rsidRPr="00756DC6">
                <w:rPr>
                  <w:rFonts w:eastAsia="Calibri"/>
                  <w:sz w:val="16"/>
                  <w:szCs w:val="16"/>
                </w:rPr>
                <w:t>S</w:t>
              </w:r>
              <w:r w:rsidR="00944827" w:rsidRPr="00756DC6">
                <w:rPr>
                  <w:rFonts w:eastAsia="Calibri"/>
                  <w:sz w:val="16"/>
                  <w:szCs w:val="16"/>
                </w:rPr>
                <w:t>pecific requirement in addition to those for P25/TETRA</w:t>
              </w:r>
            </w:ins>
            <w:ins w:id="307" w:author="112" w:date="2025-08-26T16:01:00Z">
              <w:r w:rsidR="002131E9">
                <w:rPr>
                  <w:rFonts w:eastAsia="Calibri"/>
                  <w:sz w:val="16"/>
                  <w:szCs w:val="16"/>
                </w:rPr>
                <w:t xml:space="preserve"> is</w:t>
              </w:r>
            </w:ins>
            <w:ins w:id="308" w:author="112" w:date="2025-08-26T16:29:00Z">
              <w:r w:rsidR="001F2919">
                <w:rPr>
                  <w:rFonts w:eastAsia="Calibri"/>
                  <w:sz w:val="16"/>
                  <w:szCs w:val="16"/>
                </w:rPr>
                <w:t xml:space="preserve"> needed</w:t>
              </w:r>
            </w:ins>
            <w:ins w:id="309" w:author="112" w:date="2025-08-26T16:13:00Z">
              <w:r w:rsidR="007834D3">
                <w:rPr>
                  <w:rFonts w:eastAsia="Calibri"/>
                  <w:sz w:val="16"/>
                  <w:szCs w:val="16"/>
                </w:rPr>
                <w:t xml:space="preserve">: </w:t>
              </w:r>
            </w:ins>
            <w:ins w:id="310" w:author="112" w:date="2025-08-26T15:58:00Z">
              <w:r w:rsidR="00940C57" w:rsidRPr="00940C57">
                <w:rPr>
                  <w:rFonts w:eastAsia="Calibri"/>
                  <w:sz w:val="16"/>
                  <w:szCs w:val="16"/>
                  <w:lang w:val="en-AU"/>
                </w:rPr>
                <w:t xml:space="preserve">MCPTT service </w:t>
              </w:r>
            </w:ins>
            <w:ins w:id="311" w:author="112" w:date="2025-08-26T16:13:00Z">
              <w:r w:rsidR="007834D3">
                <w:rPr>
                  <w:rFonts w:eastAsia="Calibri"/>
                  <w:sz w:val="16"/>
                  <w:szCs w:val="16"/>
                  <w:lang w:val="en-AU"/>
                </w:rPr>
                <w:t>s</w:t>
              </w:r>
            </w:ins>
            <w:ins w:id="312" w:author="112" w:date="2025-08-26T16:14:00Z">
              <w:r w:rsidR="007834D3">
                <w:rPr>
                  <w:rFonts w:eastAsia="Calibri"/>
                  <w:sz w:val="16"/>
                  <w:szCs w:val="16"/>
                  <w:lang w:val="en-AU"/>
                </w:rPr>
                <w:t xml:space="preserve">hall </w:t>
              </w:r>
            </w:ins>
            <w:ins w:id="313" w:author="112" w:date="2025-08-26T15:58:00Z">
              <w:r w:rsidR="00940C57" w:rsidRPr="00940C57">
                <w:rPr>
                  <w:rFonts w:eastAsia="Calibri"/>
                  <w:sz w:val="16"/>
                  <w:szCs w:val="16"/>
                  <w:lang w:val="en-AU"/>
                </w:rPr>
                <w:t>support use of the PDT ID and PDT numbering scheme, enabling a unified user identity for interworking between MCPTT Service and PDT system</w:t>
              </w:r>
            </w:ins>
            <w:ins w:id="314" w:author="112" w:date="2025-08-26T16:01:00Z">
              <w:r w:rsidR="002131E9">
                <w:rPr>
                  <w:rFonts w:eastAsia="Calibri"/>
                  <w:sz w:val="16"/>
                  <w:szCs w:val="16"/>
                  <w:lang w:val="en-AU"/>
                </w:rPr>
                <w:t>.</w:t>
              </w:r>
            </w:ins>
            <w:ins w:id="315" w:author="112" w:date="2025-08-26T20:42:00Z">
              <w:r w:rsidR="00F60713">
                <w:rPr>
                  <w:rFonts w:eastAsia="Calibri"/>
                  <w:sz w:val="16"/>
                  <w:szCs w:val="16"/>
                  <w:lang w:val="en-AU"/>
                </w:rPr>
                <w:t xml:space="preserve"> </w:t>
              </w:r>
            </w:ins>
          </w:p>
        </w:tc>
      </w:tr>
      <w:tr w:rsidR="00944827" w:rsidRPr="00206B2B" w14:paraId="60BDB773" w14:textId="77777777" w:rsidTr="00B65CE4">
        <w:trPr>
          <w:trHeight w:val="838"/>
          <w:ins w:id="316" w:author="11" w:date="2025-08-14T18:34:00Z"/>
        </w:trPr>
        <w:tc>
          <w:tcPr>
            <w:tcW w:w="452" w:type="dxa"/>
          </w:tcPr>
          <w:p w14:paraId="2DBA9D97" w14:textId="421235BC" w:rsidR="00944827" w:rsidRPr="00756DC6" w:rsidRDefault="00944827" w:rsidP="00206B2B">
            <w:pPr>
              <w:pStyle w:val="afff9"/>
              <w:rPr>
                <w:ins w:id="317" w:author="112" w:date="2025-08-26T15:32:00Z"/>
                <w:rFonts w:eastAsia="Calibri"/>
                <w:sz w:val="16"/>
                <w:szCs w:val="16"/>
              </w:rPr>
            </w:pPr>
            <w:ins w:id="318" w:author="112" w:date="2025-08-26T15:33:00Z">
              <w:r>
                <w:rPr>
                  <w:rFonts w:eastAsia="Calibri"/>
                  <w:sz w:val="16"/>
                  <w:szCs w:val="16"/>
                </w:rPr>
                <w:t>13</w:t>
              </w:r>
            </w:ins>
          </w:p>
        </w:tc>
        <w:tc>
          <w:tcPr>
            <w:tcW w:w="3686" w:type="dxa"/>
            <w:hideMark/>
          </w:tcPr>
          <w:p w14:paraId="5E3D39E2" w14:textId="3D7E34C1" w:rsidR="00944827" w:rsidRPr="00756DC6" w:rsidRDefault="00944827" w:rsidP="00206B2B">
            <w:pPr>
              <w:pStyle w:val="afff9"/>
              <w:rPr>
                <w:ins w:id="319" w:author="11" w:date="2025-08-14T18:34:00Z"/>
                <w:rFonts w:eastAsia="Calibri"/>
                <w:sz w:val="16"/>
                <w:szCs w:val="16"/>
              </w:rPr>
            </w:pPr>
            <w:ins w:id="320" w:author="11" w:date="2025-08-14T18:34:00Z">
              <w:r w:rsidRPr="00756DC6">
                <w:rPr>
                  <w:rFonts w:eastAsia="Calibri"/>
                  <w:sz w:val="16"/>
                  <w:szCs w:val="16"/>
                </w:rPr>
                <w:t xml:space="preserve">[R-6.18.3.2-014] Interworking between the MCPTT Service and P25 shall support interoperable PTT Private Calls (with Floor control) between an MCPTT User and a P25 subscriber unit or console. </w:t>
              </w:r>
            </w:ins>
          </w:p>
        </w:tc>
        <w:tc>
          <w:tcPr>
            <w:tcW w:w="3801" w:type="dxa"/>
            <w:hideMark/>
          </w:tcPr>
          <w:p w14:paraId="6DE286CA" w14:textId="77777777" w:rsidR="00944827" w:rsidRPr="00756DC6" w:rsidRDefault="00944827" w:rsidP="00206B2B">
            <w:pPr>
              <w:pStyle w:val="afff9"/>
              <w:rPr>
                <w:ins w:id="321" w:author="11" w:date="2025-08-14T18:34:00Z"/>
                <w:rFonts w:eastAsia="Calibri"/>
                <w:sz w:val="16"/>
                <w:szCs w:val="16"/>
              </w:rPr>
            </w:pPr>
            <w:ins w:id="322" w:author="11" w:date="2025-08-14T18:34:00Z">
              <w:r w:rsidRPr="00756DC6">
                <w:rPr>
                  <w:rFonts w:eastAsia="Calibri"/>
                  <w:sz w:val="16"/>
                  <w:szCs w:val="16"/>
                </w:rPr>
                <w:t xml:space="preserve">[R-6.18.3.3-011] Interworking between the MCPTT Service and TETRA shall support interoperable PTT Private Calls between an MCPTT User and a TETRA mobile station or console. </w:t>
              </w:r>
            </w:ins>
          </w:p>
        </w:tc>
        <w:tc>
          <w:tcPr>
            <w:tcW w:w="2126" w:type="dxa"/>
            <w:hideMark/>
          </w:tcPr>
          <w:p w14:paraId="2659DE9B" w14:textId="1830A9EE" w:rsidR="00940C57" w:rsidRPr="00756DC6" w:rsidRDefault="00944827" w:rsidP="007834D3">
            <w:pPr>
              <w:pStyle w:val="afff9"/>
              <w:rPr>
                <w:ins w:id="323" w:author="11" w:date="2025-08-14T18:34:00Z"/>
                <w:rFonts w:eastAsia="Calibri"/>
                <w:sz w:val="16"/>
                <w:szCs w:val="16"/>
              </w:rPr>
            </w:pPr>
            <w:bookmarkStart w:id="324" w:name="OLE_LINK2"/>
            <w:bookmarkStart w:id="325" w:name="OLE_LINK3"/>
            <w:ins w:id="326" w:author="11" w:date="2025-08-14T18:34:00Z">
              <w:r w:rsidRPr="00756DC6">
                <w:rPr>
                  <w:rFonts w:eastAsia="Calibri"/>
                  <w:sz w:val="16"/>
                  <w:szCs w:val="16"/>
                </w:rPr>
                <w:t>Additional requirement to those for P25/TETRA</w:t>
              </w:r>
            </w:ins>
            <w:ins w:id="327" w:author="112" w:date="2025-08-27T18:41:00Z">
              <w:r w:rsidR="00ED6E26">
                <w:rPr>
                  <w:rFonts w:eastAsia="Calibri"/>
                  <w:sz w:val="16"/>
                  <w:szCs w:val="16"/>
                </w:rPr>
                <w:t>:</w:t>
              </w:r>
            </w:ins>
            <w:ins w:id="328" w:author="112" w:date="2025-08-26T15:55:00Z">
              <w:r w:rsidR="00940C57" w:rsidRPr="00940C57">
                <w:rPr>
                  <w:rFonts w:eastAsia="Calibri"/>
                  <w:sz w:val="16"/>
                  <w:szCs w:val="16"/>
                </w:rPr>
                <w:t xml:space="preserve"> </w:t>
              </w:r>
            </w:ins>
            <w:ins w:id="329" w:author="112" w:date="2025-08-26T16:12:00Z">
              <w:r w:rsidR="007834D3">
                <w:rPr>
                  <w:rFonts w:eastAsia="Calibri"/>
                  <w:sz w:val="16"/>
                  <w:szCs w:val="16"/>
                </w:rPr>
                <w:t xml:space="preserve">supporting </w:t>
              </w:r>
            </w:ins>
            <w:ins w:id="330" w:author="112" w:date="2025-08-26T16:07:00Z">
              <w:r w:rsidR="00745F3C">
                <w:rPr>
                  <w:rFonts w:eastAsia="Calibri"/>
                  <w:sz w:val="16"/>
                  <w:szCs w:val="16"/>
                </w:rPr>
                <w:t xml:space="preserve">interworking </w:t>
              </w:r>
            </w:ins>
            <w:ins w:id="331" w:author="112" w:date="2025-08-26T16:16:00Z">
              <w:r w:rsidR="00C14EFE">
                <w:rPr>
                  <w:rFonts w:eastAsia="Calibri"/>
                  <w:sz w:val="16"/>
                  <w:szCs w:val="16"/>
                </w:rPr>
                <w:t xml:space="preserve">of </w:t>
              </w:r>
            </w:ins>
            <w:ins w:id="332" w:author="112" w:date="2025-08-27T02:51:00Z">
              <w:r w:rsidR="00D21F3E">
                <w:rPr>
                  <w:rFonts w:eastAsia="Calibri"/>
                  <w:sz w:val="16"/>
                  <w:szCs w:val="16"/>
                </w:rPr>
                <w:t>P</w:t>
              </w:r>
            </w:ins>
            <w:ins w:id="333" w:author="112" w:date="2025-08-26T16:07:00Z">
              <w:r w:rsidR="00745F3C">
                <w:rPr>
                  <w:rFonts w:eastAsia="Calibri"/>
                  <w:sz w:val="16"/>
                  <w:szCs w:val="16"/>
                </w:rPr>
                <w:t xml:space="preserve">rivate </w:t>
              </w:r>
            </w:ins>
            <w:ins w:id="334" w:author="112" w:date="2025-08-27T02:51:00Z">
              <w:r w:rsidR="00D21F3E">
                <w:rPr>
                  <w:rFonts w:eastAsia="Calibri"/>
                  <w:sz w:val="16"/>
                  <w:szCs w:val="16"/>
                </w:rPr>
                <w:t xml:space="preserve">Calls </w:t>
              </w:r>
            </w:ins>
            <w:ins w:id="335" w:author="112" w:date="2025-08-26T15:55:00Z">
              <w:r w:rsidR="00940C57" w:rsidRPr="00940C57">
                <w:rPr>
                  <w:rFonts w:eastAsia="Calibri"/>
                  <w:sz w:val="16"/>
                  <w:szCs w:val="16"/>
                </w:rPr>
                <w:t>without floor contro</w:t>
              </w:r>
            </w:ins>
            <w:ins w:id="336" w:author="112" w:date="2025-08-26T16:08:00Z">
              <w:r w:rsidR="00745F3C">
                <w:rPr>
                  <w:rFonts w:eastAsia="Calibri"/>
                  <w:sz w:val="16"/>
                  <w:szCs w:val="16"/>
                </w:rPr>
                <w:t>l</w:t>
              </w:r>
            </w:ins>
            <w:ins w:id="337" w:author="112" w:date="2025-08-26T20:43:00Z">
              <w:r w:rsidR="00F60713">
                <w:rPr>
                  <w:rFonts w:eastAsia="Calibri"/>
                  <w:sz w:val="16"/>
                  <w:szCs w:val="16"/>
                </w:rPr>
                <w:t>.</w:t>
              </w:r>
              <w:r w:rsidR="00F60713">
                <w:rPr>
                  <w:rFonts w:eastAsia="Calibri"/>
                  <w:sz w:val="16"/>
                  <w:szCs w:val="16"/>
                  <w:lang w:val="en-AU"/>
                </w:rPr>
                <w:t xml:space="preserve"> </w:t>
              </w:r>
            </w:ins>
            <w:bookmarkEnd w:id="324"/>
            <w:bookmarkEnd w:id="325"/>
          </w:p>
        </w:tc>
      </w:tr>
      <w:tr w:rsidR="00944827" w:rsidRPr="00206B2B" w14:paraId="6A40486F" w14:textId="77777777" w:rsidTr="00B65CE4">
        <w:trPr>
          <w:trHeight w:val="948"/>
          <w:ins w:id="338" w:author="11" w:date="2025-08-14T18:34:00Z"/>
        </w:trPr>
        <w:tc>
          <w:tcPr>
            <w:tcW w:w="452" w:type="dxa"/>
          </w:tcPr>
          <w:p w14:paraId="0A86E17F" w14:textId="6BBA21DA" w:rsidR="00944827" w:rsidRPr="00756DC6" w:rsidRDefault="00944827" w:rsidP="00206B2B">
            <w:pPr>
              <w:pStyle w:val="afff9"/>
              <w:rPr>
                <w:ins w:id="339" w:author="112" w:date="2025-08-26T15:32:00Z"/>
                <w:rFonts w:eastAsia="Calibri"/>
                <w:sz w:val="16"/>
                <w:szCs w:val="16"/>
              </w:rPr>
            </w:pPr>
            <w:ins w:id="340" w:author="112" w:date="2025-08-26T15:33:00Z">
              <w:r>
                <w:rPr>
                  <w:rFonts w:eastAsia="Calibri"/>
                  <w:sz w:val="16"/>
                  <w:szCs w:val="16"/>
                </w:rPr>
                <w:t>14</w:t>
              </w:r>
            </w:ins>
          </w:p>
        </w:tc>
        <w:tc>
          <w:tcPr>
            <w:tcW w:w="3686" w:type="dxa"/>
            <w:hideMark/>
          </w:tcPr>
          <w:p w14:paraId="69339A21" w14:textId="6B3C7CA6" w:rsidR="00944827" w:rsidRPr="00756DC6" w:rsidRDefault="00944827" w:rsidP="00206B2B">
            <w:pPr>
              <w:pStyle w:val="afff9"/>
              <w:rPr>
                <w:ins w:id="341" w:author="11" w:date="2025-08-14T18:34:00Z"/>
                <w:rFonts w:eastAsia="Calibri"/>
                <w:sz w:val="16"/>
                <w:szCs w:val="16"/>
              </w:rPr>
            </w:pPr>
            <w:ins w:id="342" w:author="11" w:date="2025-08-14T18:34:00Z">
              <w:r w:rsidRPr="00756DC6">
                <w:rPr>
                  <w:rFonts w:eastAsia="Calibri"/>
                  <w:sz w:val="16"/>
                  <w:szCs w:val="16"/>
                </w:rPr>
                <w:t xml:space="preserve">[R-6.18.3.2-005] Interworking between the MCPTT Service and P25 shall support end-to-end encrypted MCPTT Group Calls between MCPTT Users and P25 subscriber units and consoles. </w:t>
              </w:r>
            </w:ins>
          </w:p>
        </w:tc>
        <w:tc>
          <w:tcPr>
            <w:tcW w:w="3801" w:type="dxa"/>
            <w:hideMark/>
          </w:tcPr>
          <w:p w14:paraId="7BACDEA4" w14:textId="7AAC4D19" w:rsidR="00944827" w:rsidRPr="00756DC6" w:rsidRDefault="00944827" w:rsidP="00206B2B">
            <w:pPr>
              <w:pStyle w:val="afff9"/>
              <w:rPr>
                <w:ins w:id="343" w:author="11" w:date="2025-08-14T18:34:00Z"/>
                <w:rFonts w:eastAsia="Calibri"/>
                <w:sz w:val="16"/>
                <w:szCs w:val="16"/>
              </w:rPr>
            </w:pPr>
            <w:bookmarkStart w:id="344" w:name="RANGE!E20"/>
            <w:ins w:id="345" w:author="11" w:date="2025-08-14T18:34:00Z">
              <w:r w:rsidRPr="00756DC6">
                <w:rPr>
                  <w:rFonts w:eastAsia="Calibri"/>
                  <w:sz w:val="16"/>
                  <w:szCs w:val="16"/>
                </w:rPr>
                <w:t xml:space="preserve">[R-6.18.3.3-005] Interworking between the MCPTT Service and TETRA shall support end-to-end encrypted MCPTT Group Calls between MCPTT Users supporting the TETRA voice codec and end-to-end encryption and TETRA mobile stations and consoles. </w:t>
              </w:r>
              <w:bookmarkEnd w:id="344"/>
            </w:ins>
          </w:p>
        </w:tc>
        <w:tc>
          <w:tcPr>
            <w:tcW w:w="2126" w:type="dxa"/>
            <w:hideMark/>
          </w:tcPr>
          <w:p w14:paraId="31E6470B" w14:textId="22E756FD" w:rsidR="00944827" w:rsidRPr="00F60713" w:rsidRDefault="00944827" w:rsidP="007E7BB0">
            <w:pPr>
              <w:pStyle w:val="afff9"/>
              <w:rPr>
                <w:ins w:id="346" w:author="11" w:date="2025-08-14T18:34:00Z"/>
                <w:rFonts w:eastAsia="Calibri"/>
                <w:b/>
                <w:sz w:val="16"/>
                <w:szCs w:val="16"/>
              </w:rPr>
            </w:pPr>
            <w:ins w:id="347" w:author="11" w:date="2025-08-14T18:34:00Z">
              <w:r w:rsidRPr="00756DC6">
                <w:rPr>
                  <w:rFonts w:eastAsia="Calibri"/>
                  <w:sz w:val="16"/>
                  <w:szCs w:val="16"/>
                </w:rPr>
                <w:t>Similar requirement as defined for P25/TETRA</w:t>
              </w:r>
            </w:ins>
            <w:ins w:id="348" w:author="112" w:date="2025-08-26T16:04:00Z">
              <w:r w:rsidR="00745F3C">
                <w:rPr>
                  <w:rFonts w:eastAsia="Calibri"/>
                  <w:sz w:val="16"/>
                  <w:szCs w:val="16"/>
                </w:rPr>
                <w:t xml:space="preserve">, </w:t>
              </w:r>
            </w:ins>
            <w:ins w:id="349" w:author="112" w:date="2025-08-26T16:02:00Z">
              <w:r w:rsidR="00745F3C">
                <w:rPr>
                  <w:rFonts w:eastAsia="Calibri"/>
                  <w:sz w:val="16"/>
                  <w:szCs w:val="16"/>
                </w:rPr>
                <w:t>with</w:t>
              </w:r>
            </w:ins>
            <w:ins w:id="350" w:author="112" w:date="2025-08-26T16:04:00Z">
              <w:r w:rsidR="00745F3C">
                <w:rPr>
                  <w:rFonts w:eastAsia="Calibri"/>
                  <w:sz w:val="16"/>
                  <w:szCs w:val="16"/>
                </w:rPr>
                <w:t xml:space="preserve"> </w:t>
              </w:r>
            </w:ins>
            <w:ins w:id="351" w:author="112" w:date="2025-08-26T16:03:00Z">
              <w:r w:rsidR="00745F3C">
                <w:rPr>
                  <w:rFonts w:eastAsia="Calibri"/>
                  <w:sz w:val="16"/>
                  <w:szCs w:val="16"/>
                </w:rPr>
                <w:t>“</w:t>
              </w:r>
            </w:ins>
            <w:ins w:id="352" w:author="112" w:date="2025-08-26T16:02:00Z">
              <w:r w:rsidR="00745F3C">
                <w:rPr>
                  <w:rFonts w:eastAsia="Calibri"/>
                  <w:sz w:val="16"/>
                  <w:szCs w:val="16"/>
                </w:rPr>
                <w:t xml:space="preserve">MCPPT </w:t>
              </w:r>
            </w:ins>
            <w:ins w:id="353" w:author="112" w:date="2025-08-26T16:03:00Z">
              <w:r w:rsidR="00745F3C">
                <w:rPr>
                  <w:rFonts w:eastAsia="Calibri"/>
                  <w:sz w:val="16"/>
                  <w:szCs w:val="16"/>
                </w:rPr>
                <w:t>Group Call</w:t>
              </w:r>
            </w:ins>
            <w:ins w:id="354" w:author="112" w:date="2025-08-26T16:05:00Z">
              <w:r w:rsidR="00745F3C">
                <w:rPr>
                  <w:rFonts w:eastAsia="Calibri"/>
                  <w:sz w:val="16"/>
                  <w:szCs w:val="16"/>
                </w:rPr>
                <w:t>s</w:t>
              </w:r>
            </w:ins>
            <w:ins w:id="355" w:author="112" w:date="2025-08-26T16:03:00Z">
              <w:r w:rsidR="00745F3C">
                <w:rPr>
                  <w:rFonts w:eastAsia="Calibri"/>
                  <w:sz w:val="16"/>
                  <w:szCs w:val="16"/>
                </w:rPr>
                <w:t>”</w:t>
              </w:r>
            </w:ins>
            <w:ins w:id="356" w:author="112" w:date="2025-08-26T16:02:00Z">
              <w:r w:rsidR="00745F3C">
                <w:rPr>
                  <w:rFonts w:eastAsia="Calibri"/>
                  <w:sz w:val="16"/>
                  <w:szCs w:val="16"/>
                </w:rPr>
                <w:t xml:space="preserve"> </w:t>
              </w:r>
            </w:ins>
            <w:ins w:id="357" w:author="112" w:date="2025-08-26T16:15:00Z">
              <w:r w:rsidR="007834D3">
                <w:rPr>
                  <w:rFonts w:eastAsia="Calibri"/>
                  <w:sz w:val="16"/>
                  <w:szCs w:val="16"/>
                </w:rPr>
                <w:t xml:space="preserve">updated </w:t>
              </w:r>
            </w:ins>
            <w:ins w:id="358" w:author="112" w:date="2025-08-26T16:02:00Z">
              <w:r w:rsidR="00745F3C">
                <w:rPr>
                  <w:rFonts w:eastAsia="Calibri"/>
                  <w:sz w:val="16"/>
                  <w:szCs w:val="16"/>
                </w:rPr>
                <w:t xml:space="preserve">to </w:t>
              </w:r>
            </w:ins>
            <w:ins w:id="359" w:author="112" w:date="2025-08-26T16:03:00Z">
              <w:r w:rsidR="00745F3C">
                <w:rPr>
                  <w:rFonts w:eastAsia="Calibri"/>
                  <w:sz w:val="16"/>
                  <w:szCs w:val="16"/>
                </w:rPr>
                <w:t>“</w:t>
              </w:r>
            </w:ins>
            <w:ins w:id="360" w:author="112" w:date="2025-08-26T16:02:00Z">
              <w:r w:rsidR="00745F3C">
                <w:rPr>
                  <w:rFonts w:eastAsia="Calibri"/>
                  <w:sz w:val="16"/>
                  <w:szCs w:val="16"/>
                </w:rPr>
                <w:t>PTT</w:t>
              </w:r>
            </w:ins>
            <w:ins w:id="361" w:author="112" w:date="2025-08-26T16:03:00Z">
              <w:r w:rsidR="00745F3C">
                <w:rPr>
                  <w:rFonts w:eastAsia="Calibri"/>
                  <w:sz w:val="16"/>
                  <w:szCs w:val="16"/>
                </w:rPr>
                <w:t xml:space="preserve"> Group Call</w:t>
              </w:r>
            </w:ins>
            <w:ins w:id="362" w:author="112" w:date="2025-08-26T16:05:00Z">
              <w:r w:rsidR="00745F3C">
                <w:rPr>
                  <w:rFonts w:eastAsia="Calibri"/>
                  <w:sz w:val="16"/>
                  <w:szCs w:val="16"/>
                </w:rPr>
                <w:t>s</w:t>
              </w:r>
            </w:ins>
            <w:ins w:id="363" w:author="112" w:date="2025-08-26T16:03:00Z">
              <w:r w:rsidR="00745F3C">
                <w:rPr>
                  <w:rFonts w:eastAsia="Calibri"/>
                  <w:sz w:val="16"/>
                  <w:szCs w:val="16"/>
                </w:rPr>
                <w:t>”</w:t>
              </w:r>
            </w:ins>
            <w:ins w:id="364" w:author="112" w:date="2025-08-26T16:04:00Z">
              <w:r w:rsidR="00745F3C">
                <w:rPr>
                  <w:rFonts w:eastAsia="Calibri"/>
                  <w:sz w:val="16"/>
                  <w:szCs w:val="16"/>
                </w:rPr>
                <w:t>.</w:t>
              </w:r>
            </w:ins>
            <w:ins w:id="365" w:author="112" w:date="2025-08-26T20:43:00Z">
              <w:r w:rsidR="00F60713">
                <w:rPr>
                  <w:rFonts w:eastAsia="Calibri"/>
                  <w:sz w:val="16"/>
                  <w:szCs w:val="16"/>
                </w:rPr>
                <w:t xml:space="preserve"> </w:t>
              </w:r>
            </w:ins>
          </w:p>
        </w:tc>
      </w:tr>
      <w:tr w:rsidR="00944827" w:rsidRPr="00206B2B" w14:paraId="3E92959A" w14:textId="77777777" w:rsidTr="00B65CE4">
        <w:trPr>
          <w:trHeight w:val="845"/>
          <w:ins w:id="366" w:author="11" w:date="2025-08-14T18:34:00Z"/>
        </w:trPr>
        <w:tc>
          <w:tcPr>
            <w:tcW w:w="452" w:type="dxa"/>
          </w:tcPr>
          <w:p w14:paraId="62EF6B04" w14:textId="5CE74D38" w:rsidR="00944827" w:rsidRPr="00756DC6" w:rsidRDefault="00944827" w:rsidP="00206B2B">
            <w:pPr>
              <w:pStyle w:val="afff9"/>
              <w:rPr>
                <w:ins w:id="367" w:author="112" w:date="2025-08-26T15:32:00Z"/>
                <w:rFonts w:eastAsia="Calibri"/>
                <w:sz w:val="16"/>
                <w:szCs w:val="16"/>
              </w:rPr>
            </w:pPr>
            <w:ins w:id="368" w:author="112" w:date="2025-08-26T15:33:00Z">
              <w:r>
                <w:rPr>
                  <w:rFonts w:eastAsia="Calibri"/>
                  <w:sz w:val="16"/>
                  <w:szCs w:val="16"/>
                </w:rPr>
                <w:lastRenderedPageBreak/>
                <w:t>15</w:t>
              </w:r>
            </w:ins>
          </w:p>
        </w:tc>
        <w:tc>
          <w:tcPr>
            <w:tcW w:w="3686" w:type="dxa"/>
            <w:hideMark/>
          </w:tcPr>
          <w:p w14:paraId="3F27C98E" w14:textId="73857BE8" w:rsidR="00944827" w:rsidRPr="00756DC6" w:rsidRDefault="00944827" w:rsidP="00206B2B">
            <w:pPr>
              <w:pStyle w:val="afff9"/>
              <w:rPr>
                <w:ins w:id="369" w:author="11" w:date="2025-08-14T18:34:00Z"/>
                <w:rFonts w:eastAsia="Calibri"/>
                <w:sz w:val="16"/>
                <w:szCs w:val="16"/>
              </w:rPr>
            </w:pPr>
            <w:ins w:id="370" w:author="11" w:date="2025-08-14T18:34:00Z">
              <w:r w:rsidRPr="00756DC6">
                <w:rPr>
                  <w:rFonts w:eastAsia="Calibri"/>
                  <w:sz w:val="16"/>
                  <w:szCs w:val="16"/>
                </w:rPr>
                <w:t xml:space="preserve">[R-6.18.3.2-016] Interworking between the MCPTT Service and P25 shall support end-to-end encrypted PTT Private Calls (with Floor control) between an MCPTT User and a P25 subscriber unit or console. </w:t>
              </w:r>
            </w:ins>
          </w:p>
        </w:tc>
        <w:tc>
          <w:tcPr>
            <w:tcW w:w="3801" w:type="dxa"/>
            <w:hideMark/>
          </w:tcPr>
          <w:p w14:paraId="746C1065" w14:textId="77777777" w:rsidR="00944827" w:rsidRPr="00756DC6" w:rsidRDefault="00944827" w:rsidP="00206B2B">
            <w:pPr>
              <w:pStyle w:val="afff9"/>
              <w:rPr>
                <w:ins w:id="371" w:author="11" w:date="2025-08-14T18:34:00Z"/>
                <w:rFonts w:eastAsia="Calibri"/>
                <w:sz w:val="16"/>
                <w:szCs w:val="16"/>
              </w:rPr>
            </w:pPr>
            <w:ins w:id="372" w:author="11" w:date="2025-08-14T18:34:00Z">
              <w:r w:rsidRPr="00756DC6">
                <w:rPr>
                  <w:rFonts w:eastAsia="Calibri"/>
                  <w:sz w:val="16"/>
                  <w:szCs w:val="16"/>
                </w:rPr>
                <w:t xml:space="preserve">[R-6.18.3.3-012] Interworking between the MCPTT Service and TETRA shall support end-to-end encrypted PTT Private Calls between an MCPTT User supporting TETRA codec and encryption and a TETRA mobile station or console.  </w:t>
              </w:r>
            </w:ins>
          </w:p>
        </w:tc>
        <w:tc>
          <w:tcPr>
            <w:tcW w:w="2126" w:type="dxa"/>
            <w:hideMark/>
          </w:tcPr>
          <w:p w14:paraId="70BDDB4A" w14:textId="0EFAA7B8" w:rsidR="00944827" w:rsidRPr="00756DC6" w:rsidRDefault="00944827" w:rsidP="007E7BB0">
            <w:pPr>
              <w:pStyle w:val="afff9"/>
              <w:rPr>
                <w:ins w:id="373" w:author="11" w:date="2025-08-14T18:34:00Z"/>
                <w:rFonts w:eastAsia="Calibri"/>
                <w:sz w:val="16"/>
                <w:szCs w:val="16"/>
              </w:rPr>
            </w:pPr>
            <w:bookmarkStart w:id="374" w:name="OLE_LINK4"/>
            <w:bookmarkStart w:id="375" w:name="OLE_LINK5"/>
            <w:ins w:id="376" w:author="11" w:date="2025-08-14T18:34:00Z">
              <w:r w:rsidRPr="00756DC6">
                <w:rPr>
                  <w:rFonts w:eastAsia="Calibri"/>
                  <w:sz w:val="16"/>
                  <w:szCs w:val="16"/>
                </w:rPr>
                <w:t>Additional requirement to those for P25/TETRA</w:t>
              </w:r>
            </w:ins>
            <w:ins w:id="377" w:author="112" w:date="2025-08-27T18:39:00Z">
              <w:r w:rsidR="00ED6E26">
                <w:rPr>
                  <w:rFonts w:ascii="等线" w:eastAsia="等线" w:hAnsi="等线" w:hint="eastAsia"/>
                  <w:sz w:val="16"/>
                  <w:szCs w:val="16"/>
                  <w:lang w:eastAsia="zh-CN"/>
                </w:rPr>
                <w:t>:</w:t>
              </w:r>
              <w:r w:rsidR="00ED6E26">
                <w:rPr>
                  <w:rFonts w:ascii="等线" w:eastAsia="等线" w:hAnsi="等线"/>
                  <w:sz w:val="16"/>
                  <w:szCs w:val="16"/>
                  <w:lang w:eastAsia="zh-CN"/>
                </w:rPr>
                <w:t xml:space="preserve"> </w:t>
              </w:r>
            </w:ins>
            <w:ins w:id="378" w:author="112" w:date="2025-08-26T16:14:00Z">
              <w:r w:rsidR="007834D3">
                <w:rPr>
                  <w:rFonts w:eastAsia="Calibri"/>
                  <w:sz w:val="16"/>
                  <w:szCs w:val="16"/>
                </w:rPr>
                <w:t>supporting interworkin</w:t>
              </w:r>
            </w:ins>
            <w:ins w:id="379" w:author="112" w:date="2025-08-26T16:15:00Z">
              <w:r w:rsidR="00DE525B">
                <w:rPr>
                  <w:rFonts w:eastAsia="Calibri"/>
                  <w:sz w:val="16"/>
                  <w:szCs w:val="16"/>
                </w:rPr>
                <w:t>g</w:t>
              </w:r>
            </w:ins>
            <w:ins w:id="380" w:author="112" w:date="2025-08-26T16:06:00Z">
              <w:r w:rsidR="00745F3C">
                <w:rPr>
                  <w:rFonts w:eastAsia="Calibri"/>
                  <w:sz w:val="16"/>
                  <w:szCs w:val="16"/>
                </w:rPr>
                <w:t xml:space="preserve"> </w:t>
              </w:r>
            </w:ins>
            <w:ins w:id="381" w:author="112" w:date="2025-08-26T16:16:00Z">
              <w:r w:rsidR="00C14EFE">
                <w:rPr>
                  <w:rFonts w:eastAsia="Calibri"/>
                  <w:sz w:val="16"/>
                  <w:szCs w:val="16"/>
                </w:rPr>
                <w:t xml:space="preserve">of </w:t>
              </w:r>
            </w:ins>
            <w:ins w:id="382" w:author="112" w:date="2025-08-27T02:51:00Z">
              <w:r w:rsidR="00D21F3E">
                <w:rPr>
                  <w:rFonts w:eastAsia="Calibri"/>
                  <w:sz w:val="16"/>
                  <w:szCs w:val="16"/>
                </w:rPr>
                <w:t>P</w:t>
              </w:r>
            </w:ins>
            <w:ins w:id="383" w:author="112" w:date="2025-08-26T16:06:00Z">
              <w:r w:rsidR="00D21F3E">
                <w:rPr>
                  <w:rFonts w:eastAsia="Calibri"/>
                  <w:sz w:val="16"/>
                  <w:szCs w:val="16"/>
                </w:rPr>
                <w:t xml:space="preserve">rivate </w:t>
              </w:r>
            </w:ins>
            <w:ins w:id="384" w:author="112" w:date="2025-08-27T02:52:00Z">
              <w:r w:rsidR="00D21F3E">
                <w:rPr>
                  <w:rFonts w:eastAsia="Calibri"/>
                  <w:sz w:val="16"/>
                  <w:szCs w:val="16"/>
                </w:rPr>
                <w:t>C</w:t>
              </w:r>
            </w:ins>
            <w:ins w:id="385" w:author="112" w:date="2025-08-26T16:06:00Z">
              <w:r w:rsidR="00745F3C">
                <w:rPr>
                  <w:rFonts w:eastAsia="Calibri"/>
                  <w:sz w:val="16"/>
                  <w:szCs w:val="16"/>
                </w:rPr>
                <w:t>all</w:t>
              </w:r>
            </w:ins>
            <w:ins w:id="386" w:author="112" w:date="2025-08-27T02:52:00Z">
              <w:r w:rsidR="00D21F3E">
                <w:rPr>
                  <w:rFonts w:eastAsia="Calibri"/>
                  <w:sz w:val="16"/>
                  <w:szCs w:val="16"/>
                </w:rPr>
                <w:t>s</w:t>
              </w:r>
            </w:ins>
            <w:ins w:id="387" w:author="112" w:date="2025-08-26T16:07:00Z">
              <w:r w:rsidR="00745F3C">
                <w:rPr>
                  <w:rFonts w:eastAsia="Calibri"/>
                  <w:sz w:val="16"/>
                  <w:szCs w:val="16"/>
                </w:rPr>
                <w:t xml:space="preserve"> </w:t>
              </w:r>
              <w:r w:rsidR="00A24074">
                <w:rPr>
                  <w:rFonts w:eastAsia="Calibri"/>
                  <w:sz w:val="16"/>
                  <w:szCs w:val="16"/>
                </w:rPr>
                <w:t xml:space="preserve">without </w:t>
              </w:r>
            </w:ins>
            <w:ins w:id="388" w:author="112" w:date="2025-08-27T02:52:00Z">
              <w:r w:rsidR="00A24074">
                <w:rPr>
                  <w:rFonts w:eastAsia="Calibri"/>
                  <w:sz w:val="16"/>
                  <w:szCs w:val="16"/>
                </w:rPr>
                <w:t>F</w:t>
              </w:r>
            </w:ins>
            <w:ins w:id="389" w:author="112" w:date="2025-08-26T16:07:00Z">
              <w:r w:rsidR="00745F3C" w:rsidRPr="00745F3C">
                <w:rPr>
                  <w:rFonts w:eastAsia="Calibri"/>
                  <w:sz w:val="16"/>
                  <w:szCs w:val="16"/>
                </w:rPr>
                <w:t>loor Control</w:t>
              </w:r>
            </w:ins>
            <w:ins w:id="390" w:author="112" w:date="2025-08-26T16:16:00Z">
              <w:r w:rsidR="00C14EFE">
                <w:rPr>
                  <w:rFonts w:eastAsia="Calibri"/>
                  <w:sz w:val="16"/>
                  <w:szCs w:val="16"/>
                </w:rPr>
                <w:t>.</w:t>
              </w:r>
            </w:ins>
            <w:bookmarkEnd w:id="374"/>
            <w:bookmarkEnd w:id="375"/>
          </w:p>
        </w:tc>
      </w:tr>
      <w:tr w:rsidR="00944827" w:rsidRPr="00206B2B" w14:paraId="65B3FBAE" w14:textId="77777777" w:rsidTr="00B65CE4">
        <w:trPr>
          <w:trHeight w:val="841"/>
          <w:ins w:id="391" w:author="11" w:date="2025-08-14T18:34:00Z"/>
        </w:trPr>
        <w:tc>
          <w:tcPr>
            <w:tcW w:w="452" w:type="dxa"/>
          </w:tcPr>
          <w:p w14:paraId="348DC755" w14:textId="43C6DCFA" w:rsidR="00944827" w:rsidRPr="00756DC6" w:rsidRDefault="00944827" w:rsidP="00206B2B">
            <w:pPr>
              <w:pStyle w:val="afff9"/>
              <w:rPr>
                <w:ins w:id="392" w:author="112" w:date="2025-08-26T15:32:00Z"/>
                <w:rFonts w:eastAsia="Calibri"/>
                <w:sz w:val="16"/>
                <w:szCs w:val="16"/>
              </w:rPr>
            </w:pPr>
            <w:ins w:id="393" w:author="112" w:date="2025-08-26T15:33:00Z">
              <w:r>
                <w:rPr>
                  <w:rFonts w:eastAsia="Calibri"/>
                  <w:sz w:val="16"/>
                  <w:szCs w:val="16"/>
                </w:rPr>
                <w:t>16</w:t>
              </w:r>
            </w:ins>
          </w:p>
        </w:tc>
        <w:tc>
          <w:tcPr>
            <w:tcW w:w="3686" w:type="dxa"/>
            <w:hideMark/>
          </w:tcPr>
          <w:p w14:paraId="18820832" w14:textId="15E95C7C" w:rsidR="00944827" w:rsidRPr="00756DC6" w:rsidRDefault="00944827" w:rsidP="00206B2B">
            <w:pPr>
              <w:pStyle w:val="afff9"/>
              <w:rPr>
                <w:ins w:id="394" w:author="11" w:date="2025-08-14T18:34:00Z"/>
                <w:rFonts w:eastAsia="Calibri"/>
                <w:sz w:val="16"/>
                <w:szCs w:val="16"/>
              </w:rPr>
            </w:pPr>
            <w:ins w:id="395" w:author="11" w:date="2025-08-14T18:34:00Z">
              <w:r w:rsidRPr="00756DC6">
                <w:rPr>
                  <w:rFonts w:eastAsia="Calibri"/>
                  <w:sz w:val="16"/>
                  <w:szCs w:val="16"/>
                </w:rPr>
                <w:t xml:space="preserve">[R-6.18.3.2-017] Interworking between the MCPTT Service and P25 shall support a means of reconciling codecs between interoperable calls. </w:t>
              </w:r>
            </w:ins>
          </w:p>
        </w:tc>
        <w:tc>
          <w:tcPr>
            <w:tcW w:w="3801" w:type="dxa"/>
            <w:hideMark/>
          </w:tcPr>
          <w:p w14:paraId="4F811212" w14:textId="77777777" w:rsidR="00944827" w:rsidRPr="00756DC6" w:rsidRDefault="00944827" w:rsidP="00206B2B">
            <w:pPr>
              <w:pStyle w:val="afff9"/>
              <w:rPr>
                <w:ins w:id="396" w:author="11" w:date="2025-08-14T18:34:00Z"/>
                <w:rFonts w:eastAsia="Calibri"/>
                <w:sz w:val="16"/>
                <w:szCs w:val="16"/>
              </w:rPr>
            </w:pPr>
            <w:ins w:id="397" w:author="11" w:date="2025-08-14T18:34:00Z">
              <w:r w:rsidRPr="00756DC6">
                <w:rPr>
                  <w:rFonts w:eastAsia="Calibri"/>
                  <w:sz w:val="16"/>
                  <w:szCs w:val="16"/>
                </w:rPr>
                <w:t xml:space="preserve">[R-6.18.3.3-013] Interworking between the MCPTT Service and TETRA shall support a means of reconciling codecs between interoperable calls when not end-to-end encrypted. </w:t>
              </w:r>
            </w:ins>
          </w:p>
        </w:tc>
        <w:tc>
          <w:tcPr>
            <w:tcW w:w="2126" w:type="dxa"/>
            <w:hideMark/>
          </w:tcPr>
          <w:p w14:paraId="259F2750" w14:textId="42C8CC6B" w:rsidR="00944827" w:rsidRPr="00756DC6" w:rsidRDefault="00944827" w:rsidP="00237E43">
            <w:pPr>
              <w:pStyle w:val="afff9"/>
              <w:rPr>
                <w:ins w:id="398" w:author="11" w:date="2025-08-14T18:34:00Z"/>
                <w:rFonts w:eastAsia="Calibri"/>
                <w:sz w:val="16"/>
                <w:szCs w:val="16"/>
              </w:rPr>
            </w:pPr>
            <w:ins w:id="399" w:author="11" w:date="2025-08-14T18:34:00Z">
              <w:r w:rsidRPr="00756DC6">
                <w:rPr>
                  <w:rFonts w:eastAsia="Calibri"/>
                  <w:sz w:val="16"/>
                  <w:szCs w:val="16"/>
                </w:rPr>
                <w:t>Similar requirement as defined for P25/TETRA.</w:t>
              </w:r>
            </w:ins>
          </w:p>
        </w:tc>
      </w:tr>
      <w:tr w:rsidR="00944827" w:rsidRPr="00206B2B" w14:paraId="4747F9A9" w14:textId="77777777" w:rsidTr="00B65CE4">
        <w:trPr>
          <w:trHeight w:val="855"/>
          <w:ins w:id="400" w:author="11" w:date="2025-08-14T18:34:00Z"/>
        </w:trPr>
        <w:tc>
          <w:tcPr>
            <w:tcW w:w="452" w:type="dxa"/>
          </w:tcPr>
          <w:p w14:paraId="24620AA5" w14:textId="1E6EE17E" w:rsidR="00944827" w:rsidRPr="00756DC6" w:rsidRDefault="00944827" w:rsidP="00206B2B">
            <w:pPr>
              <w:pStyle w:val="afff9"/>
              <w:rPr>
                <w:ins w:id="401" w:author="112" w:date="2025-08-26T15:32:00Z"/>
                <w:rFonts w:eastAsia="Calibri"/>
                <w:sz w:val="16"/>
                <w:szCs w:val="16"/>
              </w:rPr>
            </w:pPr>
            <w:ins w:id="402" w:author="112" w:date="2025-08-26T15:33:00Z">
              <w:r>
                <w:rPr>
                  <w:rFonts w:eastAsia="Calibri"/>
                  <w:sz w:val="16"/>
                  <w:szCs w:val="16"/>
                </w:rPr>
                <w:t>17</w:t>
              </w:r>
            </w:ins>
          </w:p>
        </w:tc>
        <w:tc>
          <w:tcPr>
            <w:tcW w:w="3686" w:type="dxa"/>
            <w:hideMark/>
          </w:tcPr>
          <w:p w14:paraId="44CB3753" w14:textId="3E24C9E4" w:rsidR="00944827" w:rsidRPr="00756DC6" w:rsidRDefault="00944827" w:rsidP="00206B2B">
            <w:pPr>
              <w:pStyle w:val="afff9"/>
              <w:rPr>
                <w:ins w:id="403" w:author="11" w:date="2025-08-14T18:34:00Z"/>
                <w:rFonts w:eastAsia="Calibri"/>
                <w:sz w:val="16"/>
                <w:szCs w:val="16"/>
              </w:rPr>
            </w:pPr>
            <w:ins w:id="404" w:author="11" w:date="2025-08-14T18:34:00Z">
              <w:r w:rsidRPr="00756DC6">
                <w:rPr>
                  <w:rFonts w:eastAsia="Calibri"/>
                  <w:sz w:val="16"/>
                  <w:szCs w:val="16"/>
                </w:rPr>
                <w:t>[R-6.18.3.2-012] Interworking between the MCPTT Service and P25 shall support interworking of Group-Broadcast Group Calls and P25 announcement group calls.</w:t>
              </w:r>
            </w:ins>
          </w:p>
        </w:tc>
        <w:tc>
          <w:tcPr>
            <w:tcW w:w="3801" w:type="dxa"/>
            <w:noWrap/>
            <w:hideMark/>
          </w:tcPr>
          <w:p w14:paraId="43164152" w14:textId="77777777" w:rsidR="00944827" w:rsidRPr="00756DC6" w:rsidRDefault="00944827" w:rsidP="00206B2B">
            <w:pPr>
              <w:pStyle w:val="afff9"/>
              <w:rPr>
                <w:ins w:id="405" w:author="11" w:date="2025-08-14T18:34:00Z"/>
                <w:rFonts w:eastAsia="Calibri"/>
                <w:sz w:val="16"/>
                <w:szCs w:val="16"/>
              </w:rPr>
            </w:pPr>
            <w:ins w:id="406" w:author="11" w:date="2025-08-14T18:34:00Z">
              <w:r w:rsidRPr="00756DC6">
                <w:rPr>
                  <w:rFonts w:eastAsia="Calibri"/>
                  <w:sz w:val="16"/>
                  <w:szCs w:val="16"/>
                </w:rPr>
                <w:t>N/A</w:t>
              </w:r>
            </w:ins>
          </w:p>
        </w:tc>
        <w:tc>
          <w:tcPr>
            <w:tcW w:w="2126" w:type="dxa"/>
            <w:hideMark/>
          </w:tcPr>
          <w:p w14:paraId="47D4BC48" w14:textId="3B93B154" w:rsidR="00944827" w:rsidRPr="00756DC6" w:rsidRDefault="00944827" w:rsidP="00206B2B">
            <w:pPr>
              <w:pStyle w:val="afff9"/>
              <w:rPr>
                <w:ins w:id="407" w:author="11" w:date="2025-08-14T18:34:00Z"/>
                <w:rFonts w:eastAsia="Calibri"/>
                <w:sz w:val="16"/>
                <w:szCs w:val="16"/>
              </w:rPr>
            </w:pPr>
            <w:ins w:id="408" w:author="11" w:date="2025-08-14T18:34:00Z">
              <w:r w:rsidRPr="00756DC6">
                <w:rPr>
                  <w:rFonts w:eastAsia="Calibri"/>
                  <w:sz w:val="16"/>
                  <w:szCs w:val="16"/>
                </w:rPr>
                <w:t>Similar requirement as defined for P25.</w:t>
              </w:r>
            </w:ins>
          </w:p>
        </w:tc>
      </w:tr>
      <w:tr w:rsidR="00944827" w:rsidRPr="00206B2B" w14:paraId="020B5D7C" w14:textId="77777777" w:rsidTr="00B65CE4">
        <w:trPr>
          <w:trHeight w:val="835"/>
          <w:ins w:id="409" w:author="11" w:date="2025-08-14T18:34:00Z"/>
        </w:trPr>
        <w:tc>
          <w:tcPr>
            <w:tcW w:w="452" w:type="dxa"/>
          </w:tcPr>
          <w:p w14:paraId="6F19C3B6" w14:textId="4979A926" w:rsidR="00944827" w:rsidRPr="00756DC6" w:rsidRDefault="00944827" w:rsidP="00206B2B">
            <w:pPr>
              <w:pStyle w:val="afff9"/>
              <w:rPr>
                <w:ins w:id="410" w:author="112" w:date="2025-08-26T15:32:00Z"/>
                <w:rFonts w:eastAsia="Calibri"/>
                <w:sz w:val="16"/>
                <w:szCs w:val="16"/>
              </w:rPr>
            </w:pPr>
            <w:ins w:id="411" w:author="112" w:date="2025-08-26T15:33:00Z">
              <w:r>
                <w:rPr>
                  <w:rFonts w:eastAsia="Calibri"/>
                  <w:sz w:val="16"/>
                  <w:szCs w:val="16"/>
                </w:rPr>
                <w:t>18</w:t>
              </w:r>
            </w:ins>
          </w:p>
        </w:tc>
        <w:tc>
          <w:tcPr>
            <w:tcW w:w="3686" w:type="dxa"/>
            <w:hideMark/>
          </w:tcPr>
          <w:p w14:paraId="2F41AAA0" w14:textId="603F151C" w:rsidR="00944827" w:rsidRPr="00756DC6" w:rsidRDefault="00944827" w:rsidP="00206B2B">
            <w:pPr>
              <w:pStyle w:val="afff9"/>
              <w:rPr>
                <w:ins w:id="412" w:author="11" w:date="2025-08-14T18:34:00Z"/>
                <w:rFonts w:eastAsia="Calibri"/>
                <w:sz w:val="16"/>
                <w:szCs w:val="16"/>
              </w:rPr>
            </w:pPr>
            <w:ins w:id="413" w:author="11" w:date="2025-08-14T18:34:00Z">
              <w:r w:rsidRPr="00756DC6">
                <w:rPr>
                  <w:rFonts w:eastAsia="Calibri"/>
                  <w:sz w:val="16"/>
                  <w:szCs w:val="16"/>
                </w:rPr>
                <w:t>[R-6.18.3.2-015] Interworking between the MCPTT Service and P25 shall provide a mechanism to reconcile the Private Call (with Floor control) commencement mode between an MCPTT User and a P25 subscriber unit or console.</w:t>
              </w:r>
            </w:ins>
          </w:p>
        </w:tc>
        <w:tc>
          <w:tcPr>
            <w:tcW w:w="3801" w:type="dxa"/>
            <w:noWrap/>
            <w:hideMark/>
          </w:tcPr>
          <w:p w14:paraId="053B9AFD" w14:textId="77777777" w:rsidR="00944827" w:rsidRPr="00756DC6" w:rsidRDefault="00944827" w:rsidP="00206B2B">
            <w:pPr>
              <w:pStyle w:val="afff9"/>
              <w:rPr>
                <w:ins w:id="414" w:author="11" w:date="2025-08-14T18:34:00Z"/>
                <w:rFonts w:eastAsia="Calibri"/>
                <w:sz w:val="16"/>
                <w:szCs w:val="16"/>
              </w:rPr>
            </w:pPr>
            <w:ins w:id="415" w:author="11" w:date="2025-08-14T18:34:00Z">
              <w:r w:rsidRPr="00756DC6">
                <w:rPr>
                  <w:rFonts w:eastAsia="Calibri"/>
                  <w:sz w:val="16"/>
                  <w:szCs w:val="16"/>
                </w:rPr>
                <w:t>N/A</w:t>
              </w:r>
            </w:ins>
          </w:p>
        </w:tc>
        <w:tc>
          <w:tcPr>
            <w:tcW w:w="2126" w:type="dxa"/>
            <w:hideMark/>
          </w:tcPr>
          <w:p w14:paraId="5AB58DBC" w14:textId="3C98475E" w:rsidR="00944827" w:rsidRPr="00756DC6" w:rsidRDefault="00944827" w:rsidP="00206B2B">
            <w:pPr>
              <w:pStyle w:val="afff9"/>
              <w:rPr>
                <w:ins w:id="416" w:author="11" w:date="2025-08-14T18:34:00Z"/>
                <w:rFonts w:eastAsia="Calibri"/>
                <w:sz w:val="16"/>
                <w:szCs w:val="16"/>
              </w:rPr>
            </w:pPr>
            <w:ins w:id="417" w:author="11" w:date="2025-08-14T18:34:00Z">
              <w:r w:rsidRPr="00756DC6">
                <w:rPr>
                  <w:rFonts w:eastAsia="Calibri"/>
                  <w:sz w:val="16"/>
                  <w:szCs w:val="16"/>
                </w:rPr>
                <w:t>Similar requirement as defined for P25.</w:t>
              </w:r>
            </w:ins>
          </w:p>
        </w:tc>
      </w:tr>
      <w:tr w:rsidR="00944827" w:rsidRPr="00206B2B" w14:paraId="0FB0C427" w14:textId="77777777" w:rsidTr="00B65CE4">
        <w:trPr>
          <w:trHeight w:val="855"/>
          <w:ins w:id="418" w:author="11" w:date="2025-08-14T18:34:00Z"/>
        </w:trPr>
        <w:tc>
          <w:tcPr>
            <w:tcW w:w="452" w:type="dxa"/>
          </w:tcPr>
          <w:p w14:paraId="2F4CF02D" w14:textId="3A9B19AD" w:rsidR="00944827" w:rsidRPr="00756DC6" w:rsidRDefault="00944827" w:rsidP="00206B2B">
            <w:pPr>
              <w:pStyle w:val="afff9"/>
              <w:rPr>
                <w:ins w:id="419" w:author="112" w:date="2025-08-26T15:32:00Z"/>
                <w:rFonts w:eastAsia="Calibri"/>
                <w:sz w:val="16"/>
                <w:szCs w:val="16"/>
              </w:rPr>
            </w:pPr>
            <w:ins w:id="420" w:author="112" w:date="2025-08-26T15:34:00Z">
              <w:r>
                <w:rPr>
                  <w:rFonts w:eastAsia="Calibri"/>
                  <w:sz w:val="16"/>
                  <w:szCs w:val="16"/>
                </w:rPr>
                <w:t>19</w:t>
              </w:r>
            </w:ins>
          </w:p>
        </w:tc>
        <w:tc>
          <w:tcPr>
            <w:tcW w:w="3686" w:type="dxa"/>
            <w:hideMark/>
          </w:tcPr>
          <w:p w14:paraId="090E1F03" w14:textId="4A761693" w:rsidR="00944827" w:rsidRPr="00756DC6" w:rsidRDefault="00944827" w:rsidP="00206B2B">
            <w:pPr>
              <w:pStyle w:val="afff9"/>
              <w:rPr>
                <w:ins w:id="421" w:author="11" w:date="2025-08-14T18:34:00Z"/>
                <w:rFonts w:eastAsia="Calibri"/>
                <w:sz w:val="16"/>
                <w:szCs w:val="16"/>
              </w:rPr>
            </w:pPr>
            <w:ins w:id="422" w:author="11" w:date="2025-08-14T18:34:00Z">
              <w:r w:rsidRPr="00756DC6">
                <w:rPr>
                  <w:rFonts w:eastAsia="Calibri"/>
                  <w:sz w:val="16"/>
                  <w:szCs w:val="16"/>
                </w:rPr>
                <w:t>[R-6.18.3.2-018] Interworking between the MCPTT Service and P25 shall support conveyance of Losing audio from P25 subscriber units and consoles to authorized MCPTT Users.</w:t>
              </w:r>
            </w:ins>
          </w:p>
        </w:tc>
        <w:tc>
          <w:tcPr>
            <w:tcW w:w="3801" w:type="dxa"/>
            <w:noWrap/>
            <w:hideMark/>
          </w:tcPr>
          <w:p w14:paraId="7DC87C12" w14:textId="77777777" w:rsidR="00944827" w:rsidRPr="00756DC6" w:rsidRDefault="00944827" w:rsidP="00206B2B">
            <w:pPr>
              <w:pStyle w:val="afff9"/>
              <w:rPr>
                <w:ins w:id="423" w:author="11" w:date="2025-08-14T18:34:00Z"/>
                <w:rFonts w:eastAsia="Calibri"/>
                <w:sz w:val="16"/>
                <w:szCs w:val="16"/>
              </w:rPr>
            </w:pPr>
            <w:ins w:id="424" w:author="11" w:date="2025-08-14T18:34:00Z">
              <w:r w:rsidRPr="00756DC6">
                <w:rPr>
                  <w:rFonts w:eastAsia="Calibri"/>
                  <w:sz w:val="16"/>
                  <w:szCs w:val="16"/>
                </w:rPr>
                <w:t>N/A</w:t>
              </w:r>
            </w:ins>
          </w:p>
        </w:tc>
        <w:tc>
          <w:tcPr>
            <w:tcW w:w="2126" w:type="dxa"/>
            <w:noWrap/>
            <w:hideMark/>
          </w:tcPr>
          <w:p w14:paraId="0F4CC867" w14:textId="77777777" w:rsidR="00944827" w:rsidRPr="00756DC6" w:rsidRDefault="00944827" w:rsidP="00206B2B">
            <w:pPr>
              <w:pStyle w:val="afff9"/>
              <w:rPr>
                <w:ins w:id="425" w:author="11" w:date="2025-08-14T18:34:00Z"/>
                <w:rFonts w:eastAsia="Calibri"/>
                <w:sz w:val="16"/>
                <w:szCs w:val="16"/>
              </w:rPr>
            </w:pPr>
            <w:ins w:id="426" w:author="11" w:date="2025-08-14T18:34:00Z">
              <w:r w:rsidRPr="00756DC6">
                <w:rPr>
                  <w:rFonts w:eastAsia="Calibri"/>
                  <w:sz w:val="16"/>
                  <w:szCs w:val="16"/>
                </w:rPr>
                <w:t>N/A</w:t>
              </w:r>
            </w:ins>
          </w:p>
        </w:tc>
      </w:tr>
      <w:tr w:rsidR="00944827" w:rsidRPr="00206B2B" w14:paraId="03E05F73" w14:textId="77777777" w:rsidTr="00B65CE4">
        <w:trPr>
          <w:trHeight w:val="817"/>
          <w:ins w:id="427" w:author="11" w:date="2025-08-14T18:34:00Z"/>
        </w:trPr>
        <w:tc>
          <w:tcPr>
            <w:tcW w:w="452" w:type="dxa"/>
          </w:tcPr>
          <w:p w14:paraId="596C15D8" w14:textId="0EF22C31" w:rsidR="00944827" w:rsidRPr="00756DC6" w:rsidRDefault="00944827" w:rsidP="00206B2B">
            <w:pPr>
              <w:pStyle w:val="afff9"/>
              <w:rPr>
                <w:ins w:id="428" w:author="112" w:date="2025-08-26T15:32:00Z"/>
                <w:rFonts w:eastAsia="Calibri"/>
                <w:sz w:val="16"/>
                <w:szCs w:val="16"/>
              </w:rPr>
            </w:pPr>
            <w:ins w:id="429" w:author="112" w:date="2025-08-26T15:34:00Z">
              <w:r>
                <w:rPr>
                  <w:rFonts w:eastAsia="Calibri"/>
                  <w:sz w:val="16"/>
                  <w:szCs w:val="16"/>
                </w:rPr>
                <w:t>20</w:t>
              </w:r>
            </w:ins>
          </w:p>
        </w:tc>
        <w:tc>
          <w:tcPr>
            <w:tcW w:w="3686" w:type="dxa"/>
            <w:hideMark/>
          </w:tcPr>
          <w:p w14:paraId="0B61D082" w14:textId="35A6C1F8" w:rsidR="00944827" w:rsidRPr="00756DC6" w:rsidRDefault="00944827" w:rsidP="00206B2B">
            <w:pPr>
              <w:pStyle w:val="afff9"/>
              <w:rPr>
                <w:ins w:id="430" w:author="11" w:date="2025-08-14T18:34:00Z"/>
                <w:rFonts w:eastAsia="Calibri"/>
                <w:sz w:val="16"/>
                <w:szCs w:val="16"/>
              </w:rPr>
            </w:pPr>
            <w:ins w:id="431" w:author="11" w:date="2025-08-14T18:34:00Z">
              <w:r w:rsidRPr="00756DC6">
                <w:rPr>
                  <w:rFonts w:eastAsia="Calibri"/>
                  <w:sz w:val="16"/>
                  <w:szCs w:val="16"/>
                </w:rPr>
                <w:t>[R-6.18.3.2-019] The MCPTT Service shall provide a mechanism for an MCPTT Administrator to authorize MCPTT Users to be able to receive Losing audio from P25 subscribers units and consoles.</w:t>
              </w:r>
            </w:ins>
          </w:p>
        </w:tc>
        <w:tc>
          <w:tcPr>
            <w:tcW w:w="3801" w:type="dxa"/>
            <w:noWrap/>
            <w:hideMark/>
          </w:tcPr>
          <w:p w14:paraId="4288B184" w14:textId="77777777" w:rsidR="00944827" w:rsidRPr="00756DC6" w:rsidRDefault="00944827" w:rsidP="00206B2B">
            <w:pPr>
              <w:pStyle w:val="afff9"/>
              <w:rPr>
                <w:ins w:id="432" w:author="11" w:date="2025-08-14T18:34:00Z"/>
                <w:rFonts w:eastAsia="Calibri"/>
                <w:sz w:val="16"/>
                <w:szCs w:val="16"/>
              </w:rPr>
            </w:pPr>
            <w:ins w:id="433" w:author="11" w:date="2025-08-14T18:34:00Z">
              <w:r w:rsidRPr="00756DC6">
                <w:rPr>
                  <w:rFonts w:eastAsia="Calibri"/>
                  <w:sz w:val="16"/>
                  <w:szCs w:val="16"/>
                </w:rPr>
                <w:t>N/A</w:t>
              </w:r>
            </w:ins>
          </w:p>
        </w:tc>
        <w:tc>
          <w:tcPr>
            <w:tcW w:w="2126" w:type="dxa"/>
            <w:noWrap/>
            <w:hideMark/>
          </w:tcPr>
          <w:p w14:paraId="110EE7D4" w14:textId="77777777" w:rsidR="00944827" w:rsidRPr="00756DC6" w:rsidRDefault="00944827" w:rsidP="00206B2B">
            <w:pPr>
              <w:pStyle w:val="afff9"/>
              <w:rPr>
                <w:ins w:id="434" w:author="11" w:date="2025-08-14T18:34:00Z"/>
                <w:rFonts w:eastAsia="Calibri"/>
                <w:sz w:val="16"/>
                <w:szCs w:val="16"/>
              </w:rPr>
            </w:pPr>
            <w:ins w:id="435" w:author="11" w:date="2025-08-14T18:34:00Z">
              <w:r w:rsidRPr="00756DC6">
                <w:rPr>
                  <w:rFonts w:eastAsia="Calibri"/>
                  <w:sz w:val="16"/>
                  <w:szCs w:val="16"/>
                </w:rPr>
                <w:t>N/A</w:t>
              </w:r>
            </w:ins>
          </w:p>
        </w:tc>
      </w:tr>
      <w:tr w:rsidR="00944827" w:rsidRPr="00206B2B" w14:paraId="2B5FCCCA" w14:textId="77777777" w:rsidTr="00B65CE4">
        <w:trPr>
          <w:trHeight w:val="1125"/>
          <w:ins w:id="436" w:author="11" w:date="2025-08-14T18:34:00Z"/>
        </w:trPr>
        <w:tc>
          <w:tcPr>
            <w:tcW w:w="452" w:type="dxa"/>
          </w:tcPr>
          <w:p w14:paraId="5CA6A3B5" w14:textId="78AD5AF5" w:rsidR="00944827" w:rsidRPr="00756DC6" w:rsidRDefault="00944827" w:rsidP="00206B2B">
            <w:pPr>
              <w:pStyle w:val="afff9"/>
              <w:rPr>
                <w:ins w:id="437" w:author="112" w:date="2025-08-26T15:32:00Z"/>
                <w:rFonts w:eastAsia="Calibri"/>
                <w:sz w:val="16"/>
                <w:szCs w:val="16"/>
              </w:rPr>
            </w:pPr>
            <w:ins w:id="438" w:author="112" w:date="2025-08-26T15:33:00Z">
              <w:r>
                <w:rPr>
                  <w:rFonts w:eastAsia="Calibri"/>
                  <w:sz w:val="16"/>
                  <w:szCs w:val="16"/>
                </w:rPr>
                <w:t>2</w:t>
              </w:r>
            </w:ins>
            <w:ins w:id="439" w:author="112" w:date="2025-08-26T15:34:00Z">
              <w:r>
                <w:rPr>
                  <w:rFonts w:eastAsia="Calibri"/>
                  <w:sz w:val="16"/>
                  <w:szCs w:val="16"/>
                </w:rPr>
                <w:t>1</w:t>
              </w:r>
            </w:ins>
          </w:p>
        </w:tc>
        <w:tc>
          <w:tcPr>
            <w:tcW w:w="3686" w:type="dxa"/>
            <w:hideMark/>
          </w:tcPr>
          <w:p w14:paraId="51BA716E" w14:textId="228ED5A3" w:rsidR="00944827" w:rsidRPr="00756DC6" w:rsidRDefault="00944827" w:rsidP="00206B2B">
            <w:pPr>
              <w:pStyle w:val="afff9"/>
              <w:rPr>
                <w:ins w:id="440" w:author="11" w:date="2025-08-14T18:34:00Z"/>
                <w:rFonts w:eastAsia="Calibri"/>
                <w:sz w:val="16"/>
                <w:szCs w:val="16"/>
              </w:rPr>
            </w:pPr>
            <w:ins w:id="441" w:author="11" w:date="2025-08-14T18:34:00Z">
              <w:r w:rsidRPr="00756DC6">
                <w:rPr>
                  <w:rFonts w:eastAsia="Calibri"/>
                  <w:sz w:val="16"/>
                  <w:szCs w:val="16"/>
                </w:rPr>
                <w:t xml:space="preserve">[R-6.18.3.2-020] For Private Calls (with Floor control) interworking between the MCPTT Service and non-3GPP PTT systems that do not support Private Call override (e.g., Project 25 Phase 1 systems), the Participant attempting to override shall be notified that the override </w:t>
              </w:r>
              <w:proofErr w:type="spellStart"/>
              <w:r w:rsidRPr="00756DC6">
                <w:rPr>
                  <w:rFonts w:eastAsia="Calibri"/>
                  <w:sz w:val="16"/>
                  <w:szCs w:val="16"/>
                </w:rPr>
                <w:t>can not</w:t>
              </w:r>
              <w:proofErr w:type="spellEnd"/>
              <w:r w:rsidRPr="00756DC6">
                <w:rPr>
                  <w:rFonts w:eastAsia="Calibri"/>
                  <w:sz w:val="16"/>
                  <w:szCs w:val="16"/>
                </w:rPr>
                <w:t xml:space="preserve"> be accomplished.</w:t>
              </w:r>
            </w:ins>
          </w:p>
        </w:tc>
        <w:tc>
          <w:tcPr>
            <w:tcW w:w="3801" w:type="dxa"/>
            <w:noWrap/>
            <w:hideMark/>
          </w:tcPr>
          <w:p w14:paraId="789E5AB4" w14:textId="77777777" w:rsidR="00944827" w:rsidRPr="00756DC6" w:rsidRDefault="00944827" w:rsidP="00206B2B">
            <w:pPr>
              <w:pStyle w:val="afff9"/>
              <w:rPr>
                <w:ins w:id="442" w:author="11" w:date="2025-08-14T18:34:00Z"/>
                <w:rFonts w:eastAsia="Calibri"/>
                <w:sz w:val="16"/>
                <w:szCs w:val="16"/>
              </w:rPr>
            </w:pPr>
            <w:ins w:id="443" w:author="11" w:date="2025-08-14T18:34:00Z">
              <w:r w:rsidRPr="00756DC6">
                <w:rPr>
                  <w:rFonts w:eastAsia="Calibri"/>
                  <w:sz w:val="16"/>
                  <w:szCs w:val="16"/>
                </w:rPr>
                <w:t>N/A</w:t>
              </w:r>
            </w:ins>
          </w:p>
        </w:tc>
        <w:tc>
          <w:tcPr>
            <w:tcW w:w="2126" w:type="dxa"/>
            <w:noWrap/>
            <w:hideMark/>
          </w:tcPr>
          <w:p w14:paraId="6E0AB21C" w14:textId="77777777" w:rsidR="00944827" w:rsidRPr="00756DC6" w:rsidRDefault="00944827" w:rsidP="00206B2B">
            <w:pPr>
              <w:pStyle w:val="afff9"/>
              <w:rPr>
                <w:ins w:id="444" w:author="11" w:date="2025-08-14T18:34:00Z"/>
                <w:rFonts w:eastAsia="Calibri"/>
                <w:sz w:val="16"/>
                <w:szCs w:val="16"/>
              </w:rPr>
            </w:pPr>
            <w:ins w:id="445" w:author="11" w:date="2025-08-14T18:34:00Z">
              <w:r w:rsidRPr="00756DC6">
                <w:rPr>
                  <w:rFonts w:eastAsia="Calibri"/>
                  <w:sz w:val="16"/>
                  <w:szCs w:val="16"/>
                </w:rPr>
                <w:t>N/A</w:t>
              </w:r>
            </w:ins>
          </w:p>
        </w:tc>
      </w:tr>
      <w:tr w:rsidR="00944827" w:rsidRPr="00206B2B" w14:paraId="77DF2C85" w14:textId="77777777" w:rsidTr="00B65CE4">
        <w:trPr>
          <w:trHeight w:val="452"/>
          <w:ins w:id="446" w:author="11" w:date="2025-08-14T18:34:00Z"/>
        </w:trPr>
        <w:tc>
          <w:tcPr>
            <w:tcW w:w="452" w:type="dxa"/>
          </w:tcPr>
          <w:p w14:paraId="4B3ED835" w14:textId="7F9D6FC6" w:rsidR="00944827" w:rsidRPr="00756DC6" w:rsidRDefault="00944827" w:rsidP="00206B2B">
            <w:pPr>
              <w:pStyle w:val="afff9"/>
              <w:rPr>
                <w:ins w:id="447" w:author="112" w:date="2025-08-26T15:32:00Z"/>
                <w:rFonts w:eastAsia="Calibri"/>
                <w:sz w:val="16"/>
                <w:szCs w:val="16"/>
              </w:rPr>
            </w:pPr>
            <w:ins w:id="448" w:author="112" w:date="2025-08-26T15:33:00Z">
              <w:r>
                <w:rPr>
                  <w:rFonts w:eastAsia="Calibri"/>
                  <w:sz w:val="16"/>
                  <w:szCs w:val="16"/>
                </w:rPr>
                <w:t>2</w:t>
              </w:r>
            </w:ins>
            <w:ins w:id="449" w:author="112" w:date="2025-08-26T15:34:00Z">
              <w:r>
                <w:rPr>
                  <w:rFonts w:eastAsia="Calibri"/>
                  <w:sz w:val="16"/>
                  <w:szCs w:val="16"/>
                </w:rPr>
                <w:t>2</w:t>
              </w:r>
            </w:ins>
          </w:p>
        </w:tc>
        <w:tc>
          <w:tcPr>
            <w:tcW w:w="3686" w:type="dxa"/>
            <w:hideMark/>
          </w:tcPr>
          <w:p w14:paraId="15403B86" w14:textId="7FE33A41" w:rsidR="00944827" w:rsidRPr="00756DC6" w:rsidRDefault="00944827" w:rsidP="00206B2B">
            <w:pPr>
              <w:pStyle w:val="afff9"/>
              <w:rPr>
                <w:ins w:id="450" w:author="11" w:date="2025-08-14T18:34:00Z"/>
                <w:rFonts w:eastAsia="Calibri"/>
                <w:sz w:val="16"/>
                <w:szCs w:val="16"/>
              </w:rPr>
            </w:pPr>
            <w:ins w:id="451" w:author="11" w:date="2025-08-14T18:34:00Z">
              <w:r w:rsidRPr="00756DC6">
                <w:rPr>
                  <w:rFonts w:eastAsia="Calibri"/>
                  <w:sz w:val="16"/>
                  <w:szCs w:val="16"/>
                </w:rPr>
                <w:t>N/A</w:t>
              </w:r>
            </w:ins>
          </w:p>
        </w:tc>
        <w:tc>
          <w:tcPr>
            <w:tcW w:w="3801" w:type="dxa"/>
            <w:hideMark/>
          </w:tcPr>
          <w:p w14:paraId="5C384ADC" w14:textId="50E5E919" w:rsidR="00944827" w:rsidRPr="00756DC6" w:rsidRDefault="00944827" w:rsidP="00206B2B">
            <w:pPr>
              <w:pStyle w:val="afff9"/>
              <w:rPr>
                <w:ins w:id="452" w:author="11" w:date="2025-08-14T18:34:00Z"/>
                <w:rFonts w:eastAsia="Calibri"/>
                <w:sz w:val="16"/>
                <w:szCs w:val="16"/>
              </w:rPr>
            </w:pPr>
            <w:bookmarkStart w:id="453" w:name="RANGE!E28"/>
            <w:ins w:id="454" w:author="11" w:date="2025-08-14T18:34:00Z">
              <w:r w:rsidRPr="00756DC6">
                <w:rPr>
                  <w:rFonts w:eastAsia="Calibri"/>
                  <w:sz w:val="16"/>
                  <w:szCs w:val="16"/>
                </w:rPr>
                <w:t xml:space="preserve">[R-7.1-001] Interworking between the </w:t>
              </w:r>
              <w:proofErr w:type="spellStart"/>
              <w:r w:rsidRPr="00756DC6">
                <w:rPr>
                  <w:rFonts w:eastAsia="Calibri"/>
                  <w:sz w:val="16"/>
                  <w:szCs w:val="16"/>
                </w:rPr>
                <w:t>MCData</w:t>
              </w:r>
              <w:proofErr w:type="spellEnd"/>
              <w:r w:rsidRPr="00756DC6">
                <w:rPr>
                  <w:rFonts w:eastAsia="Calibri"/>
                  <w:sz w:val="16"/>
                  <w:szCs w:val="16"/>
                </w:rPr>
                <w:t xml:space="preserve"> SDS and TETRA Short Data Service shall be supported.</w:t>
              </w:r>
              <w:bookmarkEnd w:id="453"/>
            </w:ins>
          </w:p>
        </w:tc>
        <w:tc>
          <w:tcPr>
            <w:tcW w:w="2126" w:type="dxa"/>
            <w:hideMark/>
          </w:tcPr>
          <w:p w14:paraId="769CC930" w14:textId="7DE46D4A" w:rsidR="00944827" w:rsidRPr="00756DC6" w:rsidRDefault="00944827" w:rsidP="004F0628">
            <w:pPr>
              <w:pStyle w:val="afff9"/>
              <w:rPr>
                <w:ins w:id="455" w:author="11" w:date="2025-08-14T18:34:00Z"/>
                <w:rFonts w:eastAsia="Calibri"/>
                <w:sz w:val="16"/>
                <w:szCs w:val="16"/>
              </w:rPr>
            </w:pPr>
            <w:ins w:id="456" w:author="11" w:date="2025-08-14T18:34:00Z">
              <w:r w:rsidRPr="00756DC6">
                <w:rPr>
                  <w:rFonts w:eastAsia="Calibri"/>
                  <w:sz w:val="16"/>
                  <w:szCs w:val="16"/>
                </w:rPr>
                <w:t>Similar requirement as defined for TETRA.</w:t>
              </w:r>
            </w:ins>
          </w:p>
        </w:tc>
      </w:tr>
    </w:tbl>
    <w:p w14:paraId="2B27EED0" w14:textId="4EBA431D" w:rsidR="00EA20E8" w:rsidDel="0025195C" w:rsidRDefault="00DB0836" w:rsidP="00DB0836">
      <w:pPr>
        <w:jc w:val="center"/>
        <w:rPr>
          <w:del w:id="457" w:author="11" w:date="2025-08-13T12:37:00Z"/>
        </w:rPr>
      </w:pPr>
      <w:ins w:id="458" w:author="11" w:date="2025-08-13T14:42:00Z">
        <w:r>
          <w:t>Ta</w:t>
        </w:r>
      </w:ins>
      <w:ins w:id="459" w:author="11" w:date="2025-08-13T14:43:00Z">
        <w:r>
          <w:t xml:space="preserve">ble </w:t>
        </w:r>
        <w:bookmarkStart w:id="460" w:name="OLE_LINK32"/>
        <w:bookmarkStart w:id="461" w:name="OLE_LINK33"/>
        <w:r w:rsidR="008A1528">
          <w:t>11.13.5</w:t>
        </w:r>
        <w:r>
          <w:t>-1</w:t>
        </w:r>
      </w:ins>
      <w:bookmarkEnd w:id="460"/>
      <w:bookmarkEnd w:id="461"/>
    </w:p>
    <w:p w14:paraId="7E3E34F0" w14:textId="77777777" w:rsidR="002734FC" w:rsidRDefault="002734FC" w:rsidP="002734FC">
      <w:pPr>
        <w:pStyle w:val="31"/>
      </w:pPr>
      <w:bookmarkStart w:id="462" w:name="_Toc201586654"/>
      <w:r>
        <w:t>11.13.6</w:t>
      </w:r>
      <w:r>
        <w:tab/>
        <w:t>Potential New Requirements needed to support the use case</w:t>
      </w:r>
      <w:bookmarkEnd w:id="462"/>
    </w:p>
    <w:p w14:paraId="3381E5E1" w14:textId="77777777" w:rsidR="002734FC" w:rsidRDefault="002734FC" w:rsidP="002734FC">
      <w:pPr>
        <w:rPr>
          <w:rFonts w:eastAsia="Times New Roman"/>
        </w:rPr>
      </w:pPr>
      <w:r>
        <w:t>[PR 11.13.6-1]:  The 6G system shall support MCX service continuity during UE mobility across inter-PLMN, as well as between PLMN and PSBN, subject to regulatory requirements, inter-operator agreements and capabilities (e.g. agreed QPP parameter settings).</w:t>
      </w:r>
    </w:p>
    <w:p w14:paraId="195CCAF9" w14:textId="77777777" w:rsidR="002734FC" w:rsidRDefault="002734FC" w:rsidP="002734FC">
      <w:pPr>
        <w:pStyle w:val="NO"/>
      </w:pPr>
      <w:r>
        <w:t xml:space="preserve">NOTE 1:   Public safety broadband network (PSBN) is a network generally owned and operated by a public safety network operator and specially designed for public safety users (e.g. police, ambulance, fire service), having their own PLMN identity.  </w:t>
      </w:r>
    </w:p>
    <w:p w14:paraId="17E36AF5" w14:textId="77777777" w:rsidR="002734FC" w:rsidRDefault="002734FC" w:rsidP="002734FC">
      <w:r>
        <w:t xml:space="preserve">[PR 11.13.6-2]: The 6G system shall minimize interruption to ongoing MCX service during UE mobility across different access (e.g. terrestrial access and satellite access), and/or when MCX service switch between on-network and off-network operations with or without UE relay through UAVs, HAPS, and Satellites access.  </w:t>
      </w:r>
    </w:p>
    <w:p w14:paraId="0A8AEAD6" w14:textId="77777777" w:rsidR="002734FC" w:rsidRDefault="002734FC" w:rsidP="002734FC">
      <w:pPr>
        <w:pStyle w:val="NO"/>
      </w:pPr>
      <w:r>
        <w:t>NOTE 2:</w:t>
      </w:r>
      <w:r>
        <w:tab/>
        <w:t xml:space="preserve">The requirement above may include also Prose-enabled access, where relay UEs are equipped with co-located routing functionality, capable of maintaining connectivity in dynamic and infrastructure-less environments. </w:t>
      </w:r>
    </w:p>
    <w:p w14:paraId="73E8C1BA" w14:textId="5935730A" w:rsidR="0045752E" w:rsidRDefault="002734FC" w:rsidP="002734FC">
      <w:pPr>
        <w:rPr>
          <w:ins w:id="463" w:author="11" w:date="2025-08-14T16:04:00Z"/>
        </w:rPr>
      </w:pPr>
      <w:r>
        <w:t>[PR 11.13.6-3]: The 6G system shall enable an MCX UE to determine its position using hybrid positioning methods, including network-assisted GNSS via satellite access, to improve availability and resiliency, and to convey its position information to the MCX server, triggered by an event, or periodically.</w:t>
      </w:r>
    </w:p>
    <w:p w14:paraId="705BBAA2" w14:textId="325E8D31" w:rsidR="00B5746E" w:rsidRDefault="00B5746E" w:rsidP="00B5746E">
      <w:pPr>
        <w:rPr>
          <w:ins w:id="464" w:author="11" w:date="2025-08-14T18:49:00Z"/>
          <w:lang w:eastAsia="zh-CN"/>
        </w:rPr>
      </w:pPr>
      <w:ins w:id="465" w:author="11" w:date="2025-08-14T18:49:00Z">
        <w:r>
          <w:rPr>
            <w:lang w:eastAsia="zh-CN"/>
          </w:rPr>
          <w:t>[PR 11.13.6-4]: The 6G system shall support the MCPTT Service to enable interworking with non-3GPP PTT Systems that are compliant with the PDT standards</w:t>
        </w:r>
      </w:ins>
      <w:ins w:id="466" w:author="112" w:date="2025-08-26T16:17:00Z">
        <w:r w:rsidR="004E30E3">
          <w:rPr>
            <w:lang w:eastAsia="zh-CN"/>
          </w:rPr>
          <w:t xml:space="preserve">, in </w:t>
        </w:r>
      </w:ins>
      <w:ins w:id="467" w:author="112" w:date="2025-08-26T16:18:00Z">
        <w:r w:rsidR="004E30E3">
          <w:rPr>
            <w:lang w:eastAsia="zh-CN"/>
          </w:rPr>
          <w:t xml:space="preserve">alignment with P25 </w:t>
        </w:r>
        <w:r w:rsidR="004E30E3">
          <w:rPr>
            <w:rFonts w:hint="eastAsia"/>
            <w:lang w:eastAsia="zh-CN"/>
          </w:rPr>
          <w:t>a</w:t>
        </w:r>
        <w:r w:rsidR="004E30E3">
          <w:rPr>
            <w:lang w:eastAsia="zh-CN"/>
          </w:rPr>
          <w:t>nd T</w:t>
        </w:r>
      </w:ins>
      <w:ins w:id="468" w:author="112" w:date="2025-08-27T02:47:00Z">
        <w:r w:rsidR="00D7487F">
          <w:rPr>
            <w:lang w:eastAsia="zh-CN"/>
          </w:rPr>
          <w:t>ETRA</w:t>
        </w:r>
      </w:ins>
      <w:ins w:id="469" w:author="11" w:date="2025-08-14T18:49:00Z">
        <w:r>
          <w:rPr>
            <w:lang w:eastAsia="zh-CN"/>
          </w:rPr>
          <w:t xml:space="preserve">. </w:t>
        </w:r>
      </w:ins>
    </w:p>
    <w:p w14:paraId="0A13D636" w14:textId="7F618FA4" w:rsidR="00B5746E" w:rsidDel="00090A07" w:rsidRDefault="00090A07" w:rsidP="00B5746E">
      <w:pPr>
        <w:rPr>
          <w:ins w:id="470" w:author="11" w:date="2025-08-14T18:49:00Z"/>
          <w:del w:id="471" w:author="112" w:date="2025-08-26T16:20:00Z"/>
          <w:lang w:eastAsia="zh-CN"/>
        </w:rPr>
      </w:pPr>
      <w:ins w:id="472" w:author="112" w:date="2025-08-26T16:20:00Z">
        <w:r w:rsidDel="00090A07">
          <w:rPr>
            <w:lang w:eastAsia="zh-CN"/>
          </w:rPr>
          <w:t xml:space="preserve"> </w:t>
        </w:r>
      </w:ins>
      <w:ins w:id="473" w:author="11" w:date="2025-08-14T18:49:00Z">
        <w:del w:id="474" w:author="112" w:date="2025-08-26T16:20:00Z">
          <w:r w:rsidR="00B5746E" w:rsidDel="00090A07">
            <w:rPr>
              <w:lang w:eastAsia="zh-CN"/>
            </w:rPr>
            <w:delText xml:space="preserve">[PR 11.13.6-5]: The 6G system shall support interworking between the MCPTT service and PDT to be capable of interworking with a multiplicity of independently administered PDT systems. </w:delText>
          </w:r>
        </w:del>
      </w:ins>
    </w:p>
    <w:p w14:paraId="360D84BF" w14:textId="13F4B0FD" w:rsidR="00B5746E" w:rsidDel="00090A07" w:rsidRDefault="00B5746E" w:rsidP="00B5746E">
      <w:pPr>
        <w:rPr>
          <w:ins w:id="475" w:author="11" w:date="2025-08-14T18:49:00Z"/>
          <w:del w:id="476" w:author="112" w:date="2025-08-26T16:20:00Z"/>
          <w:lang w:eastAsia="zh-CN"/>
        </w:rPr>
      </w:pPr>
      <w:ins w:id="477" w:author="11" w:date="2025-08-14T18:49:00Z">
        <w:del w:id="478" w:author="112" w:date="2025-08-26T16:20:00Z">
          <w:r w:rsidDel="00090A07">
            <w:rPr>
              <w:lang w:eastAsia="zh-CN"/>
            </w:rPr>
            <w:delText xml:space="preserve">[PR 11.13.6-6]: The 6G system shall support interworking between the MCPTT service and PDT to support interoperable MCPTT group calls between MCPTT users and PDT mobile stations and dispatchers. </w:delText>
          </w:r>
        </w:del>
      </w:ins>
    </w:p>
    <w:p w14:paraId="3FAA76E4" w14:textId="6DD8D198" w:rsidR="00B5746E" w:rsidDel="00090A07" w:rsidRDefault="00B5746E" w:rsidP="00B5746E">
      <w:pPr>
        <w:rPr>
          <w:ins w:id="479" w:author="11" w:date="2025-08-14T18:49:00Z"/>
          <w:del w:id="480" w:author="112" w:date="2025-08-26T16:20:00Z"/>
          <w:lang w:eastAsia="zh-CN"/>
        </w:rPr>
      </w:pPr>
      <w:ins w:id="481" w:author="11" w:date="2025-08-14T18:49:00Z">
        <w:del w:id="482" w:author="112" w:date="2025-08-26T16:20:00Z">
          <w:r w:rsidDel="00090A07">
            <w:rPr>
              <w:lang w:eastAsia="zh-CN"/>
            </w:rPr>
            <w:lastRenderedPageBreak/>
            <w:delText xml:space="preserve">[PR 11.13.6-7]: The 6G system shall support interworking between the MCPTT Service and PDT to support interoperable MCPTT Emergency Calls (Private Call and Group Call) and PDT emergency calls. </w:delText>
          </w:r>
        </w:del>
      </w:ins>
    </w:p>
    <w:p w14:paraId="099FEB10" w14:textId="5FA8FB6B" w:rsidR="00B5746E" w:rsidDel="00090A07" w:rsidRDefault="00B5746E" w:rsidP="00B5746E">
      <w:pPr>
        <w:rPr>
          <w:ins w:id="483" w:author="11" w:date="2025-08-14T18:49:00Z"/>
          <w:del w:id="484" w:author="112" w:date="2025-08-26T16:20:00Z"/>
          <w:lang w:eastAsia="zh-CN"/>
        </w:rPr>
      </w:pPr>
      <w:ins w:id="485" w:author="11" w:date="2025-08-14T18:49:00Z">
        <w:del w:id="486" w:author="112" w:date="2025-08-26T16:20:00Z">
          <w:r w:rsidDel="00090A07">
            <w:rPr>
              <w:lang w:eastAsia="zh-CN"/>
            </w:rPr>
            <w:delText>[PR 11.13.6-8]: The 6G system shall support interworking between the MCPTT Service and PDT to provide a means for an authorized user to initiate an override of a PTT Group call between MCPTT Users and PDT mobile stations and dispatchers.</w:delText>
          </w:r>
        </w:del>
      </w:ins>
    </w:p>
    <w:p w14:paraId="57097D4F" w14:textId="1152C71F" w:rsidR="00B5746E" w:rsidDel="00090A07" w:rsidRDefault="00B5746E" w:rsidP="00B5746E">
      <w:pPr>
        <w:rPr>
          <w:ins w:id="487" w:author="11" w:date="2025-08-14T18:49:00Z"/>
          <w:del w:id="488" w:author="112" w:date="2025-08-26T16:20:00Z"/>
          <w:lang w:eastAsia="zh-CN"/>
        </w:rPr>
      </w:pPr>
      <w:ins w:id="489" w:author="11" w:date="2025-08-14T18:49:00Z">
        <w:del w:id="490" w:author="112" w:date="2025-08-26T16:20:00Z">
          <w:r w:rsidDel="00090A07">
            <w:rPr>
              <w:lang w:eastAsia="zh-CN"/>
            </w:rPr>
            <w:delText xml:space="preserve">[PR 11.13.6-9]: The 6G system shall support the MCPTT Service to provide a mechanism for an MCPTT Administrator to authorize an MCPTT User to be able to initiate an override of a PTT Group call between MCPTT Users and PDT mobile stations and dispatchers. </w:delText>
          </w:r>
        </w:del>
      </w:ins>
    </w:p>
    <w:p w14:paraId="221917E4" w14:textId="51B24DF2" w:rsidR="00B5746E" w:rsidDel="00090A07" w:rsidRDefault="00B5746E" w:rsidP="00B5746E">
      <w:pPr>
        <w:rPr>
          <w:ins w:id="491" w:author="11" w:date="2025-08-14T18:49:00Z"/>
          <w:del w:id="492" w:author="112" w:date="2025-08-26T16:20:00Z"/>
          <w:lang w:eastAsia="zh-CN"/>
        </w:rPr>
      </w:pPr>
      <w:ins w:id="493" w:author="11" w:date="2025-08-14T18:49:00Z">
        <w:del w:id="494" w:author="112" w:date="2025-08-26T16:20:00Z">
          <w:r w:rsidDel="00090A07">
            <w:rPr>
              <w:lang w:eastAsia="zh-CN"/>
            </w:rPr>
            <w:delText>[PR 11.13.6-10]: The 6G system shall support interworking between the MCPTT Service and PDT to provide a means for an authorized PDT mobile station or dispatchers to initiate an override of a PTT Group call between MCPTT Users and PDT mobile stations and dispatchers.</w:delText>
          </w:r>
        </w:del>
      </w:ins>
    </w:p>
    <w:p w14:paraId="37B657A7" w14:textId="72B64DBB" w:rsidR="00B5746E" w:rsidDel="00090A07" w:rsidRDefault="00B5746E" w:rsidP="00B5746E">
      <w:pPr>
        <w:rPr>
          <w:ins w:id="495" w:author="11" w:date="2025-08-14T18:49:00Z"/>
          <w:del w:id="496" w:author="112" w:date="2025-08-26T16:20:00Z"/>
          <w:lang w:eastAsia="zh-CN"/>
        </w:rPr>
      </w:pPr>
      <w:ins w:id="497" w:author="11" w:date="2025-08-14T18:49:00Z">
        <w:del w:id="498" w:author="112" w:date="2025-08-26T16:20:00Z">
          <w:r w:rsidDel="00090A07">
            <w:rPr>
              <w:lang w:eastAsia="zh-CN"/>
            </w:rPr>
            <w:delText xml:space="preserve">[PR 11.13.6-11]: The 6G system shall support the MCPTT Service to provide a mechanism for an MCPTT Administrator to authorize a PDT mobile station or dispatcher to be able to initiate an override of a PTT Group call between MCPTT Users and PDT mobile stations and dispatchers. </w:delText>
          </w:r>
        </w:del>
      </w:ins>
    </w:p>
    <w:p w14:paraId="694D62A1" w14:textId="4B6B40AA" w:rsidR="00B5746E" w:rsidDel="00090A07" w:rsidRDefault="00B5746E" w:rsidP="00B5746E">
      <w:pPr>
        <w:rPr>
          <w:ins w:id="499" w:author="11" w:date="2025-08-14T18:49:00Z"/>
          <w:del w:id="500" w:author="112" w:date="2025-08-26T16:20:00Z"/>
          <w:lang w:eastAsia="zh-CN"/>
        </w:rPr>
      </w:pPr>
      <w:ins w:id="501" w:author="11" w:date="2025-08-14T18:49:00Z">
        <w:del w:id="502" w:author="112" w:date="2025-08-26T16:20:00Z">
          <w:r w:rsidDel="00090A07">
            <w:rPr>
              <w:lang w:eastAsia="zh-CN"/>
            </w:rPr>
            <w:delText xml:space="preserve">[PR 11.13.6-12]: For Private Call (with Floor control) interworking, between the MCPTT Service and non-3GPP PTT systems that do support Private Call override (e.g., PDT system), the 6G system shall support the MCPTT Service to provide a mechanism for Participants to override an active MCPTT transmission of a transmitting Participant when the priority level of the overriding Participant is ranked higher than the priority level of the transmitting of Participant.   </w:delText>
          </w:r>
        </w:del>
      </w:ins>
    </w:p>
    <w:p w14:paraId="64862C3E" w14:textId="50AE6589" w:rsidR="00B5746E" w:rsidDel="00090A07" w:rsidRDefault="00B5746E" w:rsidP="00B5746E">
      <w:pPr>
        <w:rPr>
          <w:ins w:id="503" w:author="11" w:date="2025-08-14T18:49:00Z"/>
          <w:del w:id="504" w:author="112" w:date="2025-08-26T16:20:00Z"/>
          <w:lang w:eastAsia="zh-CN"/>
        </w:rPr>
      </w:pPr>
      <w:ins w:id="505" w:author="11" w:date="2025-08-14T18:49:00Z">
        <w:del w:id="506" w:author="112" w:date="2025-08-26T16:20:00Z">
          <w:r w:rsidDel="00090A07">
            <w:rPr>
              <w:lang w:eastAsia="zh-CN"/>
            </w:rPr>
            <w:delText>[PR 11.13.6-13]: The 6G system shall support interworking between the MCPTT Service and PDT to support User Regrouping that includes both MCPTT Users and PDT mobile stations.</w:delText>
          </w:r>
        </w:del>
      </w:ins>
    </w:p>
    <w:p w14:paraId="0A5C31D3" w14:textId="5E669FDA" w:rsidR="00B5746E" w:rsidDel="00090A07" w:rsidRDefault="00B5746E" w:rsidP="00B5746E">
      <w:pPr>
        <w:rPr>
          <w:ins w:id="507" w:author="11" w:date="2025-08-14T18:49:00Z"/>
          <w:del w:id="508" w:author="112" w:date="2025-08-26T16:20:00Z"/>
          <w:lang w:eastAsia="zh-CN"/>
        </w:rPr>
      </w:pPr>
      <w:ins w:id="509" w:author="11" w:date="2025-08-14T18:49:00Z">
        <w:del w:id="510" w:author="112" w:date="2025-08-26T16:20:00Z">
          <w:r w:rsidDel="00090A07">
            <w:rPr>
              <w:lang w:eastAsia="zh-CN"/>
            </w:rPr>
            <w:delText>[PR 11.13.6-14]: The 6G system shall support the MCPTT service to support use of the PDT ID and PDT numbering scheme, enabling a unified user identity for interworking between MCPTT Service and PDT system.</w:delText>
          </w:r>
        </w:del>
      </w:ins>
    </w:p>
    <w:p w14:paraId="0DF02354" w14:textId="3F218AA7" w:rsidR="00B5746E" w:rsidDel="00090A07" w:rsidRDefault="00B5746E" w:rsidP="00B5746E">
      <w:pPr>
        <w:rPr>
          <w:ins w:id="511" w:author="11" w:date="2025-08-14T18:49:00Z"/>
          <w:del w:id="512" w:author="112" w:date="2025-08-26T16:20:00Z"/>
          <w:lang w:eastAsia="zh-CN"/>
        </w:rPr>
      </w:pPr>
      <w:ins w:id="513" w:author="11" w:date="2025-08-14T18:49:00Z">
        <w:del w:id="514" w:author="112" w:date="2025-08-26T16:20:00Z">
          <w:r w:rsidDel="00090A07">
            <w:rPr>
              <w:lang w:eastAsia="zh-CN"/>
            </w:rPr>
            <w:delText>[PR 11.13.6-15]: The 6G system shall support interworking between the MCPTT Service and PDT to support interoperable PTT Private Calls (with or without Floor control) between an MCPTT User and a PDT mobile station or console</w:delText>
          </w:r>
        </w:del>
      </w:ins>
      <w:ins w:id="515" w:author="11" w:date="2025-08-14T18:50:00Z">
        <w:del w:id="516" w:author="112" w:date="2025-08-26T16:20:00Z">
          <w:r w:rsidR="004C7710" w:rsidDel="00090A07">
            <w:rPr>
              <w:lang w:eastAsia="zh-CN"/>
            </w:rPr>
            <w:delText>.</w:delText>
          </w:r>
        </w:del>
      </w:ins>
    </w:p>
    <w:p w14:paraId="5087FF6B" w14:textId="090D5D36" w:rsidR="00B5746E" w:rsidDel="00090A07" w:rsidRDefault="00B5746E" w:rsidP="00B5746E">
      <w:pPr>
        <w:rPr>
          <w:ins w:id="517" w:author="11" w:date="2025-08-14T18:49:00Z"/>
          <w:del w:id="518" w:author="112" w:date="2025-08-26T16:20:00Z"/>
          <w:lang w:eastAsia="zh-CN"/>
        </w:rPr>
      </w:pPr>
      <w:ins w:id="519" w:author="11" w:date="2025-08-14T18:49:00Z">
        <w:del w:id="520" w:author="112" w:date="2025-08-26T16:20:00Z">
          <w:r w:rsidDel="00090A07">
            <w:rPr>
              <w:lang w:eastAsia="zh-CN"/>
            </w:rPr>
            <w:delText xml:space="preserve">[PR 11.13.6-16]: The 6G system shall support interworking between the MCPTT Service and PDT to support end-to-end encrypted PTT Group Calls between MCPTT Users supporting the PDT voice codec and end-to-end encryption and PDT mobile stations and dispatchers. </w:delText>
          </w:r>
        </w:del>
      </w:ins>
    </w:p>
    <w:p w14:paraId="0C5E84AA" w14:textId="7F7A8E00" w:rsidR="00B5746E" w:rsidDel="00090A07" w:rsidRDefault="00B5746E" w:rsidP="00B5746E">
      <w:pPr>
        <w:rPr>
          <w:ins w:id="521" w:author="11" w:date="2025-08-14T18:49:00Z"/>
          <w:del w:id="522" w:author="112" w:date="2025-08-26T16:20:00Z"/>
          <w:lang w:eastAsia="zh-CN"/>
        </w:rPr>
      </w:pPr>
      <w:ins w:id="523" w:author="11" w:date="2025-08-14T18:49:00Z">
        <w:del w:id="524" w:author="112" w:date="2025-08-26T16:20:00Z">
          <w:r w:rsidDel="00090A07">
            <w:rPr>
              <w:lang w:eastAsia="zh-CN"/>
            </w:rPr>
            <w:delText>[PR 11.13.6-17]: The 6G system shall support interworking between the MCPTT service and PDT to support end-to-end encrypted PTT Private Calls (with or without Floor Control) between an MCPTT user supporting PDT voice codec and encryption and a PDT mobile station or dispatcher.</w:delText>
          </w:r>
        </w:del>
      </w:ins>
    </w:p>
    <w:p w14:paraId="21142A9A" w14:textId="36ABC5CF" w:rsidR="00B5746E" w:rsidDel="00090A07" w:rsidRDefault="00B5746E" w:rsidP="00B5746E">
      <w:pPr>
        <w:rPr>
          <w:ins w:id="525" w:author="11" w:date="2025-08-14T18:49:00Z"/>
          <w:del w:id="526" w:author="112" w:date="2025-08-26T16:20:00Z"/>
          <w:lang w:eastAsia="zh-CN"/>
        </w:rPr>
      </w:pPr>
      <w:ins w:id="527" w:author="11" w:date="2025-08-14T18:49:00Z">
        <w:del w:id="528" w:author="112" w:date="2025-08-26T16:20:00Z">
          <w:r w:rsidDel="00090A07">
            <w:rPr>
              <w:lang w:eastAsia="zh-CN"/>
            </w:rPr>
            <w:delText xml:space="preserve">[PR 11.13.6-18]: The 6G system shall suuport interworking between the MCPTT service and PDT to support a mean of reconciling codecs between interoperable calls when not end-to-end encrypted. </w:delText>
          </w:r>
        </w:del>
      </w:ins>
    </w:p>
    <w:p w14:paraId="1DB31C4E" w14:textId="169C4182" w:rsidR="00B5746E" w:rsidDel="00090A07" w:rsidRDefault="00B5746E" w:rsidP="00B5746E">
      <w:pPr>
        <w:rPr>
          <w:ins w:id="529" w:author="11" w:date="2025-08-14T18:49:00Z"/>
          <w:del w:id="530" w:author="112" w:date="2025-08-26T16:20:00Z"/>
          <w:lang w:eastAsia="zh-CN"/>
        </w:rPr>
      </w:pPr>
      <w:ins w:id="531" w:author="11" w:date="2025-08-14T18:49:00Z">
        <w:del w:id="532" w:author="112" w:date="2025-08-26T16:20:00Z">
          <w:r w:rsidDel="00090A07">
            <w:rPr>
              <w:lang w:eastAsia="zh-CN"/>
            </w:rPr>
            <w:delText>[PR 11.13.6-19]: The 6G system shall support interworking between the MCPTT Service and PDT to support interworking of Group-Broadcast Group Calls and PDT Broadcast Calls.</w:delText>
          </w:r>
        </w:del>
      </w:ins>
    </w:p>
    <w:p w14:paraId="7B51A550" w14:textId="16A2D211" w:rsidR="00B5746E" w:rsidDel="00090A07" w:rsidRDefault="00B5746E" w:rsidP="00B5746E">
      <w:pPr>
        <w:rPr>
          <w:ins w:id="533" w:author="11" w:date="2025-08-14T18:49:00Z"/>
          <w:del w:id="534" w:author="112" w:date="2025-08-26T16:20:00Z"/>
          <w:lang w:eastAsia="zh-CN"/>
        </w:rPr>
      </w:pPr>
      <w:ins w:id="535" w:author="11" w:date="2025-08-14T18:49:00Z">
        <w:del w:id="536" w:author="112" w:date="2025-08-26T16:20:00Z">
          <w:r w:rsidDel="00090A07">
            <w:rPr>
              <w:lang w:eastAsia="zh-CN"/>
            </w:rPr>
            <w:delText>[PR 11.13.6-20]: The 6G system shall support interworking between the MCPTT Service and PDT to provide a mechanism to reconcile the Private Call (with or without Floor control) commencement mode between an MCPTT User and a PDT mobile station or dispatcher.</w:delText>
          </w:r>
        </w:del>
      </w:ins>
    </w:p>
    <w:p w14:paraId="5C71FDCE" w14:textId="110540AB" w:rsidR="003B7D4A" w:rsidDel="00940083" w:rsidRDefault="00B5746E" w:rsidP="00B5746E">
      <w:pPr>
        <w:rPr>
          <w:del w:id="537" w:author="112" w:date="2025-08-26T16:22:00Z"/>
          <w:lang w:eastAsia="zh-CN"/>
        </w:rPr>
      </w:pPr>
      <w:ins w:id="538" w:author="11" w:date="2025-08-14T18:49:00Z">
        <w:r>
          <w:rPr>
            <w:lang w:eastAsia="zh-CN"/>
          </w:rPr>
          <w:t>[PR 11.13.6-</w:t>
        </w:r>
      </w:ins>
      <w:ins w:id="539" w:author="112" w:date="2025-08-26T21:21:00Z">
        <w:r w:rsidR="00556595">
          <w:rPr>
            <w:lang w:eastAsia="zh-CN"/>
          </w:rPr>
          <w:t>5</w:t>
        </w:r>
      </w:ins>
      <w:ins w:id="540" w:author="11" w:date="2025-08-14T18:49:00Z">
        <w:del w:id="541" w:author="112" w:date="2025-08-26T21:21:00Z">
          <w:r w:rsidDel="00556595">
            <w:rPr>
              <w:lang w:eastAsia="zh-CN"/>
            </w:rPr>
            <w:delText>21</w:delText>
          </w:r>
        </w:del>
        <w:r>
          <w:rPr>
            <w:lang w:eastAsia="zh-CN"/>
          </w:rPr>
          <w:t xml:space="preserve">]: The 6G system shall support interworking between the </w:t>
        </w:r>
        <w:proofErr w:type="spellStart"/>
        <w:r>
          <w:rPr>
            <w:lang w:eastAsia="zh-CN"/>
          </w:rPr>
          <w:t>MCData</w:t>
        </w:r>
        <w:proofErr w:type="spellEnd"/>
        <w:r>
          <w:rPr>
            <w:lang w:eastAsia="zh-CN"/>
          </w:rPr>
          <w:t xml:space="preserve"> SDS and PDT Short Data S</w:t>
        </w:r>
      </w:ins>
      <w:ins w:id="542" w:author="11" w:date="2025-08-14T18:50:00Z">
        <w:r w:rsidR="004C7710">
          <w:rPr>
            <w:lang w:eastAsia="zh-CN"/>
          </w:rPr>
          <w:t>ervice</w:t>
        </w:r>
      </w:ins>
      <w:ins w:id="543" w:author="112" w:date="2025-08-26T16:20:00Z">
        <w:r w:rsidR="00090A07">
          <w:rPr>
            <w:lang w:eastAsia="zh-CN"/>
          </w:rPr>
          <w:t xml:space="preserve">, in alignment </w:t>
        </w:r>
      </w:ins>
      <w:ins w:id="544" w:author="112" w:date="2025-08-26T20:59:00Z">
        <w:r w:rsidR="002360CE">
          <w:rPr>
            <w:lang w:eastAsia="zh-CN"/>
          </w:rPr>
          <w:t xml:space="preserve">with </w:t>
        </w:r>
      </w:ins>
      <w:ins w:id="545" w:author="112" w:date="2025-08-26T16:21:00Z">
        <w:r w:rsidR="00090A07">
          <w:rPr>
            <w:lang w:eastAsia="zh-CN"/>
          </w:rPr>
          <w:t>T</w:t>
        </w:r>
      </w:ins>
      <w:ins w:id="546" w:author="112" w:date="2025-08-27T02:47:00Z">
        <w:r w:rsidR="00D7487F">
          <w:rPr>
            <w:rFonts w:hint="eastAsia"/>
            <w:lang w:eastAsia="zh-CN"/>
          </w:rPr>
          <w:t>ETRA</w:t>
        </w:r>
      </w:ins>
      <w:ins w:id="547" w:author="11" w:date="2025-08-14T18:50:00Z">
        <w:r w:rsidR="004C7710">
          <w:rPr>
            <w:lang w:eastAsia="zh-CN"/>
          </w:rPr>
          <w:t>.</w:t>
        </w:r>
      </w:ins>
    </w:p>
    <w:p w14:paraId="4FD182B0" w14:textId="5A17A85C" w:rsidR="00B5746E" w:rsidRDefault="00B5746E" w:rsidP="002734FC">
      <w:pPr>
        <w:rPr>
          <w:ins w:id="548" w:author="11" w:date="2025-08-14T18:50:00Z"/>
          <w:noProof/>
          <w:lang w:eastAsia="zh-CN"/>
        </w:rPr>
      </w:pPr>
    </w:p>
    <w:p w14:paraId="78760D8A" w14:textId="4A751C25" w:rsidR="002734FC" w:rsidRDefault="002734FC" w:rsidP="002734FC">
      <w:pPr>
        <w:pStyle w:val="1"/>
      </w:pPr>
      <w:r>
        <w:t>References</w:t>
      </w:r>
    </w:p>
    <w:p w14:paraId="63F259FF" w14:textId="77777777" w:rsidR="002734FC" w:rsidRDefault="002734FC" w:rsidP="002734FC">
      <w:r>
        <w:t>The following documents contain provisions which, through reference in this text, constitute provisions of the present document.</w:t>
      </w:r>
    </w:p>
    <w:p w14:paraId="63737702" w14:textId="77777777" w:rsidR="002734FC" w:rsidRDefault="002734FC" w:rsidP="002734FC">
      <w:pPr>
        <w:pStyle w:val="B10"/>
      </w:pPr>
      <w:r>
        <w:t>-</w:t>
      </w:r>
      <w:r>
        <w:tab/>
        <w:t>References are either specific (identified by date of publication, edition number, version number, etc.) or non</w:t>
      </w:r>
      <w:r>
        <w:noBreakHyphen/>
        <w:t>specific.</w:t>
      </w:r>
    </w:p>
    <w:p w14:paraId="5FA96CBA" w14:textId="77777777" w:rsidR="002734FC" w:rsidRDefault="002734FC" w:rsidP="002734FC">
      <w:pPr>
        <w:pStyle w:val="B10"/>
      </w:pPr>
      <w:r>
        <w:lastRenderedPageBreak/>
        <w:t>-</w:t>
      </w:r>
      <w:r>
        <w:tab/>
        <w:t>For a specific reference, subsequent revisions do not apply.</w:t>
      </w:r>
    </w:p>
    <w:p w14:paraId="01BD1615" w14:textId="77777777" w:rsidR="002734FC" w:rsidRDefault="002734FC" w:rsidP="002734F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E04D66E" w14:textId="77777777" w:rsidR="002734FC" w:rsidRDefault="002734FC" w:rsidP="002734FC">
      <w:pPr>
        <w:pStyle w:val="EditorsNote"/>
      </w:pPr>
      <w:r>
        <w:rPr>
          <w:lang w:eastAsia="zh-CN"/>
        </w:rPr>
        <w:t>Editor's Note</w:t>
      </w:r>
      <w:r>
        <w:t>: all References numbers to be corrected, missing references to be added</w:t>
      </w:r>
    </w:p>
    <w:p w14:paraId="2AA319A6" w14:textId="77777777" w:rsidR="002734FC" w:rsidRDefault="002734FC" w:rsidP="002734FC">
      <w:pPr>
        <w:pStyle w:val="EX"/>
      </w:pPr>
      <w:r>
        <w:t>[1]</w:t>
      </w:r>
      <w:r>
        <w:tab/>
        <w:t>3GPP TR 21.905: "Vocabulary for 3GPP Specifications".</w:t>
      </w:r>
    </w:p>
    <w:p w14:paraId="4E1BBE0F" w14:textId="77777777" w:rsidR="002734FC" w:rsidRDefault="002734FC" w:rsidP="002734FC">
      <w:pPr>
        <w:pStyle w:val="EX"/>
      </w:pPr>
      <w:r>
        <w:t>[</w:t>
      </w:r>
      <w:r>
        <w:rPr>
          <w:lang w:val="en-US" w:eastAsia="zh-CN"/>
        </w:rPr>
        <w:t>2</w:t>
      </w:r>
      <w:r>
        <w:t>]</w:t>
      </w:r>
      <w:r>
        <w:tab/>
        <w:t xml:space="preserve">QIAN LI et all: "6G Cloud-Native System: Vision, Challenges, Architecture Framework and Enabling Technologies" in IEEE Access, </w:t>
      </w:r>
      <w:proofErr w:type="gramStart"/>
      <w:r>
        <w:t>Received</w:t>
      </w:r>
      <w:proofErr w:type="gramEnd"/>
      <w:r>
        <w:t xml:space="preserve"> 19 August 2022, accepted 1 September 2022, date of publication 8 September 2022, date of current version 19 September 2022. (</w:t>
      </w:r>
      <w:hyperlink r:id="rId11" w:history="1">
        <w:r w:rsidRPr="00EB5FCE">
          <w:rPr>
            <w:rStyle w:val="ac"/>
          </w:rPr>
          <w:t xml:space="preserve">6G Cloud-Native System: Vision, Challenges, Architecture Framework and Enabling Technologies | IEEE Journals &amp; Magazine | IEEE </w:t>
        </w:r>
        <w:proofErr w:type="spellStart"/>
        <w:r w:rsidRPr="00EB5FCE">
          <w:rPr>
            <w:rStyle w:val="ac"/>
          </w:rPr>
          <w:t>Xplore</w:t>
        </w:r>
        <w:proofErr w:type="spellEnd"/>
      </w:hyperlink>
      <w:r>
        <w:t>).</w:t>
      </w:r>
    </w:p>
    <w:p w14:paraId="19572D9A" w14:textId="77777777" w:rsidR="002734FC" w:rsidRDefault="002734FC" w:rsidP="002734FC">
      <w:pPr>
        <w:pStyle w:val="EX"/>
      </w:pPr>
      <w:r>
        <w:t>[</w:t>
      </w:r>
      <w:r>
        <w:rPr>
          <w:rFonts w:hint="eastAsia"/>
          <w:lang w:val="en-US" w:eastAsia="zh-CN"/>
        </w:rPr>
        <w:t>3</w:t>
      </w:r>
      <w:r>
        <w:t>]</w:t>
      </w:r>
      <w:r>
        <w:tab/>
        <w:t>GSMA: "Going green: benchmarking the energy efficiency of mobile networks (Second edition)", Feb 2023. (</w:t>
      </w:r>
      <w:hyperlink r:id="rId12" w:history="1">
        <w:r w:rsidRPr="000B2F36">
          <w:rPr>
            <w:rStyle w:val="ac"/>
          </w:rPr>
          <w:t>Going green: benchmarking the energy efficiency of mobile networks (second edition)</w:t>
        </w:r>
      </w:hyperlink>
      <w:r>
        <w:t>).</w:t>
      </w:r>
    </w:p>
    <w:p w14:paraId="407D32DB" w14:textId="77777777" w:rsidR="002734FC" w:rsidRDefault="002734FC" w:rsidP="002734FC">
      <w:pPr>
        <w:pStyle w:val="EX"/>
      </w:pPr>
      <w:r>
        <w:t>[</w:t>
      </w:r>
      <w:r>
        <w:rPr>
          <w:rFonts w:hint="eastAsia"/>
          <w:lang w:val="en-US" w:eastAsia="zh-CN"/>
        </w:rPr>
        <w:t>4</w:t>
      </w:r>
      <w:r>
        <w:t xml:space="preserve">] </w:t>
      </w:r>
      <w:r>
        <w:tab/>
        <w:t>3GPP TR 32.972: "Study on system and functional aspects of energy efficiency in 5G networks".</w:t>
      </w:r>
    </w:p>
    <w:p w14:paraId="1E14C118" w14:textId="77777777" w:rsidR="002734FC" w:rsidRDefault="002734FC" w:rsidP="002734FC">
      <w:pPr>
        <w:pStyle w:val="EX"/>
      </w:pPr>
      <w:bookmarkStart w:id="549" w:name="MCCTEMPBM_00000023"/>
      <w:r>
        <w:t>[</w:t>
      </w:r>
      <w:r>
        <w:rPr>
          <w:rFonts w:hint="eastAsia"/>
          <w:lang w:val="en-US" w:eastAsia="zh-CN"/>
        </w:rPr>
        <w:t>5</w:t>
      </w:r>
      <w:r>
        <w:t>]</w:t>
      </w:r>
      <w:r>
        <w:tab/>
        <w:t>3GPP TR 23.700</w:t>
      </w:r>
      <w:r>
        <w:noBreakHyphen/>
        <w:t>66: "Study on Energy Efficiency and Energy Saving".</w:t>
      </w:r>
    </w:p>
    <w:bookmarkEnd w:id="549"/>
    <w:p w14:paraId="1D407EC7" w14:textId="77777777" w:rsidR="002734FC" w:rsidRDefault="002734FC" w:rsidP="002734FC">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4E4C4F97" w14:textId="77777777" w:rsidR="002734FC" w:rsidRDefault="002734FC" w:rsidP="002734FC">
      <w:pPr>
        <w:pStyle w:val="EX"/>
      </w:pPr>
      <w:r>
        <w:t>[</w:t>
      </w:r>
      <w:r>
        <w:rPr>
          <w:rFonts w:hint="eastAsia"/>
          <w:lang w:val="en-US" w:eastAsia="zh-CN"/>
        </w:rPr>
        <w:t>7</w:t>
      </w:r>
      <w:r>
        <w:t>]</w:t>
      </w:r>
      <w:r>
        <w:tab/>
        <w:t>5G Automotive Association (5GAA): "5GAA MRP input to 3GPP Stage 1 workshop on IMT 2030 Use Cases".</w:t>
      </w:r>
    </w:p>
    <w:p w14:paraId="60962FA4" w14:textId="77777777" w:rsidR="002734FC" w:rsidRDefault="002734FC" w:rsidP="002734FC">
      <w:pPr>
        <w:pStyle w:val="EX"/>
      </w:pPr>
      <w:r>
        <w:t>[</w:t>
      </w:r>
      <w:r>
        <w:rPr>
          <w:rFonts w:hint="eastAsia"/>
          <w:lang w:val="en-US" w:eastAsia="zh-CN"/>
        </w:rPr>
        <w:t>8</w:t>
      </w:r>
      <w:r>
        <w:t>]</w:t>
      </w:r>
      <w:r>
        <w:tab/>
      </w:r>
      <w:r w:rsidRPr="00822B81">
        <w:t xml:space="preserve">5G Automotive Association (5GAA): </w:t>
      </w:r>
      <w:r>
        <w:t>Technical report "Evolution of vehicular communication systems beyond 5G", August 2023. (</w:t>
      </w:r>
      <w:hyperlink r:id="rId13" w:history="1">
        <w:r w:rsidRPr="006A2C9C">
          <w:rPr>
            <w:rStyle w:val="ac"/>
          </w:rPr>
          <w:t>Evolution of Vehicular Communication Systems Beyond 5G - 5GAA</w:t>
        </w:r>
      </w:hyperlink>
      <w:r>
        <w:t>).</w:t>
      </w:r>
    </w:p>
    <w:p w14:paraId="7CAE93F8" w14:textId="77777777" w:rsidR="002734FC" w:rsidRDefault="002734FC" w:rsidP="002734FC">
      <w:pPr>
        <w:pStyle w:val="EX"/>
      </w:pPr>
      <w:r>
        <w:t>[</w:t>
      </w:r>
      <w:r>
        <w:rPr>
          <w:rFonts w:hint="eastAsia"/>
          <w:lang w:val="en-US" w:eastAsia="zh-CN"/>
        </w:rPr>
        <w:t>9</w:t>
      </w:r>
      <w:r>
        <w:t xml:space="preserve">] </w:t>
      </w:r>
      <w:r>
        <w:tab/>
        <w:t>3GPP TR 22.837: "Feasibility Study on Integrated Sensing and Communication".</w:t>
      </w:r>
    </w:p>
    <w:p w14:paraId="506F98CA" w14:textId="77777777" w:rsidR="002734FC" w:rsidRDefault="002734FC" w:rsidP="002734FC">
      <w:pPr>
        <w:pStyle w:val="EX"/>
      </w:pPr>
      <w:bookmarkStart w:id="550" w:name="MCCTEMPBM_00000024"/>
      <w:r>
        <w:t>[</w:t>
      </w:r>
      <w:r>
        <w:rPr>
          <w:rFonts w:hint="eastAsia"/>
          <w:lang w:val="en-US" w:eastAsia="zh-CN"/>
        </w:rPr>
        <w:t>10</w:t>
      </w:r>
      <w:r>
        <w:t>]</w:t>
      </w:r>
      <w:r>
        <w:tab/>
        <w:t>SAE J3016 202104: "Levels of Driving Automation". (</w:t>
      </w:r>
      <w:hyperlink r:id="rId14" w:history="1">
        <w:r w:rsidRPr="00DC32F9">
          <w:rPr>
            <w:rStyle w:val="ac"/>
          </w:rPr>
          <w:t>J3016_202104: Taxonomy and Definitions for Terms Related to Driving Automation Systems for On-Road Motor Vehicles - Recommended Practice</w:t>
        </w:r>
      </w:hyperlink>
      <w:r>
        <w:t>).</w:t>
      </w:r>
    </w:p>
    <w:bookmarkEnd w:id="550"/>
    <w:p w14:paraId="6445556C" w14:textId="77777777" w:rsidR="002734FC" w:rsidRDefault="002734FC" w:rsidP="002734FC">
      <w:pPr>
        <w:pStyle w:val="EX"/>
      </w:pPr>
      <w:r>
        <w:t>[</w:t>
      </w:r>
      <w:r>
        <w:rPr>
          <w:rFonts w:hint="eastAsia"/>
          <w:lang w:val="en-US" w:eastAsia="zh-CN"/>
        </w:rPr>
        <w:t>11</w:t>
      </w:r>
      <w:r>
        <w:t>]</w:t>
      </w:r>
      <w:r>
        <w:tab/>
        <w:t xml:space="preserve">G. Liu, L. Ma, Y. </w:t>
      </w:r>
      <w:proofErr w:type="spellStart"/>
      <w:r>
        <w:t>Xue</w:t>
      </w:r>
      <w:proofErr w:type="spellEnd"/>
      <w:r>
        <w:t>, et al, "</w:t>
      </w:r>
      <w:proofErr w:type="spellStart"/>
      <w:r>
        <w:t>SensCAP</w:t>
      </w:r>
      <w:proofErr w:type="spellEnd"/>
      <w:r>
        <w:t>: A Systematic Sensing Capability Performance Metric for 6G ISAC," IEEE Internet of Things Journal, vol. 11, no. 18, pp. 29438–29454, 2024. (</w:t>
      </w:r>
      <w:proofErr w:type="spellStart"/>
      <w:r>
        <w:fldChar w:fldCharType="begin"/>
      </w:r>
      <w:r>
        <w:instrText xml:space="preserve"> HYPERLINK "https://ieeexplore.ieee.org/document/10601686" </w:instrText>
      </w:r>
      <w:r>
        <w:fldChar w:fldCharType="separate"/>
      </w:r>
      <w:r w:rsidRPr="00395C10">
        <w:rPr>
          <w:rStyle w:val="ac"/>
        </w:rPr>
        <w:t>SensCAP</w:t>
      </w:r>
      <w:proofErr w:type="spellEnd"/>
      <w:r w:rsidRPr="00395C10">
        <w:rPr>
          <w:rStyle w:val="ac"/>
        </w:rPr>
        <w:t xml:space="preserve">: A Systematic Sensing Capability Performance Metric for 6G ISAC | IEEE Journals &amp; Magazine | IEEE </w:t>
      </w:r>
      <w:proofErr w:type="spellStart"/>
      <w:r w:rsidRPr="00395C10">
        <w:rPr>
          <w:rStyle w:val="ac"/>
        </w:rPr>
        <w:t>Xplore</w:t>
      </w:r>
      <w:proofErr w:type="spellEnd"/>
      <w:r>
        <w:rPr>
          <w:rStyle w:val="ac"/>
        </w:rPr>
        <w:fldChar w:fldCharType="end"/>
      </w:r>
      <w:r>
        <w:t>).</w:t>
      </w:r>
    </w:p>
    <w:p w14:paraId="52EAFA7B" w14:textId="77777777" w:rsidR="002734FC" w:rsidRDefault="002734FC" w:rsidP="002734FC">
      <w:pPr>
        <w:pStyle w:val="EX"/>
      </w:pPr>
      <w:bookmarkStart w:id="551" w:name="MCCTEMPBM_00000026"/>
      <w:r>
        <w:t>[</w:t>
      </w:r>
      <w:r>
        <w:rPr>
          <w:rFonts w:hint="eastAsia"/>
          <w:lang w:val="en-US" w:eastAsia="zh-CN"/>
        </w:rPr>
        <w:t>12</w:t>
      </w:r>
      <w:r>
        <w:t>]</w:t>
      </w:r>
      <w:r>
        <w:tab/>
      </w:r>
      <w:proofErr w:type="spellStart"/>
      <w:r>
        <w:t>Igal</w:t>
      </w:r>
      <w:proofErr w:type="spellEnd"/>
      <w:r>
        <w:t xml:space="preserve"> </w:t>
      </w:r>
      <w:proofErr w:type="spellStart"/>
      <w:r>
        <w:t>Bilik</w:t>
      </w:r>
      <w:proofErr w:type="spellEnd"/>
      <w:r>
        <w:t xml:space="preserve">, Oren Longman, </w:t>
      </w:r>
      <w:proofErr w:type="spellStart"/>
      <w:r>
        <w:t>Shahar</w:t>
      </w:r>
      <w:proofErr w:type="spellEnd"/>
      <w:r>
        <w:t xml:space="preserve">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 (</w:t>
      </w:r>
      <w:hyperlink r:id="rId15" w:history="1">
        <w:r w:rsidRPr="003E22E4">
          <w:rPr>
            <w:rStyle w:val="ac"/>
          </w:rPr>
          <w:t>The Rise of Radar for Autonomous Vehicles.pdf</w:t>
        </w:r>
      </w:hyperlink>
      <w:r>
        <w:t>).</w:t>
      </w:r>
    </w:p>
    <w:bookmarkEnd w:id="551"/>
    <w:p w14:paraId="1B983041" w14:textId="77777777" w:rsidR="002734FC" w:rsidRDefault="002734FC" w:rsidP="002734FC">
      <w:pPr>
        <w:pStyle w:val="EX"/>
      </w:pPr>
      <w:r>
        <w:t>[</w:t>
      </w:r>
      <w:r>
        <w:rPr>
          <w:rFonts w:hint="eastAsia"/>
          <w:lang w:val="en-US" w:eastAsia="zh-CN"/>
        </w:rPr>
        <w:t>13</w:t>
      </w:r>
      <w:r>
        <w:t xml:space="preserve">] </w:t>
      </w:r>
      <w:r>
        <w:tab/>
      </w:r>
      <w:hyperlink r:id="rId16" w:history="1">
        <w:r>
          <w:rPr>
            <w:color w:val="0000FF"/>
            <w:u w:val="single"/>
          </w:rPr>
          <w:t>https://knowledge-base.inspire.ec.europa.eu/publications/technical-guidance-implementation-inspire-dataset-and-service-metadata-based-isots-191392007_en</w:t>
        </w:r>
      </w:hyperlink>
      <w:r>
        <w:t>.</w:t>
      </w:r>
    </w:p>
    <w:p w14:paraId="387FF2D9" w14:textId="77777777" w:rsidR="002734FC" w:rsidRDefault="002734FC" w:rsidP="002734FC">
      <w:pPr>
        <w:pStyle w:val="EX"/>
      </w:pPr>
      <w:r>
        <w:t>[</w:t>
      </w:r>
      <w:r>
        <w:rPr>
          <w:rFonts w:hint="eastAsia"/>
          <w:lang w:val="en-US" w:eastAsia="zh-CN"/>
        </w:rPr>
        <w:t>14</w:t>
      </w:r>
      <w:r>
        <w:t>]</w:t>
      </w:r>
      <w:r>
        <w:tab/>
        <w:t>3GPP TS 22.261: "Service requirements for the 5G system".</w:t>
      </w:r>
    </w:p>
    <w:p w14:paraId="1F944261" w14:textId="77777777" w:rsidR="002734FC" w:rsidRDefault="002734FC" w:rsidP="002734FC">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 (</w:t>
      </w:r>
      <w:hyperlink r:id="rId17" w:history="1">
        <w:r w:rsidRPr="00B41621">
          <w:rPr>
            <w:rStyle w:val="ac"/>
            <w:rFonts w:eastAsia="Calibri"/>
            <w:iCs/>
          </w:rPr>
          <w:t xml:space="preserve">Effect of Frame Rate on User Experience, Performance, and Simulator Sickness in Virtual Reality | IEEE Journals &amp; Magazine | IEEE </w:t>
        </w:r>
        <w:proofErr w:type="spellStart"/>
        <w:r w:rsidRPr="00B41621">
          <w:rPr>
            <w:rStyle w:val="ac"/>
            <w:rFonts w:eastAsia="Calibri"/>
            <w:iCs/>
          </w:rPr>
          <w:t>Xplore</w:t>
        </w:r>
        <w:proofErr w:type="spellEnd"/>
      </w:hyperlink>
      <w:r>
        <w:rPr>
          <w:rFonts w:eastAsia="Calibri"/>
          <w:iCs/>
        </w:rPr>
        <w:t>).</w:t>
      </w:r>
    </w:p>
    <w:p w14:paraId="15C34B06" w14:textId="77777777" w:rsidR="002734FC" w:rsidRDefault="002734FC" w:rsidP="002734FC">
      <w:pPr>
        <w:pStyle w:val="EX"/>
      </w:pPr>
      <w:r>
        <w:t>[</w:t>
      </w:r>
      <w:r>
        <w:rPr>
          <w:rFonts w:hint="eastAsia"/>
          <w:lang w:val="en-US" w:eastAsia="zh-CN"/>
        </w:rPr>
        <w:t>16</w:t>
      </w:r>
      <w:r>
        <w:t xml:space="preserve">] </w:t>
      </w:r>
      <w:r>
        <w:tab/>
      </w:r>
      <w:hyperlink r:id="rId18" w:history="1">
        <w:r w:rsidRPr="00D138DA">
          <w:rPr>
            <w:rStyle w:val="ac"/>
          </w:rPr>
          <w:t>https://en.wikipedia.org/wiki/Adreno</w:t>
        </w:r>
      </w:hyperlink>
      <w:r>
        <w:t>.</w:t>
      </w:r>
    </w:p>
    <w:p w14:paraId="0021D91C" w14:textId="77777777" w:rsidR="002734FC" w:rsidRDefault="002734FC" w:rsidP="002734FC">
      <w:pPr>
        <w:pStyle w:val="EX"/>
      </w:pPr>
      <w:r>
        <w:t>[</w:t>
      </w:r>
      <w:r>
        <w:rPr>
          <w:rFonts w:hint="eastAsia"/>
          <w:lang w:val="en-US" w:eastAsia="zh-CN"/>
        </w:rPr>
        <w:t>17</w:t>
      </w:r>
      <w:r>
        <w:t xml:space="preserve">] </w:t>
      </w:r>
      <w:r>
        <w:tab/>
      </w:r>
      <w:hyperlink r:id="rId19" w:history="1">
        <w:r w:rsidRPr="00D138DA">
          <w:rPr>
            <w:rStyle w:val="ac"/>
          </w:rPr>
          <w:t>https://www.labtekno.com/snapdragon-8-gen-2-vs-apple-a16-bionic/</w:t>
        </w:r>
      </w:hyperlink>
      <w:r>
        <w:t>.</w:t>
      </w:r>
    </w:p>
    <w:p w14:paraId="2D92B5EE" w14:textId="77777777" w:rsidR="002734FC" w:rsidRDefault="002734FC" w:rsidP="002734FC">
      <w:pPr>
        <w:pStyle w:val="EX"/>
      </w:pPr>
      <w:r>
        <w:t>[</w:t>
      </w:r>
      <w:r>
        <w:rPr>
          <w:rFonts w:hint="eastAsia"/>
          <w:lang w:val="en-US" w:eastAsia="zh-CN"/>
        </w:rPr>
        <w:t>18</w:t>
      </w:r>
      <w:r>
        <w:t xml:space="preserve">] </w:t>
      </w:r>
      <w:r>
        <w:tab/>
        <w:t xml:space="preserve">Algorithms and tools for GPU-accelerated Computer Generated Holography | </w:t>
      </w:r>
      <w:proofErr w:type="spellStart"/>
      <w:r>
        <w:t>Ewireless</w:t>
      </w:r>
      <w:proofErr w:type="spellEnd"/>
      <w:r>
        <w:t xml:space="preserve"> Research Group (</w:t>
      </w:r>
      <w:hyperlink r:id="rId20" w:history="1">
        <w:r w:rsidRPr="00D138DA">
          <w:rPr>
            <w:rStyle w:val="ac"/>
          </w:rPr>
          <w:t>https://www.ewireless.eng.ed.ac.uk/projects</w:t>
        </w:r>
      </w:hyperlink>
      <w:r>
        <w:t>).</w:t>
      </w:r>
    </w:p>
    <w:p w14:paraId="705A2C1F" w14:textId="77777777" w:rsidR="002734FC" w:rsidRDefault="002734FC" w:rsidP="002734FC">
      <w:pPr>
        <w:pStyle w:val="EX"/>
      </w:pPr>
      <w:r>
        <w:t>[</w:t>
      </w:r>
      <w:r>
        <w:rPr>
          <w:rFonts w:hint="eastAsia"/>
          <w:lang w:val="en-US" w:eastAsia="zh-CN"/>
        </w:rPr>
        <w:t>19</w:t>
      </w:r>
      <w:r>
        <w:t xml:space="preserve">] </w:t>
      </w:r>
      <w:r>
        <w:tab/>
      </w:r>
      <w:hyperlink r:id="rId21" w:history="1">
        <w:r w:rsidRPr="00D138DA">
          <w:rPr>
            <w:rStyle w:val="ac"/>
          </w:rPr>
          <w:t>https://phlearn.com/tutorial/how-many-exposures-hdr/</w:t>
        </w:r>
      </w:hyperlink>
      <w:r>
        <w:t>.</w:t>
      </w:r>
    </w:p>
    <w:p w14:paraId="4E5BA67C" w14:textId="77777777" w:rsidR="002734FC" w:rsidRDefault="002734FC" w:rsidP="002734FC">
      <w:pPr>
        <w:pStyle w:val="EX"/>
      </w:pPr>
      <w:r>
        <w:lastRenderedPageBreak/>
        <w:t>[</w:t>
      </w:r>
      <w:r>
        <w:rPr>
          <w:rFonts w:hint="eastAsia"/>
          <w:lang w:val="en-US" w:eastAsia="zh-CN"/>
        </w:rPr>
        <w:t>20</w:t>
      </w:r>
      <w:r>
        <w:t>]</w:t>
      </w:r>
      <w:r>
        <w:tab/>
      </w:r>
      <w:hyperlink r:id="rId22" w:history="1">
        <w:r w:rsidRPr="00D138DA">
          <w:rPr>
            <w:rStyle w:val="ac"/>
          </w:rPr>
          <w:t>https://photographylife.com/compressed-vs-uncompressed-vs-lossless-compressed-raw</w:t>
        </w:r>
      </w:hyperlink>
      <w:r>
        <w:t>.</w:t>
      </w:r>
    </w:p>
    <w:p w14:paraId="2D0EBB64" w14:textId="77777777" w:rsidR="002734FC" w:rsidRDefault="002734FC" w:rsidP="002734FC">
      <w:pPr>
        <w:pStyle w:val="EX"/>
      </w:pPr>
      <w:r>
        <w:t>[</w:t>
      </w:r>
      <w:r>
        <w:rPr>
          <w:rFonts w:hint="eastAsia"/>
          <w:lang w:val="en-US" w:eastAsia="zh-CN"/>
        </w:rPr>
        <w:t>21</w:t>
      </w:r>
      <w:r>
        <w:t>]</w:t>
      </w:r>
      <w:r>
        <w:tab/>
      </w:r>
      <w:hyperlink r:id="rId23" w:history="1">
        <w:r w:rsidRPr="00D138DA">
          <w:rPr>
            <w:rStyle w:val="ac"/>
          </w:rPr>
          <w:t>https://www.dotphoton.com/products/jetraw-core</w:t>
        </w:r>
      </w:hyperlink>
      <w:r>
        <w:t>.</w:t>
      </w:r>
    </w:p>
    <w:p w14:paraId="2937A4BA" w14:textId="77777777" w:rsidR="002734FC" w:rsidRDefault="002734FC" w:rsidP="002734FC">
      <w:pPr>
        <w:pStyle w:val="EX"/>
      </w:pPr>
      <w:r>
        <w:t>[</w:t>
      </w:r>
      <w:r>
        <w:rPr>
          <w:rFonts w:hint="eastAsia"/>
          <w:lang w:val="en-US" w:eastAsia="zh-CN"/>
        </w:rPr>
        <w:t>22</w:t>
      </w:r>
      <w:r>
        <w:t xml:space="preserve">] </w:t>
      </w:r>
      <w:r>
        <w:tab/>
      </w:r>
      <w:hyperlink r:id="rId24" w:history="1">
        <w:r w:rsidRPr="00D138DA">
          <w:rPr>
            <w:rStyle w:val="ac"/>
          </w:rPr>
          <w:t>https://www.lambdatest.com/learning-hub/web-performance-testing</w:t>
        </w:r>
      </w:hyperlink>
      <w:r>
        <w:t>.</w:t>
      </w:r>
    </w:p>
    <w:p w14:paraId="56B72C4A" w14:textId="77777777" w:rsidR="002734FC" w:rsidRDefault="002734FC" w:rsidP="002734FC">
      <w:pPr>
        <w:pStyle w:val="EX"/>
      </w:pPr>
      <w:bookmarkStart w:id="552" w:name="MCCTEMPBM_00000027"/>
      <w:r>
        <w:t>[</w:t>
      </w:r>
      <w:r>
        <w:rPr>
          <w:rFonts w:hint="eastAsia"/>
          <w:lang w:val="en-US" w:eastAsia="zh-CN"/>
        </w:rPr>
        <w:t>23</w:t>
      </w:r>
      <w:r>
        <w:t xml:space="preserve">] </w:t>
      </w:r>
      <w:r>
        <w:tab/>
        <w:t xml:space="preserve">Marcos Aviles, et al., Static 3D triangle mesh compression overview, </w:t>
      </w:r>
      <w:proofErr w:type="spellStart"/>
      <w:r>
        <w:t>Grupo</w:t>
      </w:r>
      <w:proofErr w:type="spellEnd"/>
      <w:r>
        <w:t xml:space="preserve"> de </w:t>
      </w:r>
      <w:proofErr w:type="spellStart"/>
      <w:r>
        <w:t>Tratamiento</w:t>
      </w:r>
      <w:proofErr w:type="spellEnd"/>
      <w:r>
        <w:t xml:space="preserve"> de </w:t>
      </w:r>
      <w:proofErr w:type="spellStart"/>
      <w:r>
        <w:t>Imágenes</w:t>
      </w:r>
      <w:proofErr w:type="spellEnd"/>
      <w:r>
        <w:t xml:space="preserve">, Universidad </w:t>
      </w:r>
      <w:proofErr w:type="spellStart"/>
      <w:r>
        <w:t>Politécnica</w:t>
      </w:r>
      <w:proofErr w:type="spellEnd"/>
      <w:r>
        <w:t xml:space="preserve"> de Madrid, Spain, 15th IEEE International Conference on Image Processing. (</w:t>
      </w:r>
      <w:hyperlink r:id="rId25" w:history="1">
        <w:r w:rsidRPr="00CB0E11">
          <w:rPr>
            <w:rStyle w:val="ac"/>
          </w:rPr>
          <w:t xml:space="preserve">Static 3D triangle mesh compression overview | IEEE Conference Publication | IEEE </w:t>
        </w:r>
        <w:proofErr w:type="spellStart"/>
        <w:r w:rsidRPr="00CB0E11">
          <w:rPr>
            <w:rStyle w:val="ac"/>
          </w:rPr>
          <w:t>Xplore</w:t>
        </w:r>
        <w:proofErr w:type="spellEnd"/>
      </w:hyperlink>
      <w:r>
        <w:t>).</w:t>
      </w:r>
    </w:p>
    <w:bookmarkEnd w:id="552"/>
    <w:p w14:paraId="4C2AFFFA" w14:textId="77777777" w:rsidR="002734FC" w:rsidRDefault="002734FC" w:rsidP="002734FC">
      <w:pPr>
        <w:pStyle w:val="EX"/>
      </w:pPr>
      <w:r>
        <w:t>[</w:t>
      </w:r>
      <w:r>
        <w:rPr>
          <w:rFonts w:hint="eastAsia"/>
          <w:lang w:val="en-US" w:eastAsia="zh-CN"/>
        </w:rPr>
        <w:t>24</w:t>
      </w:r>
      <w:r>
        <w:t xml:space="preserve">] </w:t>
      </w:r>
      <w:r>
        <w:tab/>
        <w:t>3GPP TR 26.925: "Typical traffic characteristics of media services on 3GPP networks".</w:t>
      </w:r>
    </w:p>
    <w:p w14:paraId="28AB05A5" w14:textId="77777777" w:rsidR="002734FC" w:rsidRDefault="002734FC" w:rsidP="002734FC">
      <w:pPr>
        <w:pStyle w:val="EX"/>
      </w:pPr>
      <w:bookmarkStart w:id="553" w:name="MCCTEMPBM_00000028"/>
      <w:r>
        <w:t>[</w:t>
      </w:r>
      <w:r>
        <w:rPr>
          <w:rFonts w:hint="eastAsia"/>
          <w:lang w:val="en-US" w:eastAsia="zh-CN"/>
        </w:rPr>
        <w:t>25</w:t>
      </w:r>
      <w:r>
        <w:t>]</w:t>
      </w:r>
      <w:r>
        <w:tab/>
        <w:t>European Union Agency for the Space Programme (EUSPA): "Report on Aviation and Drones – User Needs and Requirements", 2023. (</w:t>
      </w:r>
      <w:hyperlink r:id="rId26" w:history="1">
        <w:r w:rsidRPr="00602C98">
          <w:rPr>
            <w:rStyle w:val="ac"/>
          </w:rPr>
          <w:t>Report_on_User_Needs_and_Requirements_Aviation.pdf</w:t>
        </w:r>
      </w:hyperlink>
      <w:r>
        <w:t>)</w:t>
      </w:r>
    </w:p>
    <w:bookmarkEnd w:id="553"/>
    <w:p w14:paraId="44044D07" w14:textId="77777777" w:rsidR="002734FC" w:rsidRDefault="002734FC" w:rsidP="002734FC">
      <w:pPr>
        <w:pStyle w:val="EX"/>
      </w:pPr>
      <w:r>
        <w:t>[</w:t>
      </w:r>
      <w:r>
        <w:rPr>
          <w:rFonts w:hint="eastAsia"/>
          <w:lang w:val="en-US" w:eastAsia="zh-CN"/>
        </w:rPr>
        <w:t>26</w:t>
      </w:r>
      <w:r>
        <w:t>]</w:t>
      </w:r>
      <w:r>
        <w:tab/>
        <w:t>3GPP TR 36.763: "Study on Narrow-Band Internet of Things (NB-</w:t>
      </w:r>
      <w:proofErr w:type="spellStart"/>
      <w:r>
        <w:t>IoT</w:t>
      </w:r>
      <w:proofErr w:type="spellEnd"/>
      <w:r>
        <w:t>) / enhanced Machine Type Communication (</w:t>
      </w:r>
      <w:proofErr w:type="spellStart"/>
      <w:r>
        <w:t>eMTC</w:t>
      </w:r>
      <w:proofErr w:type="spellEnd"/>
      <w:r>
        <w:t>) support for Non-Terrestrial Networks (NTN)".</w:t>
      </w:r>
    </w:p>
    <w:p w14:paraId="740BE752" w14:textId="77777777" w:rsidR="002734FC" w:rsidRDefault="002734FC" w:rsidP="002734FC">
      <w:pPr>
        <w:pStyle w:val="EX"/>
      </w:pPr>
      <w:r>
        <w:t>[</w:t>
      </w:r>
      <w:r>
        <w:rPr>
          <w:rFonts w:hint="eastAsia"/>
          <w:lang w:val="en-US" w:eastAsia="zh-CN"/>
        </w:rPr>
        <w:t>27</w:t>
      </w:r>
      <w:r>
        <w:t>]</w:t>
      </w:r>
      <w:r>
        <w:tab/>
        <w:t>Recommendation ITU-R M.2160-0: "Framework and overall objectives of the future development of IMT for 2030 and beyond". (</w:t>
      </w:r>
      <w:hyperlink r:id="rId27" w:history="1">
        <w:r w:rsidRPr="00D138DA">
          <w:rPr>
            <w:rStyle w:val="ac"/>
          </w:rPr>
          <w:t>https://www.itu.int/dms_pubrec/itu-r/rec/m/R-REC-M.2160-0-202311-I!!PDF-E.pdf</w:t>
        </w:r>
      </w:hyperlink>
      <w:r>
        <w:t>).</w:t>
      </w:r>
    </w:p>
    <w:p w14:paraId="07B63692" w14:textId="77777777" w:rsidR="002734FC" w:rsidRDefault="002734FC" w:rsidP="002734FC">
      <w:pPr>
        <w:pStyle w:val="EX"/>
      </w:pPr>
      <w:r>
        <w:t>[</w:t>
      </w:r>
      <w:r>
        <w:rPr>
          <w:rFonts w:hint="eastAsia"/>
          <w:lang w:val="en-US" w:eastAsia="zh-CN"/>
        </w:rPr>
        <w:t>28</w:t>
      </w:r>
      <w:r>
        <w:t>]</w:t>
      </w:r>
      <w:r>
        <w:tab/>
        <w:t xml:space="preserve">3GPP TS 22.156: "Mobile </w:t>
      </w:r>
      <w:proofErr w:type="spellStart"/>
      <w:r>
        <w:t>Metaverse</w:t>
      </w:r>
      <w:proofErr w:type="spellEnd"/>
      <w:r>
        <w:t xml:space="preserve"> Services".</w:t>
      </w:r>
    </w:p>
    <w:p w14:paraId="7458233A" w14:textId="77777777" w:rsidR="002734FC" w:rsidRDefault="002734FC" w:rsidP="002734FC">
      <w:pPr>
        <w:pStyle w:val="EX"/>
        <w:rPr>
          <w:rFonts w:eastAsia="Yu Mincho"/>
        </w:rPr>
      </w:pPr>
      <w:r w:rsidRPr="00D6079F">
        <w:rPr>
          <w:rFonts w:eastAsia="Yu Mincho" w:hint="eastAsia"/>
        </w:rPr>
        <w:t>[</w:t>
      </w:r>
      <w:r w:rsidRPr="00D6079F">
        <w:rPr>
          <w:rFonts w:eastAsiaTheme="minorEastAsia" w:hint="eastAsia"/>
          <w:lang w:val="en-US" w:eastAsia="zh-CN"/>
        </w:rPr>
        <w:t>29</w:t>
      </w:r>
      <w:r w:rsidRPr="00D6079F">
        <w:rPr>
          <w:rFonts w:eastAsia="Yu Mincho" w:hint="eastAsia"/>
        </w:rPr>
        <w:t>]</w:t>
      </w:r>
      <w:r w:rsidRPr="00D6079F">
        <w:rPr>
          <w:rFonts w:eastAsia="Yu Mincho"/>
        </w:rPr>
        <w:t xml:space="preserve"> </w:t>
      </w:r>
      <w:r w:rsidRPr="00D6079F">
        <w:rPr>
          <w:rFonts w:eastAsia="Yu Mincho"/>
        </w:rPr>
        <w:tab/>
      </w:r>
      <w:r w:rsidRPr="00410917">
        <w:rPr>
          <w:rFonts w:eastAsia="Yu Mincho"/>
        </w:rPr>
        <w:t xml:space="preserve">United Nations General Assembly. (1987). Report of the world commission on environment and development: Our common future. </w:t>
      </w:r>
      <w:hyperlink r:id="rId28" w:history="1">
        <w:r w:rsidRPr="00D138DA">
          <w:rPr>
            <w:rStyle w:val="ac"/>
            <w:rFonts w:eastAsia="Yu Mincho"/>
          </w:rPr>
          <w:t>https://digitallibrary.un.org/record/139811</w:t>
        </w:r>
      </w:hyperlink>
      <w:r>
        <w:rPr>
          <w:rFonts w:eastAsia="Yu Mincho"/>
        </w:rPr>
        <w:t>.</w:t>
      </w:r>
    </w:p>
    <w:p w14:paraId="744C5E01" w14:textId="77777777" w:rsidR="002734FC" w:rsidRDefault="002734FC" w:rsidP="002734FC">
      <w:pPr>
        <w:pStyle w:val="EX"/>
        <w:rPr>
          <w:rFonts w:eastAsia="Yu Mincho"/>
        </w:rPr>
      </w:pPr>
      <w:r>
        <w:rPr>
          <w:rFonts w:eastAsia="Yu Mincho"/>
        </w:rPr>
        <w:t>[</w:t>
      </w:r>
      <w:r>
        <w:rPr>
          <w:rFonts w:eastAsiaTheme="minorEastAsia"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30BF48F8" w14:textId="77777777" w:rsidR="002734FC" w:rsidRDefault="002734FC" w:rsidP="002734FC">
      <w:pPr>
        <w:pStyle w:val="EX"/>
      </w:pPr>
      <w:r>
        <w:t>[</w:t>
      </w:r>
      <w:r>
        <w:rPr>
          <w:rFonts w:hint="eastAsia"/>
          <w:lang w:val="en-US" w:eastAsia="zh-CN"/>
        </w:rPr>
        <w:t>31</w:t>
      </w:r>
      <w:r>
        <w:t>]</w:t>
      </w:r>
      <w:r>
        <w:tab/>
        <w:t>Hexa-X-II, "Deliverable D1.2: 6G Use Cases and Requirements", December 2023. (</w:t>
      </w:r>
      <w:hyperlink r:id="rId29" w:history="1">
        <w:r w:rsidRPr="00686F2B">
          <w:rPr>
            <w:rStyle w:val="ac"/>
          </w:rPr>
          <w:t>Hexa-X-II D1.2</w:t>
        </w:r>
      </w:hyperlink>
      <w:r>
        <w:t>).</w:t>
      </w:r>
    </w:p>
    <w:p w14:paraId="355F2EA2" w14:textId="77777777" w:rsidR="002734FC" w:rsidRDefault="002734FC" w:rsidP="002734FC">
      <w:pPr>
        <w:pStyle w:val="EX"/>
        <w:rPr>
          <w:rFonts w:eastAsia="Yu Mincho"/>
        </w:rPr>
      </w:pPr>
      <w:r>
        <w:rPr>
          <w:rFonts w:eastAsia="Yu Mincho"/>
        </w:rPr>
        <w:t>[</w:t>
      </w:r>
      <w:r>
        <w:rPr>
          <w:rFonts w:hint="eastAsia"/>
          <w:lang w:val="en-US" w:eastAsia="zh-CN"/>
        </w:rPr>
        <w:t>32</w:t>
      </w:r>
      <w:r>
        <w:rPr>
          <w:rFonts w:eastAsia="Yu Mincho"/>
        </w:rPr>
        <w:t>]</w:t>
      </w:r>
      <w:r>
        <w:rPr>
          <w:rFonts w:eastAsia="Yu Mincho"/>
        </w:rPr>
        <w:tab/>
      </w:r>
      <w:hyperlink r:id="rId30" w:history="1">
        <w:r w:rsidRPr="00D138DA">
          <w:rPr>
            <w:rStyle w:val="ac"/>
            <w:rFonts w:eastAsia="Yu Mincho"/>
          </w:rPr>
          <w:t>https://www.easa.europa.eu/en/what-is-uam</w:t>
        </w:r>
      </w:hyperlink>
      <w:r>
        <w:rPr>
          <w:rFonts w:eastAsia="Yu Mincho"/>
        </w:rPr>
        <w:t>.</w:t>
      </w:r>
    </w:p>
    <w:p w14:paraId="1F8CBCD8" w14:textId="77777777" w:rsidR="002734FC" w:rsidRDefault="002734FC" w:rsidP="002734FC">
      <w:pPr>
        <w:pStyle w:val="EX"/>
        <w:rPr>
          <w:rFonts w:eastAsia="Yu Mincho"/>
        </w:rPr>
      </w:pPr>
      <w:r>
        <w:rPr>
          <w:rFonts w:eastAsia="Yu Mincho"/>
        </w:rPr>
        <w:t>[</w:t>
      </w:r>
      <w:r>
        <w:rPr>
          <w:rFonts w:hint="eastAsia"/>
          <w:lang w:val="en-US" w:eastAsia="zh-CN"/>
        </w:rPr>
        <w:t>33</w:t>
      </w:r>
      <w:r>
        <w:rPr>
          <w:rFonts w:eastAsia="Yu Mincho"/>
        </w:rPr>
        <w:t>]</w:t>
      </w:r>
      <w:r>
        <w:rPr>
          <w:rFonts w:eastAsia="Yu Mincho"/>
        </w:rPr>
        <w:tab/>
      </w:r>
      <w:hyperlink r:id="rId31" w:history="1">
        <w:r w:rsidRPr="00D138DA">
          <w:rPr>
            <w:rStyle w:val="ac"/>
            <w:rFonts w:eastAsia="Yu Mincho"/>
          </w:rPr>
          <w:t>https://www.autoflight.com/en/air/</w:t>
        </w:r>
      </w:hyperlink>
      <w:r>
        <w:rPr>
          <w:rFonts w:eastAsia="Yu Mincho"/>
        </w:rPr>
        <w:t>.</w:t>
      </w:r>
    </w:p>
    <w:p w14:paraId="75356296" w14:textId="77777777" w:rsidR="002734FC" w:rsidRDefault="002734FC" w:rsidP="002734FC">
      <w:pPr>
        <w:pStyle w:val="EX"/>
        <w:rPr>
          <w:rFonts w:eastAsia="Yu Mincho"/>
        </w:rPr>
      </w:pPr>
      <w:bookmarkStart w:id="554" w:name="MCCTEMPBM_00000029"/>
      <w:r>
        <w:rPr>
          <w:rFonts w:eastAsia="Yu Mincho"/>
        </w:rPr>
        <w:t>[</w:t>
      </w:r>
      <w:r>
        <w:rPr>
          <w:rFonts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554"/>
    <w:p w14:paraId="1C141692" w14:textId="77777777" w:rsidR="002734FC" w:rsidRDefault="002734FC" w:rsidP="002734FC">
      <w:pPr>
        <w:pStyle w:val="EX"/>
        <w:rPr>
          <w:rFonts w:eastAsia="Yu Mincho"/>
        </w:rPr>
      </w:pPr>
      <w:r>
        <w:rPr>
          <w:rFonts w:eastAsia="Yu Mincho"/>
        </w:rPr>
        <w:t>[</w:t>
      </w:r>
      <w:r>
        <w:rPr>
          <w:rFonts w:hint="eastAsia"/>
          <w:lang w:val="en-US" w:eastAsia="zh-CN"/>
        </w:rPr>
        <w:t>35</w:t>
      </w:r>
      <w:r>
        <w:rPr>
          <w:rFonts w:eastAsia="Yu Mincho"/>
        </w:rPr>
        <w:t>]</w:t>
      </w:r>
      <w:r>
        <w:rPr>
          <w:rFonts w:eastAsia="Yu Mincho"/>
        </w:rPr>
        <w:tab/>
        <w:t>3GPP TS 22.125: "</w:t>
      </w:r>
      <w:proofErr w:type="spellStart"/>
      <w:r>
        <w:rPr>
          <w:rFonts w:eastAsia="Yu Mincho"/>
        </w:rPr>
        <w:t>Uncrewed</w:t>
      </w:r>
      <w:proofErr w:type="spellEnd"/>
      <w:r>
        <w:rPr>
          <w:rFonts w:eastAsia="Yu Mincho"/>
        </w:rPr>
        <w:t xml:space="preserve"> Aerial System (UAS) support in 3GPP; Stage 1".</w:t>
      </w:r>
    </w:p>
    <w:p w14:paraId="49B29F1A" w14:textId="77777777" w:rsidR="002734FC" w:rsidRDefault="002734FC" w:rsidP="002734FC">
      <w:pPr>
        <w:pStyle w:val="EX"/>
        <w:rPr>
          <w:rFonts w:eastAsia="Yu Mincho"/>
        </w:rPr>
      </w:pPr>
      <w:r>
        <w:rPr>
          <w:rFonts w:hint="eastAsia"/>
          <w:lang w:val="en-US" w:eastAsia="zh-CN"/>
        </w:rPr>
        <w:t>[36</w:t>
      </w:r>
      <w:r>
        <w:rPr>
          <w:rFonts w:eastAsia="Yu Mincho"/>
        </w:rPr>
        <w:t>]</w:t>
      </w:r>
      <w:r>
        <w:rPr>
          <w:rFonts w:eastAsia="Yu Mincho"/>
        </w:rPr>
        <w:tab/>
      </w:r>
      <w:hyperlink r:id="rId32" w:history="1">
        <w:r w:rsidRPr="00D138DA">
          <w:rPr>
            <w:rStyle w:val="ac"/>
            <w:rFonts w:eastAsia="Yu Mincho"/>
          </w:rPr>
          <w:t>https://www.unmannedairspace.info/latest-news-and-information/shenzhen-reaches-record-number-of-drone-operations-with-600000-flights-in-2023/</w:t>
        </w:r>
      </w:hyperlink>
      <w:r>
        <w:rPr>
          <w:rFonts w:eastAsia="Yu Mincho"/>
        </w:rPr>
        <w:t>.</w:t>
      </w:r>
    </w:p>
    <w:p w14:paraId="648E8DE5" w14:textId="77777777" w:rsidR="002734FC" w:rsidRDefault="002734FC" w:rsidP="002734FC">
      <w:pPr>
        <w:pStyle w:val="EX"/>
        <w:rPr>
          <w:rFonts w:eastAsia="Yu Mincho"/>
        </w:rPr>
      </w:pPr>
      <w:bookmarkStart w:id="555" w:name="MCCTEMPBM_00000030"/>
      <w:r>
        <w:rPr>
          <w:rFonts w:eastAsia="Yu Mincho"/>
        </w:rPr>
        <w:t>[</w:t>
      </w:r>
      <w:r>
        <w:rPr>
          <w:rFonts w:hint="eastAsia"/>
          <w:lang w:val="en-US" w:eastAsia="zh-CN"/>
        </w:rPr>
        <w:t>37</w:t>
      </w:r>
      <w:r>
        <w:rPr>
          <w:rFonts w:eastAsia="Yu Mincho"/>
        </w:rPr>
        <w:t>]</w:t>
      </w:r>
      <w:r>
        <w:rPr>
          <w:rFonts w:eastAsia="Yu Mincho"/>
        </w:rPr>
        <w:tab/>
      </w:r>
      <w:r w:rsidRPr="00DD4B93">
        <w:rPr>
          <w:rFonts w:eastAsia="Yu Mincho"/>
        </w:rPr>
        <w:t xml:space="preserve">5G Automotive Association (5GAA): </w:t>
      </w:r>
      <w:r>
        <w:rPr>
          <w:rFonts w:eastAsia="Yu Mincho"/>
        </w:rPr>
        <w:t>"C-V2X Use Cases and Service Level Requirements Volume II", 2023. (</w:t>
      </w:r>
      <w:hyperlink r:id="rId33" w:history="1">
        <w:r w:rsidRPr="00D34C86">
          <w:rPr>
            <w:rStyle w:val="ac"/>
            <w:rFonts w:eastAsia="Yu Mincho"/>
          </w:rPr>
          <w:t>C-V2X Use Cases and Service Level Requirements Volume II - 5GAA</w:t>
        </w:r>
      </w:hyperlink>
      <w:r>
        <w:rPr>
          <w:rFonts w:eastAsia="Yu Mincho"/>
        </w:rPr>
        <w:t>).</w:t>
      </w:r>
    </w:p>
    <w:bookmarkEnd w:id="555"/>
    <w:p w14:paraId="4BE68825" w14:textId="77777777" w:rsidR="002734FC" w:rsidRDefault="002734FC" w:rsidP="002734FC">
      <w:pPr>
        <w:pStyle w:val="EX"/>
        <w:rPr>
          <w:rFonts w:eastAsia="Yu Mincho"/>
        </w:rPr>
      </w:pPr>
      <w:r>
        <w:rPr>
          <w:rFonts w:eastAsia="Yu Mincho"/>
        </w:rPr>
        <w:t>[</w:t>
      </w:r>
      <w:r>
        <w:rPr>
          <w:rFonts w:hint="eastAsia"/>
          <w:lang w:val="en-US" w:eastAsia="zh-CN"/>
        </w:rPr>
        <w:t>38</w:t>
      </w:r>
      <w:r>
        <w:rPr>
          <w:rFonts w:eastAsia="Yu Mincho"/>
        </w:rPr>
        <w:t>]</w:t>
      </w:r>
      <w:r>
        <w:rPr>
          <w:rFonts w:eastAsia="Yu Mincho"/>
        </w:rPr>
        <w:tab/>
      </w:r>
      <w:hyperlink r:id="rId34" w:history="1">
        <w:r>
          <w:rPr>
            <w:rFonts w:eastAsia="Yu Mincho"/>
            <w:color w:val="0000FF"/>
            <w:u w:val="single"/>
          </w:rPr>
          <w:t>https://www.flyeye.io/drone-acronym-daa/.</w:t>
        </w:r>
      </w:hyperlink>
    </w:p>
    <w:p w14:paraId="6601DA3E" w14:textId="77777777" w:rsidR="002734FC" w:rsidRDefault="002734FC" w:rsidP="002734FC">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35" w:history="1">
        <w:r>
          <w:rPr>
            <w:rStyle w:val="ac"/>
          </w:rPr>
          <w:t>https://www.itu.int/dms_pub/itu-r/opb/rep/R-REP-M.2516-2022-PDF-E.pdf</w:t>
        </w:r>
      </w:hyperlink>
      <w:r>
        <w:t>).</w:t>
      </w:r>
    </w:p>
    <w:p w14:paraId="701E5E74" w14:textId="77777777" w:rsidR="002734FC" w:rsidRDefault="002734FC" w:rsidP="002734FC">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hint="eastAsia"/>
          <w:lang w:val="en-US" w:eastAsia="zh-CN"/>
        </w:rPr>
        <w:t xml:space="preserve">: </w:t>
      </w:r>
      <w:r>
        <w:t>"Study on the support of 256-bit algorithms for 5G</w:t>
      </w:r>
      <w:r>
        <w:rPr>
          <w:rFonts w:eastAsia="Yu Mincho"/>
        </w:rPr>
        <w:t>"</w:t>
      </w:r>
      <w:r>
        <w:rPr>
          <w:rFonts w:eastAsia="Yu Mincho" w:hint="eastAsia"/>
        </w:rPr>
        <w:t>.</w:t>
      </w:r>
    </w:p>
    <w:p w14:paraId="581A717D" w14:textId="77777777" w:rsidR="002734FC" w:rsidRDefault="002734FC" w:rsidP="002734FC">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0980B13D" w14:textId="77777777" w:rsidR="002734FC" w:rsidRDefault="002734FC" w:rsidP="002734FC">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291C290F" w14:textId="77777777" w:rsidR="002734FC" w:rsidRDefault="002734FC" w:rsidP="002734FC">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385FEB42" w14:textId="77777777" w:rsidR="002734FC" w:rsidRDefault="002734FC" w:rsidP="002734FC">
      <w:pPr>
        <w:pStyle w:val="EX"/>
        <w:rPr>
          <w:lang w:val="en-US" w:eastAsia="zh-CN"/>
        </w:rPr>
      </w:pPr>
      <w:r>
        <w:rPr>
          <w:rFonts w:hint="eastAsia"/>
          <w:lang w:val="en-US" w:eastAsia="zh-CN"/>
        </w:rPr>
        <w:lastRenderedPageBreak/>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rPr>
        <w:t>.</w:t>
      </w:r>
    </w:p>
    <w:p w14:paraId="52D10F67" w14:textId="77777777" w:rsidR="002734FC" w:rsidRDefault="002734FC" w:rsidP="002734FC">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3948C6BF" w14:textId="77777777" w:rsidR="002734FC" w:rsidRDefault="002734FC" w:rsidP="002734FC">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rPr>
        <w:t>.</w:t>
      </w:r>
    </w:p>
    <w:p w14:paraId="37FD6F8B" w14:textId="77777777" w:rsidR="002734FC" w:rsidRDefault="002734FC" w:rsidP="002734FC">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10ACFF64" w14:textId="77777777" w:rsidR="002734FC" w:rsidRDefault="002734FC" w:rsidP="002734FC">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57CE5546" w14:textId="77777777" w:rsidR="002734FC" w:rsidRDefault="002734FC" w:rsidP="002734FC">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 xml:space="preserve">"Study on Localized Mobile </w:t>
      </w:r>
      <w:proofErr w:type="spellStart"/>
      <w:r>
        <w:t>Metaverse</w:t>
      </w:r>
      <w:proofErr w:type="spellEnd"/>
      <w:r>
        <w:t xml:space="preserve"> Services</w:t>
      </w:r>
      <w:r>
        <w:rPr>
          <w:rFonts w:eastAsia="Yu Mincho"/>
        </w:rPr>
        <w:t>"</w:t>
      </w:r>
      <w:r>
        <w:rPr>
          <w:rFonts w:eastAsia="Yu Mincho" w:hint="eastAsia"/>
        </w:rPr>
        <w:t>.</w:t>
      </w:r>
    </w:p>
    <w:p w14:paraId="21AA563E" w14:textId="77777777" w:rsidR="002734FC" w:rsidRDefault="002734FC" w:rsidP="002734FC">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rPr>
        <w:t>.</w:t>
      </w:r>
    </w:p>
    <w:p w14:paraId="1EBB4D03" w14:textId="77777777" w:rsidR="002734FC" w:rsidRDefault="002734FC" w:rsidP="002734FC">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rPr>
        <w:t>.</w:t>
      </w:r>
    </w:p>
    <w:p w14:paraId="12862051" w14:textId="77777777" w:rsidR="002734FC" w:rsidRDefault="002734FC" w:rsidP="002734FC">
      <w:pPr>
        <w:pStyle w:val="EX"/>
        <w:rPr>
          <w:rFonts w:eastAsia="Yu Mincho"/>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rPr>
        <w:t>.</w:t>
      </w:r>
    </w:p>
    <w:p w14:paraId="3E928E0E" w14:textId="77777777" w:rsidR="002734FC" w:rsidRDefault="002734FC" w:rsidP="002734FC">
      <w:pPr>
        <w:pStyle w:val="EX"/>
        <w:rPr>
          <w:rFonts w:eastAsia="Yu Mincho"/>
        </w:rPr>
      </w:pPr>
      <w:r>
        <w:rPr>
          <w:rFonts w:eastAsia="Yu Mincho"/>
        </w:rPr>
        <w:t>[53]</w:t>
      </w:r>
      <w:r>
        <w:rPr>
          <w:rFonts w:eastAsia="Yu Mincho"/>
        </w:rPr>
        <w:tab/>
        <w:t>3GPP TS 22.179: “Mission Critical Push to Talk (MCPTT); Stage 1”.</w:t>
      </w:r>
    </w:p>
    <w:p w14:paraId="176085A2" w14:textId="77777777" w:rsidR="002734FC" w:rsidRDefault="002734FC" w:rsidP="002734FC">
      <w:pPr>
        <w:pStyle w:val="EX"/>
        <w:rPr>
          <w:rFonts w:eastAsia="Yu Mincho"/>
        </w:rPr>
      </w:pPr>
      <w:r>
        <w:rPr>
          <w:rFonts w:eastAsia="Yu Mincho"/>
        </w:rPr>
        <w:t>[54]</w:t>
      </w:r>
      <w:r>
        <w:rPr>
          <w:rFonts w:eastAsia="Yu Mincho"/>
        </w:rPr>
        <w:tab/>
        <w:t>3GPP TS 22.280: “Mission Critical Services Common Requirements (</w:t>
      </w:r>
      <w:proofErr w:type="spellStart"/>
      <w:r>
        <w:rPr>
          <w:rFonts w:eastAsia="Yu Mincho"/>
        </w:rPr>
        <w:t>MCCoRe</w:t>
      </w:r>
      <w:proofErr w:type="spellEnd"/>
      <w:r>
        <w:rPr>
          <w:rFonts w:eastAsia="Yu Mincho"/>
        </w:rPr>
        <w:t>); Stage 1</w:t>
      </w:r>
      <w:proofErr w:type="gramStart"/>
      <w:r>
        <w:rPr>
          <w:rFonts w:eastAsia="Yu Mincho"/>
        </w:rPr>
        <w:t>”..</w:t>
      </w:r>
      <w:proofErr w:type="gramEnd"/>
    </w:p>
    <w:p w14:paraId="6CF34375" w14:textId="77777777" w:rsidR="002734FC" w:rsidRDefault="002734FC" w:rsidP="002734FC">
      <w:pPr>
        <w:pStyle w:val="EX"/>
        <w:rPr>
          <w:rFonts w:eastAsia="Yu Mincho"/>
        </w:rPr>
      </w:pPr>
      <w:r>
        <w:rPr>
          <w:rFonts w:eastAsia="Yu Mincho"/>
        </w:rPr>
        <w:t>[55]</w:t>
      </w:r>
      <w:r>
        <w:rPr>
          <w:rFonts w:eastAsia="Yu Mincho"/>
        </w:rPr>
        <w:tab/>
        <w:t>3GPP TS 22.281: “Mission Critical (MC) video”.</w:t>
      </w:r>
    </w:p>
    <w:p w14:paraId="4B6FD4C4" w14:textId="77777777" w:rsidR="002734FC" w:rsidRDefault="002734FC" w:rsidP="002734FC">
      <w:pPr>
        <w:pStyle w:val="EX"/>
        <w:rPr>
          <w:rFonts w:eastAsia="Yu Mincho"/>
        </w:rPr>
      </w:pPr>
      <w:r>
        <w:rPr>
          <w:rFonts w:eastAsia="Yu Mincho"/>
        </w:rPr>
        <w:t>[56]</w:t>
      </w:r>
      <w:r>
        <w:rPr>
          <w:rFonts w:eastAsia="Yu Mincho"/>
        </w:rPr>
        <w:tab/>
        <w:t>3GPP TS 22.282: “Mission Critical (MC) data”.</w:t>
      </w:r>
    </w:p>
    <w:p w14:paraId="1C424762" w14:textId="77777777" w:rsidR="002734FC" w:rsidRDefault="002734FC" w:rsidP="002734FC">
      <w:pPr>
        <w:pStyle w:val="EX"/>
        <w:rPr>
          <w:rFonts w:eastAsia="Yu Mincho"/>
        </w:rPr>
      </w:pPr>
      <w:r>
        <w:rPr>
          <w:rFonts w:eastAsia="Yu Mincho"/>
        </w:rPr>
        <w:t>[57]</w:t>
      </w:r>
      <w:r>
        <w:rPr>
          <w:rFonts w:eastAsia="Yu Mincho"/>
        </w:rPr>
        <w:tab/>
        <w:t>3GPP TS 22.262: “Message service within the 5G System (5GS); Stage 1”.</w:t>
      </w:r>
    </w:p>
    <w:p w14:paraId="35B94ED2" w14:textId="77777777" w:rsidR="002734FC" w:rsidRDefault="002734FC" w:rsidP="002734FC">
      <w:pPr>
        <w:pStyle w:val="EX"/>
        <w:rPr>
          <w:rFonts w:eastAsia="Yu Mincho"/>
        </w:rPr>
      </w:pPr>
      <w:r>
        <w:rPr>
          <w:rFonts w:eastAsia="Yu Mincho"/>
        </w:rPr>
        <w:t>[58]</w:t>
      </w:r>
      <w:r>
        <w:rPr>
          <w:rFonts w:eastAsia="Yu Mincho"/>
        </w:rPr>
        <w:tab/>
        <w:t>3GPP TS 22.101: “Service aspects; Service principles”.</w:t>
      </w:r>
    </w:p>
    <w:p w14:paraId="2111AE6D" w14:textId="77777777" w:rsidR="002734FC" w:rsidRDefault="002734FC" w:rsidP="002734FC">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3E5D40CC" w14:textId="77777777" w:rsidR="002734FC" w:rsidRDefault="002734FC" w:rsidP="002734FC">
      <w:pPr>
        <w:pStyle w:val="EX"/>
        <w:rPr>
          <w:rFonts w:eastAsia="Yu Mincho"/>
        </w:rPr>
      </w:pPr>
      <w:r>
        <w:rPr>
          <w:rFonts w:eastAsia="Yu Mincho"/>
        </w:rPr>
        <w:t>[60]</w:t>
      </w:r>
      <w:r>
        <w:rPr>
          <w:rFonts w:eastAsia="Yu Mincho"/>
        </w:rPr>
        <w:tab/>
        <w:t>3GPP TS 22.011: “Service accessibility”.</w:t>
      </w:r>
    </w:p>
    <w:p w14:paraId="1A8BAA9A" w14:textId="77777777" w:rsidR="002734FC" w:rsidRDefault="002734FC" w:rsidP="002734FC">
      <w:pPr>
        <w:pStyle w:val="EX"/>
        <w:rPr>
          <w:rFonts w:eastAsia="Yu Mincho"/>
        </w:rPr>
      </w:pPr>
      <w:r>
        <w:rPr>
          <w:rFonts w:eastAsia="Yu Mincho"/>
        </w:rPr>
        <w:t>[61]</w:t>
      </w:r>
      <w:r>
        <w:rPr>
          <w:rFonts w:eastAsia="Yu Mincho"/>
        </w:rPr>
        <w:tab/>
        <w:t xml:space="preserve">3GPP TS 22.071: “Location Services (LCS); Service description; Stage 1”. </w:t>
      </w:r>
    </w:p>
    <w:p w14:paraId="7B1C9D46" w14:textId="77777777" w:rsidR="002734FC" w:rsidRDefault="002734FC" w:rsidP="002734FC">
      <w:pPr>
        <w:pStyle w:val="EX"/>
        <w:rPr>
          <w:rFonts w:eastAsia="Yu Mincho"/>
        </w:rPr>
      </w:pPr>
      <w:r>
        <w:rPr>
          <w:rFonts w:eastAsia="Yu Mincho"/>
        </w:rPr>
        <w:t>[62]</w:t>
      </w:r>
      <w:r>
        <w:rPr>
          <w:rFonts w:eastAsia="Yu Mincho"/>
        </w:rPr>
        <w:tab/>
        <w:t>3GPP TS 22.268: “Public Warning System (PWS) requirements”.</w:t>
      </w:r>
    </w:p>
    <w:p w14:paraId="13CA83A3" w14:textId="77777777" w:rsidR="002734FC" w:rsidRDefault="002734FC" w:rsidP="002734FC">
      <w:pPr>
        <w:pStyle w:val="EX"/>
        <w:rPr>
          <w:rFonts w:eastAsia="Yu Mincho"/>
        </w:rPr>
      </w:pPr>
      <w:r>
        <w:rPr>
          <w:rFonts w:eastAsia="Yu Mincho"/>
        </w:rPr>
        <w:t>[63]</w:t>
      </w:r>
      <w:r>
        <w:rPr>
          <w:rFonts w:eastAsia="Yu Mincho"/>
        </w:rPr>
        <w:tab/>
        <w:t>3GPP TS 22.153: “Multimedia priority service”.</w:t>
      </w:r>
    </w:p>
    <w:p w14:paraId="5B28CBC5" w14:textId="77777777" w:rsidR="002734FC" w:rsidRDefault="002734FC" w:rsidP="002734FC">
      <w:pPr>
        <w:pStyle w:val="EX"/>
        <w:rPr>
          <w:rFonts w:eastAsia="Yu Mincho"/>
        </w:rPr>
      </w:pPr>
      <w:r>
        <w:rPr>
          <w:rFonts w:eastAsia="Yu Mincho"/>
        </w:rPr>
        <w:t>[64]</w:t>
      </w:r>
      <w:r>
        <w:rPr>
          <w:rFonts w:eastAsia="Yu Mincho"/>
        </w:rPr>
        <w:tab/>
        <w:t>3GPP TS 22.104: “Service requirements for cyber-physical control applications in vertical domains”.</w:t>
      </w:r>
    </w:p>
    <w:p w14:paraId="471E3050" w14:textId="77777777" w:rsidR="002734FC" w:rsidRDefault="002734FC" w:rsidP="002734FC">
      <w:pPr>
        <w:pStyle w:val="EX"/>
        <w:rPr>
          <w:rFonts w:eastAsia="Yu Mincho"/>
        </w:rPr>
      </w:pPr>
      <w:r>
        <w:rPr>
          <w:rFonts w:eastAsia="Yu Mincho"/>
        </w:rPr>
        <w:t>[65]</w:t>
      </w:r>
      <w:r>
        <w:rPr>
          <w:rFonts w:eastAsia="Yu Mincho"/>
        </w:rPr>
        <w:tab/>
        <w:t>3GPP TS 22.185: “Service requirements for V2X services”.</w:t>
      </w:r>
    </w:p>
    <w:p w14:paraId="6C304E8B" w14:textId="77777777" w:rsidR="002734FC" w:rsidRDefault="002734FC" w:rsidP="002734FC">
      <w:pPr>
        <w:pStyle w:val="EX"/>
        <w:rPr>
          <w:rFonts w:eastAsia="Yu Mincho"/>
        </w:rPr>
      </w:pPr>
      <w:r>
        <w:rPr>
          <w:rFonts w:eastAsia="Yu Mincho"/>
        </w:rPr>
        <w:t>[66]</w:t>
      </w:r>
      <w:r>
        <w:rPr>
          <w:rFonts w:eastAsia="Yu Mincho"/>
        </w:rPr>
        <w:tab/>
        <w:t>3GPP TS 22.186: “Service requirements for enhanced V2X scenarios”.</w:t>
      </w:r>
    </w:p>
    <w:p w14:paraId="14421067" w14:textId="77777777" w:rsidR="002734FC" w:rsidRDefault="002734FC" w:rsidP="002734FC">
      <w:pPr>
        <w:pStyle w:val="EX"/>
        <w:rPr>
          <w:rFonts w:eastAsia="Yu Mincho"/>
        </w:rPr>
      </w:pPr>
      <w:r>
        <w:rPr>
          <w:rFonts w:eastAsia="Yu Mincho"/>
        </w:rPr>
        <w:t>[67]</w:t>
      </w:r>
      <w:r>
        <w:rPr>
          <w:rFonts w:eastAsia="Yu Mincho"/>
        </w:rPr>
        <w:tab/>
        <w:t>3GPP TS 22.263: “Service requirements for Video, Imaging and Audio for Professional Applications (VIAPA)”.</w:t>
      </w:r>
    </w:p>
    <w:p w14:paraId="457BF418" w14:textId="77777777" w:rsidR="002734FC" w:rsidRDefault="002734FC" w:rsidP="002734FC">
      <w:pPr>
        <w:pStyle w:val="EX"/>
        <w:rPr>
          <w:rFonts w:eastAsia="Yu Mincho"/>
        </w:rPr>
      </w:pPr>
      <w:r>
        <w:rPr>
          <w:rFonts w:eastAsia="Yu Mincho"/>
        </w:rPr>
        <w:t>[68]</w:t>
      </w:r>
      <w:r>
        <w:rPr>
          <w:rFonts w:eastAsia="Yu Mincho"/>
        </w:rPr>
        <w:tab/>
        <w:t>3GPP TS 22.115: “Service aspects; Charging and billing”.</w:t>
      </w:r>
    </w:p>
    <w:p w14:paraId="3F500ACB" w14:textId="77777777" w:rsidR="002734FC" w:rsidRDefault="002734FC" w:rsidP="002734FC">
      <w:pPr>
        <w:pStyle w:val="EX"/>
        <w:rPr>
          <w:rFonts w:eastAsia="Yu Mincho"/>
        </w:rPr>
      </w:pPr>
      <w:r>
        <w:rPr>
          <w:rFonts w:eastAsia="Yu Mincho"/>
        </w:rPr>
        <w:t>[69]</w:t>
      </w:r>
      <w:r>
        <w:rPr>
          <w:rFonts w:eastAsia="Yu Mincho"/>
        </w:rPr>
        <w:tab/>
        <w:t>3GPP TS 22.289: “Mobile communication system for railways”.</w:t>
      </w:r>
    </w:p>
    <w:p w14:paraId="7CBAF1EC" w14:textId="77777777" w:rsidR="002734FC" w:rsidRDefault="002734FC" w:rsidP="002734FC">
      <w:pPr>
        <w:pStyle w:val="EX"/>
        <w:rPr>
          <w:rFonts w:eastAsia="Yu Mincho"/>
        </w:rPr>
      </w:pPr>
      <w:r>
        <w:rPr>
          <w:rFonts w:eastAsia="Yu Mincho"/>
        </w:rPr>
        <w:t>[70]</w:t>
      </w:r>
      <w:r>
        <w:rPr>
          <w:rFonts w:eastAsia="Yu Mincho"/>
        </w:rPr>
        <w:tab/>
        <w:t>3GPP TS 22.468: “Group Communication System Enablers (GCSE)”.</w:t>
      </w:r>
    </w:p>
    <w:p w14:paraId="2ADFE552" w14:textId="77777777" w:rsidR="002734FC" w:rsidRDefault="002734FC" w:rsidP="002734FC">
      <w:pPr>
        <w:pStyle w:val="EX"/>
        <w:rPr>
          <w:rFonts w:eastAsia="Yu Mincho"/>
        </w:rPr>
      </w:pPr>
      <w:r>
        <w:rPr>
          <w:rFonts w:eastAsia="Yu Mincho"/>
        </w:rPr>
        <w:t>[71]</w:t>
      </w:r>
      <w:r>
        <w:rPr>
          <w:rFonts w:eastAsia="Yu Mincho"/>
        </w:rPr>
        <w:tab/>
        <w:t>3GPP TS 22.368: “Service requirements for Machine-Type Communications (MTC); Stage 1”.</w:t>
      </w:r>
    </w:p>
    <w:p w14:paraId="6A6D348E" w14:textId="77777777" w:rsidR="002734FC" w:rsidRDefault="002734FC" w:rsidP="002734FC">
      <w:pPr>
        <w:pStyle w:val="EX"/>
        <w:rPr>
          <w:rFonts w:eastAsia="Yu Mincho"/>
        </w:rPr>
      </w:pPr>
      <w:r>
        <w:rPr>
          <w:rFonts w:eastAsia="Yu Mincho"/>
        </w:rPr>
        <w:t>[72]</w:t>
      </w:r>
      <w:r>
        <w:rPr>
          <w:rFonts w:eastAsia="Yu Mincho"/>
        </w:rPr>
        <w:tab/>
        <w:t>3GPP TR 22.949: “Study on a generalized privacy capability”.</w:t>
      </w:r>
    </w:p>
    <w:p w14:paraId="7A862D82" w14:textId="77777777" w:rsidR="002734FC" w:rsidRDefault="002734FC" w:rsidP="002734FC">
      <w:pPr>
        <w:pStyle w:val="EX"/>
        <w:rPr>
          <w:rFonts w:eastAsia="Yu Mincho"/>
        </w:rPr>
      </w:pPr>
      <w:r>
        <w:rPr>
          <w:rFonts w:eastAsia="Yu Mincho"/>
        </w:rPr>
        <w:t>[73]</w:t>
      </w:r>
      <w:r>
        <w:rPr>
          <w:rFonts w:eastAsia="Yu Mincho"/>
        </w:rPr>
        <w:tab/>
        <w:t>3GPP TR 33.849: “Study on subscriber privacy impact in 3GPP”.</w:t>
      </w:r>
    </w:p>
    <w:p w14:paraId="088CD315" w14:textId="77777777" w:rsidR="002734FC" w:rsidRDefault="002734FC" w:rsidP="002734FC">
      <w:pPr>
        <w:pStyle w:val="EX"/>
        <w:rPr>
          <w:rFonts w:eastAsia="Yu Mincho"/>
        </w:rPr>
      </w:pPr>
      <w:r>
        <w:rPr>
          <w:rFonts w:eastAsia="Yu Mincho"/>
        </w:rPr>
        <w:t>[74]</w:t>
      </w:r>
      <w:r>
        <w:rPr>
          <w:rFonts w:eastAsia="Yu Mincho"/>
        </w:rPr>
        <w:tab/>
        <w:t>3GPP TS 22.278: “Service requirements for the Evolved Packet System (EPS)”.</w:t>
      </w:r>
    </w:p>
    <w:p w14:paraId="1D8A940A" w14:textId="77777777" w:rsidR="002734FC" w:rsidRDefault="002734FC" w:rsidP="002734FC">
      <w:pPr>
        <w:pStyle w:val="EX"/>
        <w:rPr>
          <w:rFonts w:eastAsia="Yu Mincho"/>
        </w:rPr>
      </w:pPr>
      <w:r>
        <w:rPr>
          <w:rFonts w:eastAsia="Yu Mincho"/>
        </w:rPr>
        <w:lastRenderedPageBreak/>
        <w:t>[75]</w:t>
      </w:r>
      <w:r>
        <w:rPr>
          <w:rFonts w:eastAsia="Yu Mincho"/>
        </w:rPr>
        <w:tab/>
        <w:t>ETSI GR SAI 004 (V1.1.1): "Securing Artificial Intelligence (SAI); Problem Statement".</w:t>
      </w:r>
    </w:p>
    <w:p w14:paraId="685DFB14" w14:textId="77777777" w:rsidR="002734FC" w:rsidRDefault="002734FC" w:rsidP="002734FC">
      <w:pPr>
        <w:pStyle w:val="EX"/>
        <w:rPr>
          <w:rFonts w:eastAsia="Yu Mincho"/>
        </w:rPr>
      </w:pPr>
      <w:r>
        <w:rPr>
          <w:rFonts w:eastAsia="Yu Mincho"/>
        </w:rPr>
        <w:t>[76]</w:t>
      </w:r>
      <w:r>
        <w:rPr>
          <w:rFonts w:eastAsia="Yu Mincho"/>
        </w:rPr>
        <w:tab/>
        <w:t>ETSI GR SAI 005 (V1.1.1): "Securing Artificial Intelligence (SAI); Mitigation Strategy Report".</w:t>
      </w:r>
    </w:p>
    <w:p w14:paraId="787617FC" w14:textId="77777777" w:rsidR="002734FC" w:rsidRDefault="002734FC" w:rsidP="002734FC">
      <w:pPr>
        <w:pStyle w:val="EX"/>
        <w:rPr>
          <w:rFonts w:eastAsia="Yu Mincho"/>
        </w:rPr>
      </w:pPr>
      <w:r>
        <w:rPr>
          <w:rFonts w:eastAsia="Yu Mincho"/>
        </w:rPr>
        <w:t>[77]</w:t>
      </w:r>
      <w:r>
        <w:rPr>
          <w:rFonts w:eastAsia="Yu Mincho"/>
        </w:rPr>
        <w:tab/>
        <w:t>3GPP TR 28.915: "Study on management aspects of Network Digital Twin".</w:t>
      </w:r>
    </w:p>
    <w:p w14:paraId="65832A10" w14:textId="77777777" w:rsidR="002734FC" w:rsidRDefault="002734FC" w:rsidP="002734FC">
      <w:pPr>
        <w:pStyle w:val="EX"/>
        <w:rPr>
          <w:rFonts w:eastAsia="Yu Mincho"/>
        </w:rPr>
      </w:pPr>
      <w:r>
        <w:rPr>
          <w:rFonts w:eastAsia="Yu Mincho"/>
        </w:rPr>
        <w:t>[78]</w:t>
      </w:r>
      <w:r>
        <w:rPr>
          <w:rFonts w:eastAsia="Yu Mincho"/>
        </w:rPr>
        <w:tab/>
        <w:t>3GPP TS 23.527: “5G System; Restoration procedures”.</w:t>
      </w:r>
    </w:p>
    <w:p w14:paraId="73F18A0A" w14:textId="77777777" w:rsidR="002734FC" w:rsidRDefault="002734FC" w:rsidP="002734FC">
      <w:pPr>
        <w:pStyle w:val="EX"/>
        <w:rPr>
          <w:rFonts w:eastAsia="Yu Mincho"/>
        </w:rPr>
      </w:pPr>
      <w:r>
        <w:rPr>
          <w:rFonts w:eastAsia="Yu Mincho"/>
        </w:rPr>
        <w:t>[79]</w:t>
      </w:r>
      <w:r>
        <w:rPr>
          <w:rFonts w:eastAsia="Yu Mincho"/>
        </w:rPr>
        <w:tab/>
        <w:t>3GPP TR 29.866: “Study on IMS Disaster Prevention and Restoration Enhancement”.</w:t>
      </w:r>
    </w:p>
    <w:p w14:paraId="1449A6DC" w14:textId="77777777" w:rsidR="002734FC" w:rsidRDefault="002734FC" w:rsidP="002734FC">
      <w:pPr>
        <w:pStyle w:val="EX"/>
        <w:rPr>
          <w:lang w:val="en-US" w:eastAsia="zh-CN"/>
        </w:rPr>
      </w:pPr>
      <w:r>
        <w:rPr>
          <w:rFonts w:eastAsia="Yu Mincho"/>
        </w:rPr>
        <w:t>[</w:t>
      </w:r>
      <w:r>
        <w:rPr>
          <w:lang w:val="en-US" w:eastAsia="zh-CN"/>
        </w:rPr>
        <w:t>80</w:t>
      </w:r>
      <w:r>
        <w:rPr>
          <w:rFonts w:eastAsia="Yu Mincho"/>
        </w:rPr>
        <w:t>]</w:t>
      </w:r>
      <w:r>
        <w:rPr>
          <w:rFonts w:eastAsia="Yu Mincho"/>
        </w:rPr>
        <w:tab/>
      </w:r>
      <w:r>
        <w:t xml:space="preserve">Enabling Mobile AI Agent in 6G Era: Architecture and Key Technologies; </w:t>
      </w:r>
      <w:hyperlink r:id="rId36" w:history="1">
        <w:r w:rsidRPr="00D138DA">
          <w:rPr>
            <w:rStyle w:val="ac"/>
          </w:rPr>
          <w:t>https://dl.acm.org/doi/abs/10.1109/MNET.2024.3422309</w:t>
        </w:r>
      </w:hyperlink>
      <w:r>
        <w:t>.</w:t>
      </w:r>
    </w:p>
    <w:p w14:paraId="6892F7E6" w14:textId="77777777" w:rsidR="002734FC" w:rsidRDefault="002734FC" w:rsidP="002734FC">
      <w:pPr>
        <w:pStyle w:val="EX"/>
        <w:numPr>
          <w:ilvl w:val="255"/>
          <w:numId w:val="0"/>
        </w:numPr>
        <w:ind w:left="1701" w:hanging="1417"/>
      </w:pPr>
      <w:r w:rsidRPr="00657B67">
        <w:rPr>
          <w:rFonts w:hint="eastAsia"/>
          <w:lang w:val="en-US" w:eastAsia="zh-CN"/>
        </w:rPr>
        <w:t>[</w:t>
      </w:r>
      <w:r w:rsidRPr="00657B67">
        <w:rPr>
          <w:lang w:val="en-US" w:eastAsia="zh-CN"/>
        </w:rPr>
        <w:t>81</w:t>
      </w:r>
      <w:r w:rsidRPr="00657B67">
        <w:rPr>
          <w:rFonts w:hint="eastAsia"/>
          <w:lang w:val="en-US" w:eastAsia="zh-CN"/>
        </w:rPr>
        <w:t>]</w:t>
      </w:r>
      <w:r w:rsidRPr="00657B67">
        <w:rPr>
          <w:rFonts w:hint="eastAsia"/>
          <w:lang w:val="en-US" w:eastAsia="zh-CN"/>
        </w:rPr>
        <w:tab/>
      </w:r>
      <w:r w:rsidRPr="00657B67">
        <w:rPr>
          <w:rFonts w:hint="eastAsia"/>
          <w:lang w:val="en-US"/>
        </w:rPr>
        <w:t xml:space="preserve">Wang L, Ma C, Feng X, et al. </w:t>
      </w:r>
      <w:r>
        <w:rPr>
          <w:rFonts w:hint="eastAsia"/>
        </w:rPr>
        <w:t>A survey on large language model based autonomous agents[J]. Frontiers of Computer Science, 2024, 18(6): 186345.</w:t>
      </w:r>
      <w:r>
        <w:t xml:space="preserve"> (</w:t>
      </w:r>
      <w:hyperlink r:id="rId37" w:history="1">
        <w:r w:rsidRPr="00EE7932">
          <w:rPr>
            <w:rStyle w:val="ac"/>
          </w:rPr>
          <w:t>[2308.11432] A Survey on Large Language Model based Autonomous Agents</w:t>
        </w:r>
      </w:hyperlink>
      <w:r>
        <w:t>).</w:t>
      </w:r>
    </w:p>
    <w:p w14:paraId="693D1250" w14:textId="77777777" w:rsidR="002734FC" w:rsidRDefault="002734FC" w:rsidP="002734FC">
      <w:pPr>
        <w:pStyle w:val="EX"/>
        <w:numPr>
          <w:ilvl w:val="255"/>
          <w:numId w:val="0"/>
        </w:numPr>
        <w:ind w:left="1701" w:hanging="1417"/>
      </w:pPr>
      <w:r>
        <w:rPr>
          <w:rFonts w:hint="eastAsia"/>
          <w:lang w:val="en-US" w:eastAsia="zh-CN"/>
        </w:rPr>
        <w:t>[</w:t>
      </w:r>
      <w:r>
        <w:rPr>
          <w:lang w:val="en-US" w:eastAsia="zh-CN"/>
        </w:rPr>
        <w:t>82</w:t>
      </w:r>
      <w:r>
        <w:rPr>
          <w:rFonts w:hint="eastAsia"/>
          <w:lang w:val="en-US" w:eastAsia="zh-CN"/>
        </w:rPr>
        <w:t>]</w:t>
      </w:r>
      <w:r>
        <w:rPr>
          <w:rFonts w:hint="eastAsia"/>
          <w:lang w:val="en-US" w:eastAsia="zh-CN"/>
        </w:rPr>
        <w:tab/>
      </w:r>
      <w:r>
        <w:rPr>
          <w:rFonts w:hint="eastAsia"/>
        </w:rPr>
        <w:t xml:space="preserve">Hong S, Zheng X, Chen J, et al. </w:t>
      </w:r>
      <w:proofErr w:type="spellStart"/>
      <w:r>
        <w:rPr>
          <w:rFonts w:hint="eastAsia"/>
        </w:rPr>
        <w:t>Metagpt</w:t>
      </w:r>
      <w:proofErr w:type="spellEnd"/>
      <w:r>
        <w:rPr>
          <w:rFonts w:hint="eastAsia"/>
        </w:rPr>
        <w:t xml:space="preserve">: Meta programming for multi-agent collaborative framework[J]. </w:t>
      </w:r>
      <w:proofErr w:type="spellStart"/>
      <w:r>
        <w:rPr>
          <w:rFonts w:hint="eastAsia"/>
        </w:rPr>
        <w:t>arXiv</w:t>
      </w:r>
      <w:proofErr w:type="spellEnd"/>
      <w:r>
        <w:rPr>
          <w:rFonts w:hint="eastAsia"/>
        </w:rPr>
        <w:t xml:space="preserve"> preprint arXiv:2308.00352, 2023.</w:t>
      </w:r>
      <w:r>
        <w:t xml:space="preserve"> (</w:t>
      </w:r>
      <w:hyperlink r:id="rId38" w:history="1">
        <w:r w:rsidRPr="00392059">
          <w:rPr>
            <w:rStyle w:val="ac"/>
          </w:rPr>
          <w:t xml:space="preserve">[2308.00352] </w:t>
        </w:r>
        <w:proofErr w:type="spellStart"/>
        <w:r w:rsidRPr="00392059">
          <w:rPr>
            <w:rStyle w:val="ac"/>
          </w:rPr>
          <w:t>MetaGPT</w:t>
        </w:r>
        <w:proofErr w:type="spellEnd"/>
        <w:r w:rsidRPr="00392059">
          <w:rPr>
            <w:rStyle w:val="ac"/>
          </w:rPr>
          <w:t>: Meta Programming for A Multi-Agent Collaborative Framework</w:t>
        </w:r>
      </w:hyperlink>
      <w:r>
        <w:t xml:space="preserve">). </w:t>
      </w:r>
    </w:p>
    <w:p w14:paraId="66F46625" w14:textId="77777777" w:rsidR="002734FC" w:rsidRDefault="002734FC" w:rsidP="002734FC">
      <w:pPr>
        <w:pStyle w:val="EX"/>
        <w:numPr>
          <w:ilvl w:val="255"/>
          <w:numId w:val="0"/>
        </w:numPr>
        <w:ind w:left="1701" w:hanging="1417"/>
      </w:pPr>
      <w:r w:rsidRPr="00857F3B">
        <w:rPr>
          <w:rFonts w:hint="eastAsia"/>
          <w:lang w:val="en-US" w:eastAsia="zh-CN"/>
        </w:rPr>
        <w:t>[xx]</w:t>
      </w:r>
      <w:r w:rsidRPr="00857F3B">
        <w:rPr>
          <w:rFonts w:hint="eastAsia"/>
          <w:lang w:val="en-US" w:eastAsia="zh-CN"/>
        </w:rPr>
        <w:tab/>
        <w:t>ISO/IEC 22989</w:t>
      </w:r>
      <w:r w:rsidRPr="00857F3B">
        <w:rPr>
          <w:lang w:val="en-US" w:eastAsia="zh-CN"/>
        </w:rPr>
        <w:t xml:space="preserve">:2022, </w:t>
      </w:r>
      <w:r w:rsidRPr="00857F3B">
        <w:t>"</w:t>
      </w:r>
      <w:r w:rsidRPr="00857F3B">
        <w:rPr>
          <w:rFonts w:hint="eastAsia"/>
        </w:rPr>
        <w:t xml:space="preserve">Information technology </w:t>
      </w:r>
      <w:r w:rsidRPr="00857F3B">
        <w:rPr>
          <w:rFonts w:hint="eastAsia"/>
        </w:rPr>
        <w:t>—</w:t>
      </w:r>
      <w:r w:rsidRPr="00857F3B">
        <w:rPr>
          <w:rFonts w:hint="eastAsia"/>
        </w:rPr>
        <w:t xml:space="preserve"> Artificial intelligence </w:t>
      </w:r>
      <w:r w:rsidRPr="00857F3B">
        <w:rPr>
          <w:rFonts w:hint="eastAsia"/>
        </w:rPr>
        <w:t>—</w:t>
      </w:r>
      <w:r w:rsidRPr="00857F3B">
        <w:rPr>
          <w:rFonts w:hint="eastAsia"/>
        </w:rPr>
        <w:t xml:space="preserve"> Artificial intelligence concepts and terminology</w:t>
      </w:r>
      <w:r w:rsidRPr="00857F3B">
        <w:t>".</w:t>
      </w:r>
    </w:p>
    <w:p w14:paraId="48FF8689" w14:textId="77777777" w:rsidR="002734FC" w:rsidRDefault="002734FC" w:rsidP="002734FC">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w:t>
      </w:r>
      <w:hyperlink r:id="rId39" w:history="1">
        <w:r w:rsidRPr="000E500E">
          <w:rPr>
            <w:rStyle w:val="ac"/>
            <w:lang w:eastAsia="zh-CN"/>
          </w:rPr>
          <w:t>5G New Calling - GSMA Foundry</w:t>
        </w:r>
      </w:hyperlink>
      <w:r>
        <w:t xml:space="preserve"> .</w:t>
      </w:r>
    </w:p>
    <w:p w14:paraId="0DD92198" w14:textId="77777777" w:rsidR="002734FC" w:rsidRDefault="002734FC" w:rsidP="002734FC">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w:t>
      </w:r>
      <w:r>
        <w:rPr>
          <w:lang w:val="en-US" w:eastAsia="zh-CN"/>
        </w:rPr>
        <w:t xml:space="preserve"> </w:t>
      </w:r>
      <w:r>
        <w:rPr>
          <w:rFonts w:hint="eastAsia"/>
          <w:lang w:val="en-US" w:eastAsia="zh-CN"/>
        </w:rPr>
        <w:t xml:space="preserve">2023, </w:t>
      </w:r>
      <w:hyperlink r:id="rId40" w:history="1">
        <w:r w:rsidRPr="00E83123">
          <w:rPr>
            <w:rStyle w:val="ac"/>
            <w:lang w:eastAsia="zh-CN"/>
          </w:rPr>
          <w:t>Remote Damage Assessment - GSMA Foundry</w:t>
        </w:r>
      </w:hyperlink>
      <w:r>
        <w:t>.</w:t>
      </w:r>
    </w:p>
    <w:p w14:paraId="5DEA864E" w14:textId="77777777" w:rsidR="002734FC" w:rsidRDefault="002734FC" w:rsidP="002734FC">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GSMA Foundry, </w:t>
      </w:r>
      <w:r>
        <w:rPr>
          <w:rFonts w:hint="eastAsia"/>
          <w:lang w:val="en-US" w:eastAsia="zh-CN"/>
        </w:rPr>
        <w:t>“</w:t>
      </w:r>
      <w:r>
        <w:rPr>
          <w:rFonts w:hint="eastAsia"/>
          <w:lang w:val="en-US" w:eastAsia="zh-CN"/>
        </w:rPr>
        <w:t xml:space="preserve">Case Study: </w:t>
      </w:r>
      <w:proofErr w:type="spellStart"/>
      <w:r>
        <w:rPr>
          <w:rFonts w:hint="eastAsia"/>
          <w:lang w:val="en-US" w:eastAsia="zh-CN"/>
        </w:rPr>
        <w:t>Visualised</w:t>
      </w:r>
      <w:proofErr w:type="spellEnd"/>
      <w:r>
        <w:rPr>
          <w:rFonts w:hint="eastAsia"/>
          <w:lang w:val="en-US" w:eastAsia="zh-CN"/>
        </w:rPr>
        <w:t xml:space="preserve"> Video-Calling</w:t>
      </w:r>
      <w:r>
        <w:rPr>
          <w:rFonts w:hint="eastAsia"/>
          <w:lang w:val="en-US" w:eastAsia="zh-CN"/>
        </w:rPr>
        <w:t>”</w:t>
      </w:r>
      <w:r>
        <w:rPr>
          <w:rFonts w:hint="eastAsia"/>
          <w:lang w:val="en-US" w:eastAsia="zh-CN"/>
        </w:rPr>
        <w:t xml:space="preserve">,2023, </w:t>
      </w:r>
      <w:hyperlink r:id="rId41" w:history="1">
        <w:r w:rsidRPr="00283B3D">
          <w:rPr>
            <w:rStyle w:val="ac"/>
            <w:lang w:eastAsia="zh-CN"/>
          </w:rPr>
          <w:t>Visualised Voice-Calling - GSMA Foundry</w:t>
        </w:r>
      </w:hyperlink>
      <w:r>
        <w:rPr>
          <w:lang w:val="en-US" w:eastAsia="zh-CN"/>
        </w:rPr>
        <w:t>.</w:t>
      </w:r>
    </w:p>
    <w:p w14:paraId="092F401F" w14:textId="77777777" w:rsidR="002734FC" w:rsidRDefault="002734FC" w:rsidP="002734FC">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42" w:history="1">
        <w:r>
          <w:rPr>
            <w:rStyle w:val="ac"/>
            <w:rFonts w:hint="eastAsia"/>
            <w:lang w:val="en-US" w:eastAsia="zh-CN"/>
          </w:rPr>
          <w:t>https://www.gsma.com/get-involved/gsma-foundry/gsma_resources/adding-new-value-to-voice-calls/</w:t>
        </w:r>
      </w:hyperlink>
      <w:r>
        <w:t>.</w:t>
      </w:r>
    </w:p>
    <w:p w14:paraId="74BB9A4F" w14:textId="77777777" w:rsidR="002734FC" w:rsidRDefault="002734FC" w:rsidP="002734FC">
      <w:pPr>
        <w:pStyle w:val="EX"/>
        <w:rPr>
          <w:rFonts w:eastAsia="Yu Mincho"/>
        </w:rPr>
      </w:pPr>
      <w:r>
        <w:rPr>
          <w:rFonts w:eastAsia="Yu Mincho" w:hint="eastAsia"/>
        </w:rPr>
        <w:t>[</w:t>
      </w:r>
      <w:r>
        <w:rPr>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43" w:history="1">
        <w:r>
          <w:rPr>
            <w:rStyle w:val="ac"/>
            <w:rFonts w:eastAsia="Yu Mincho"/>
          </w:rPr>
          <w:t>https://sdgs.un.org/goals</w:t>
        </w:r>
      </w:hyperlink>
      <w:r>
        <w:rPr>
          <w:rFonts w:eastAsia="Yu Mincho" w:hint="eastAsia"/>
        </w:rPr>
        <w:t>).</w:t>
      </w:r>
    </w:p>
    <w:p w14:paraId="5C1BB99D" w14:textId="77777777" w:rsidR="002734FC" w:rsidRDefault="002734FC" w:rsidP="002734FC">
      <w:pPr>
        <w:pStyle w:val="EX"/>
        <w:rPr>
          <w:rFonts w:eastAsia="Yu Mincho"/>
        </w:rPr>
      </w:pPr>
      <w:r>
        <w:rPr>
          <w:rFonts w:eastAsia="Yu Mincho" w:hint="eastAsia"/>
        </w:rPr>
        <w:t>[</w:t>
      </w:r>
      <w:r>
        <w:rPr>
          <w:lang w:val="en-US" w:eastAsia="zh-CN"/>
        </w:rPr>
        <w:t>88</w:t>
      </w:r>
      <w:r>
        <w:rPr>
          <w:rFonts w:eastAsia="Yu Mincho" w:hint="eastAsia"/>
        </w:rPr>
        <w:t>]</w:t>
      </w:r>
      <w:r>
        <w:rPr>
          <w:rFonts w:eastAsia="Yu Mincho"/>
        </w:rPr>
        <w:tab/>
      </w:r>
      <w:r>
        <w:rPr>
          <w:rFonts w:eastAsia="Yu Mincho" w:hint="eastAsia"/>
        </w:rPr>
        <w:t>United Nations Global Digital Compact (</w:t>
      </w:r>
      <w:hyperlink r:id="rId44" w:history="1">
        <w:r>
          <w:rPr>
            <w:rStyle w:val="ac"/>
            <w:rFonts w:eastAsia="Yu Mincho"/>
          </w:rPr>
          <w:t>https://www.un.org/global-digital-compact/sites/default/files/2024-09/Global%20Digital%20Compact%20-%20English_0.pdf</w:t>
        </w:r>
      </w:hyperlink>
      <w:r>
        <w:rPr>
          <w:rFonts w:eastAsia="Yu Mincho" w:hint="eastAsia"/>
        </w:rPr>
        <w:t>).</w:t>
      </w:r>
    </w:p>
    <w:p w14:paraId="2EACB20C" w14:textId="77777777" w:rsidR="002734FC" w:rsidRDefault="002734FC" w:rsidP="002734FC">
      <w:pPr>
        <w:pStyle w:val="EX"/>
        <w:rPr>
          <w:lang w:val="en-US" w:eastAsia="zh-CN"/>
        </w:rPr>
      </w:pPr>
      <w:r w:rsidRPr="00A77CF3">
        <w:rPr>
          <w:rFonts w:hint="eastAsia"/>
          <w:lang w:val="fr-FR" w:eastAsia="zh-CN"/>
        </w:rPr>
        <w:t>[</w:t>
      </w:r>
      <w:r w:rsidRPr="00A77CF3">
        <w:rPr>
          <w:lang w:val="fr-FR" w:eastAsia="zh-CN"/>
        </w:rPr>
        <w:t>89]</w:t>
      </w:r>
      <w:r w:rsidRPr="00A77CF3">
        <w:rPr>
          <w:lang w:val="fr-FR" w:eastAsia="zh-CN"/>
        </w:rPr>
        <w:tab/>
        <w:t xml:space="preserve">Zhang Z, Wang S, Hong Y, et al. </w:t>
      </w:r>
      <w:r>
        <w:rPr>
          <w:lang w:eastAsia="zh-CN"/>
        </w:rPr>
        <w:t xml:space="preserve">Distributed dynamic map fusion via federated learning for intelligent networked vehicles[J]. </w:t>
      </w:r>
      <w:proofErr w:type="spellStart"/>
      <w:r>
        <w:rPr>
          <w:lang w:eastAsia="zh-CN"/>
        </w:rPr>
        <w:t>arXiv</w:t>
      </w:r>
      <w:proofErr w:type="spellEnd"/>
      <w:r>
        <w:rPr>
          <w:lang w:eastAsia="zh-CN"/>
        </w:rPr>
        <w:t xml:space="preserve"> preprint arXiv:2103.03786, 2021 (</w:t>
      </w:r>
      <w:hyperlink r:id="rId45" w:history="1">
        <w:r w:rsidRPr="007309F5">
          <w:rPr>
            <w:rStyle w:val="ac"/>
            <w:lang w:eastAsia="zh-CN"/>
          </w:rPr>
          <w:t>[2103.03786] Distributed Dynamic Map Fusion via Federated Learning for Intelligent Networked Vehicles</w:t>
        </w:r>
      </w:hyperlink>
      <w:r>
        <w:rPr>
          <w:lang w:eastAsia="zh-CN"/>
        </w:rPr>
        <w:t>).</w:t>
      </w:r>
    </w:p>
    <w:p w14:paraId="3237536C" w14:textId="77777777" w:rsidR="002734FC" w:rsidRDefault="002734FC" w:rsidP="002734FC">
      <w:pPr>
        <w:pStyle w:val="EX"/>
        <w:rPr>
          <w:lang w:eastAsia="zh-CN"/>
        </w:rPr>
      </w:pPr>
      <w:r>
        <w:rPr>
          <w:rFonts w:hint="eastAsia"/>
          <w:lang w:eastAsia="zh-CN"/>
        </w:rPr>
        <w:t>[</w:t>
      </w:r>
      <w:r>
        <w:rPr>
          <w:lang w:val="en-US" w:eastAsia="zh-CN"/>
        </w:rPr>
        <w:t>90</w:t>
      </w:r>
      <w:r>
        <w:rPr>
          <w:lang w:eastAsia="zh-CN"/>
        </w:rPr>
        <w:t>]</w:t>
      </w:r>
      <w:r>
        <w:rPr>
          <w:lang w:eastAsia="zh-CN"/>
        </w:rPr>
        <w:tab/>
        <w:t xml:space="preserve">Automotive Edge Computing Consortium (AECC): Operational </w:t>
      </w:r>
      <w:proofErr w:type="spellStart"/>
      <w:r>
        <w:rPr>
          <w:lang w:eastAsia="zh-CN"/>
        </w:rPr>
        <w:t>Behavior</w:t>
      </w:r>
      <w:proofErr w:type="spellEnd"/>
      <w:r>
        <w:rPr>
          <w:lang w:eastAsia="zh-CN"/>
        </w:rPr>
        <w:t xml:space="preserve"> of a High Definition Map Application – White Paper Version 1.0.0, May 2020, (</w:t>
      </w:r>
      <w:hyperlink r:id="rId46" w:history="1">
        <w:r w:rsidRPr="0072699E">
          <w:rPr>
            <w:rStyle w:val="ac"/>
            <w:lang w:eastAsia="zh-CN"/>
          </w:rPr>
          <w:t xml:space="preserve">Description of the Operational </w:t>
        </w:r>
        <w:proofErr w:type="spellStart"/>
        <w:r w:rsidRPr="0072699E">
          <w:rPr>
            <w:rStyle w:val="ac"/>
            <w:lang w:eastAsia="zh-CN"/>
          </w:rPr>
          <w:t>Behavior</w:t>
        </w:r>
        <w:proofErr w:type="spellEnd"/>
        <w:r w:rsidRPr="0072699E">
          <w:rPr>
            <w:rStyle w:val="ac"/>
            <w:lang w:eastAsia="zh-CN"/>
          </w:rPr>
          <w:t xml:space="preserve"> of an HD Map Application</w:t>
        </w:r>
      </w:hyperlink>
      <w:r>
        <w:rPr>
          <w:lang w:eastAsia="zh-CN"/>
        </w:rPr>
        <w:t>).</w:t>
      </w:r>
    </w:p>
    <w:p w14:paraId="0F8820A4" w14:textId="77777777" w:rsidR="002734FC" w:rsidRDefault="002734FC" w:rsidP="002734FC">
      <w:pPr>
        <w:pStyle w:val="EX"/>
        <w:rPr>
          <w:lang w:val="en-US" w:eastAsia="zh-CN"/>
        </w:rPr>
      </w:pPr>
      <w:r>
        <w:rPr>
          <w:rFonts w:hint="eastAsia"/>
          <w:lang w:val="en-US" w:eastAsia="zh-CN"/>
        </w:rPr>
        <w:t>[</w:t>
      </w:r>
      <w:r>
        <w:rPr>
          <w:lang w:val="en-US" w:eastAsia="zh-CN"/>
        </w:rPr>
        <w:t>91</w:t>
      </w:r>
      <w:r>
        <w:rPr>
          <w:rFonts w:hint="eastAsia"/>
          <w:lang w:val="en-US" w:eastAsia="zh-CN"/>
        </w:rPr>
        <w:t>]</w:t>
      </w:r>
      <w:r>
        <w:rPr>
          <w:rFonts w:hint="eastAsia"/>
          <w:lang w:val="en-US" w:eastAsia="zh-CN"/>
        </w:rPr>
        <w:tab/>
        <w:t xml:space="preserve"> </w:t>
      </w:r>
      <w:hyperlink r:id="rId47" w:history="1">
        <w:r w:rsidRPr="00D138DA">
          <w:rPr>
            <w:rStyle w:val="ac"/>
            <w:rFonts w:hint="eastAsia"/>
            <w:lang w:val="en-US" w:eastAsia="zh-CN"/>
          </w:rPr>
          <w:t>https://spectrum.ieee.org/boats-should-be-sleek-but-only-up-to-a-point</w:t>
        </w:r>
      </w:hyperlink>
      <w:r>
        <w:rPr>
          <w:lang w:val="en-US" w:eastAsia="zh-CN"/>
        </w:rPr>
        <w:t xml:space="preserve">. </w:t>
      </w:r>
    </w:p>
    <w:p w14:paraId="7458F536" w14:textId="77777777" w:rsidR="002734FC" w:rsidRDefault="002734FC" w:rsidP="002734FC">
      <w:pPr>
        <w:pStyle w:val="EX"/>
        <w:rPr>
          <w:lang w:val="en-US" w:eastAsia="zh-CN"/>
        </w:rPr>
      </w:pPr>
      <w:r>
        <w:rPr>
          <w:rFonts w:hint="eastAsia"/>
          <w:lang w:val="en-US" w:eastAsia="zh-CN"/>
        </w:rPr>
        <w:t>[</w:t>
      </w:r>
      <w:r>
        <w:rPr>
          <w:lang w:val="en-US" w:eastAsia="zh-CN"/>
        </w:rPr>
        <w:t>92</w:t>
      </w:r>
      <w:r>
        <w:rPr>
          <w:rFonts w:hint="eastAsia"/>
          <w:lang w:val="en-US" w:eastAsia="zh-CN"/>
        </w:rPr>
        <w:t>]</w:t>
      </w:r>
      <w:r>
        <w:rPr>
          <w:rFonts w:hint="eastAsia"/>
          <w:lang w:val="en-US" w:eastAsia="zh-CN"/>
        </w:rPr>
        <w:tab/>
      </w:r>
      <w:hyperlink r:id="rId48" w:history="1">
        <w:r>
          <w:rPr>
            <w:lang w:val="en-US" w:eastAsia="zh-CN"/>
          </w:rPr>
          <w:t>https://www.marketsandmarkets.com/Market-Reports/evtol-aircraft-market-28054110.html</w:t>
        </w:r>
      </w:hyperlink>
      <w:r>
        <w:t xml:space="preserve"> (</w:t>
      </w:r>
      <w:proofErr w:type="spellStart"/>
      <w:r>
        <w:fldChar w:fldCharType="begin"/>
      </w:r>
      <w:r>
        <w:instrText xml:space="preserve"> HYPERLINK "https://www.marketsandmarkets.com/Market-Reports/evtol-aircraft-market-28054110.html" </w:instrText>
      </w:r>
      <w:r>
        <w:fldChar w:fldCharType="separate"/>
      </w:r>
      <w:r w:rsidRPr="00D9402E">
        <w:rPr>
          <w:rStyle w:val="ac"/>
        </w:rPr>
        <w:t>eVTOL</w:t>
      </w:r>
      <w:proofErr w:type="spellEnd"/>
      <w:r w:rsidRPr="00D9402E">
        <w:rPr>
          <w:rStyle w:val="ac"/>
        </w:rPr>
        <w:t xml:space="preserve"> Aircraft Market Size, Share, Industry Report, Revenue Trends and Growth Drivers</w:t>
      </w:r>
      <w:r>
        <w:rPr>
          <w:rStyle w:val="ac"/>
        </w:rPr>
        <w:fldChar w:fldCharType="end"/>
      </w:r>
      <w:r>
        <w:t>).</w:t>
      </w:r>
    </w:p>
    <w:p w14:paraId="13C41D51" w14:textId="77777777" w:rsidR="002734FC" w:rsidRDefault="002734FC" w:rsidP="002734FC">
      <w:pPr>
        <w:pStyle w:val="EX"/>
        <w:rPr>
          <w:lang w:val="en-US" w:eastAsia="zh-CN"/>
        </w:rPr>
      </w:pPr>
      <w:r>
        <w:rPr>
          <w:rFonts w:hint="eastAsia"/>
          <w:lang w:val="en-US" w:eastAsia="zh-CN"/>
        </w:rPr>
        <w:t>[</w:t>
      </w:r>
      <w:r>
        <w:rPr>
          <w:lang w:val="en-US" w:eastAsia="zh-CN"/>
        </w:rPr>
        <w:t>93</w:t>
      </w:r>
      <w:r>
        <w:rPr>
          <w:rFonts w:hint="eastAsia"/>
          <w:lang w:val="en-US" w:eastAsia="zh-CN"/>
        </w:rPr>
        <w:t>]</w:t>
      </w:r>
      <w:r>
        <w:rPr>
          <w:rFonts w:hint="eastAsia"/>
          <w:lang w:val="en-US" w:eastAsia="zh-CN"/>
        </w:rPr>
        <w:tab/>
      </w:r>
      <w:hyperlink r:id="rId49" w:history="1">
        <w:r>
          <w:rPr>
            <w:lang w:val="en-US" w:eastAsia="zh-CN"/>
          </w:rPr>
          <w:t>https://www.fortunebusinessinsights.com/autonomous-vehicle-market-109045</w:t>
        </w:r>
      </w:hyperlink>
      <w:r>
        <w:t xml:space="preserve"> (</w:t>
      </w:r>
      <w:hyperlink r:id="rId50" w:history="1">
        <w:r w:rsidRPr="00E0045A">
          <w:rPr>
            <w:rStyle w:val="ac"/>
          </w:rPr>
          <w:t>Autonomous Vehicle Market Size, Share, Trends | Report [2030]</w:t>
        </w:r>
      </w:hyperlink>
      <w:r>
        <w:t>).</w:t>
      </w:r>
    </w:p>
    <w:p w14:paraId="65A57A46" w14:textId="77777777" w:rsidR="002734FC" w:rsidRDefault="002734FC" w:rsidP="002734FC">
      <w:pPr>
        <w:pStyle w:val="EX"/>
        <w:rPr>
          <w:lang w:val="en-US" w:eastAsia="zh-CN"/>
        </w:rPr>
      </w:pPr>
      <w:r>
        <w:rPr>
          <w:lang w:val="en-US"/>
        </w:rPr>
        <w:t xml:space="preserve">[94] </w:t>
      </w:r>
      <w:r>
        <w:rPr>
          <w:lang w:val="en-US"/>
        </w:rPr>
        <w:tab/>
        <w:t>5G Alliance for Connected Industries and Automation (5G-ACIA): White Paper, “Use Cases and Requirements for Integrated Sensing and Communication (ISAC) in Connected Industries and Automation” (</w:t>
      </w:r>
      <w:hyperlink r:id="rId51" w:history="1">
        <w:r w:rsidRPr="00DA3355">
          <w:rPr>
            <w:rStyle w:val="ac"/>
          </w:rPr>
          <w:t>Use Cases and Requirements for Integrated Sensing and Communication (ISAC) in Connected Industries and Automation - 5G-ACIA</w:t>
        </w:r>
      </w:hyperlink>
      <w:r>
        <w:rPr>
          <w:lang w:val="en-US"/>
        </w:rPr>
        <w:t>).</w:t>
      </w:r>
    </w:p>
    <w:p w14:paraId="1850C512" w14:textId="77777777" w:rsidR="002734FC" w:rsidRDefault="002734FC" w:rsidP="002734FC">
      <w:pPr>
        <w:pStyle w:val="EX"/>
        <w:rPr>
          <w:lang w:eastAsia="zh-CN"/>
        </w:rPr>
      </w:pPr>
      <w:r>
        <w:rPr>
          <w:rFonts w:hint="eastAsia"/>
          <w:lang w:val="en-US" w:eastAsia="zh-CN"/>
        </w:rPr>
        <w:t>[</w:t>
      </w:r>
      <w:r>
        <w:rPr>
          <w:lang w:val="en-US" w:eastAsia="zh-CN"/>
        </w:rPr>
        <w:t>95</w:t>
      </w:r>
      <w:r>
        <w:rPr>
          <w:rFonts w:hint="eastAsia"/>
          <w:lang w:val="en-US" w:eastAsia="zh-CN"/>
        </w:rPr>
        <w:t>]</w:t>
      </w:r>
      <w:r>
        <w:rPr>
          <w:rFonts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6DA4FDC2" w14:textId="77777777" w:rsidR="002734FC" w:rsidRDefault="002734FC" w:rsidP="002734FC">
      <w:pPr>
        <w:pStyle w:val="EX"/>
      </w:pPr>
      <w:r>
        <w:lastRenderedPageBreak/>
        <w:t>[</w:t>
      </w:r>
      <w:r>
        <w:rPr>
          <w:lang w:val="en-US" w:eastAsia="zh-CN"/>
        </w:rPr>
        <w:t>96</w:t>
      </w:r>
      <w:r>
        <w:t>]</w:t>
      </w:r>
      <w:r>
        <w:tab/>
        <w:t>3GPP TR 37.885 Study on evaluation methodology of new Vehicle-to-Everything (V2X) use cases for LTE and NR.</w:t>
      </w:r>
    </w:p>
    <w:p w14:paraId="6DA7DA7C" w14:textId="77777777" w:rsidR="002734FC" w:rsidRDefault="002734FC" w:rsidP="002734FC">
      <w:pPr>
        <w:pStyle w:val="EX"/>
        <w:rPr>
          <w:rFonts w:eastAsia="Yu Mincho"/>
        </w:rPr>
      </w:pPr>
      <w:r>
        <w:rPr>
          <w:rFonts w:eastAsia="Yu Mincho"/>
        </w:rPr>
        <w:t>[97]</w:t>
      </w:r>
      <w:r>
        <w:rPr>
          <w:rFonts w:eastAsia="Yu Mincho"/>
        </w:rPr>
        <w:tab/>
        <w:t>3GPP TR 22.865: “Study on satellite access - Phase 3”.</w:t>
      </w:r>
    </w:p>
    <w:p w14:paraId="5B75AD2C" w14:textId="77777777" w:rsidR="002734FC" w:rsidRDefault="002734FC" w:rsidP="002734FC">
      <w:pPr>
        <w:pStyle w:val="EX"/>
        <w:rPr>
          <w:rFonts w:eastAsia="Yu Mincho"/>
        </w:rPr>
      </w:pPr>
      <w:r>
        <w:rPr>
          <w:rFonts w:eastAsia="Yu Mincho"/>
        </w:rPr>
        <w:t xml:space="preserve">[98]                   </w:t>
      </w:r>
      <w:r>
        <w:rPr>
          <w:rFonts w:eastAsia="Yu Mincho"/>
        </w:rPr>
        <w:tab/>
        <w:t>3GPP TR 22.836: "Study on Asset Tracking Use Cases".</w:t>
      </w:r>
    </w:p>
    <w:p w14:paraId="4C816100" w14:textId="77777777" w:rsidR="002734FC" w:rsidRDefault="002734FC" w:rsidP="002734FC">
      <w:pPr>
        <w:pStyle w:val="EX"/>
        <w:rPr>
          <w:rFonts w:eastAsia="Yu Mincho"/>
        </w:rPr>
      </w:pPr>
      <w:r>
        <w:rPr>
          <w:rFonts w:eastAsia="Yu Mincho"/>
        </w:rPr>
        <w:t>[99]</w:t>
      </w:r>
      <w:r>
        <w:rPr>
          <w:rFonts w:eastAsia="Yu Mincho"/>
        </w:rPr>
        <w:tab/>
        <w:t xml:space="preserve">CHINA AIRSPACE CLASSIFICATION AND PILOT UPDATE </w:t>
      </w:r>
      <w:hyperlink r:id="rId52" w:anchor="search=AIRSPACE%20CLASSIFICATION" w:history="1">
        <w:r>
          <w:rPr>
            <w:rStyle w:val="ac"/>
            <w:rFonts w:eastAsia="Yu Mincho"/>
          </w:rPr>
          <w:t>https://www.icao.int/APAC/Meetings/2024%20ATMSG12/IP09%20China%20Airspace%20Classification%20and%20Pilot%20Update.pdf#search=AIRSPACE%20CLASSIFICATION</w:t>
        </w:r>
      </w:hyperlink>
      <w:r>
        <w:rPr>
          <w:rFonts w:eastAsia="Yu Mincho"/>
        </w:rPr>
        <w:t xml:space="preserve">. </w:t>
      </w:r>
    </w:p>
    <w:p w14:paraId="1A732C0C" w14:textId="77777777" w:rsidR="002734FC" w:rsidRDefault="002734FC" w:rsidP="002734FC">
      <w:pPr>
        <w:pStyle w:val="EX"/>
        <w:rPr>
          <w:rFonts w:eastAsia="Yu Mincho"/>
        </w:rPr>
      </w:pPr>
      <w:r>
        <w:rPr>
          <w:rFonts w:eastAsia="Yu Mincho"/>
        </w:rPr>
        <w:t>[100]</w:t>
      </w:r>
      <w:r>
        <w:rPr>
          <w:rFonts w:eastAsia="Yu Mincho"/>
        </w:rPr>
        <w:tab/>
        <w:t>3GPP TS 38.171: "NR; Requirements for support of Assisted Global Navigation Satellite System (A-GNSS)".</w:t>
      </w:r>
      <w:r w:rsidRPr="0077182B">
        <w:t xml:space="preserve"> </w:t>
      </w:r>
    </w:p>
    <w:p w14:paraId="4F6D832D" w14:textId="77777777" w:rsidR="002734FC" w:rsidRDefault="002734FC" w:rsidP="002734FC">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53" w:history="1">
        <w:r>
          <w:rPr>
            <w:rFonts w:hint="eastAsia"/>
            <w:lang w:val="en-US" w:eastAsia="zh-CN"/>
          </w:rPr>
          <w:t>https://cloud.tencent.com/developer/article/1654264</w:t>
        </w:r>
      </w:hyperlink>
      <w:r>
        <w:rPr>
          <w:lang w:val="en-US" w:eastAsia="zh-CN"/>
        </w:rPr>
        <w:t>.</w:t>
      </w:r>
    </w:p>
    <w:p w14:paraId="374E45BE" w14:textId="77777777" w:rsidR="002734FC" w:rsidRDefault="002734FC" w:rsidP="002734FC">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w:t>
      </w:r>
      <w:r>
        <w:rPr>
          <w:lang w:val="en-US" w:eastAsia="zh-CN"/>
        </w:rPr>
        <w:t>-T Recommendation</w:t>
      </w:r>
      <w:r>
        <w:rPr>
          <w:rFonts w:hint="eastAsia"/>
          <w:lang w:val="en-US" w:eastAsia="zh-CN"/>
        </w:rPr>
        <w:t xml:space="preserve"> G.114</w:t>
      </w:r>
      <w:r>
        <w:rPr>
          <w:lang w:val="en-US" w:eastAsia="zh-CN"/>
        </w:rPr>
        <w:t xml:space="preserve"> (05/2003)</w:t>
      </w:r>
      <w:r>
        <w:rPr>
          <w:rFonts w:hint="eastAsia"/>
          <w:lang w:val="en-US" w:eastAsia="zh-CN"/>
        </w:rPr>
        <w:t xml:space="preserve">: </w:t>
      </w:r>
      <w:r>
        <w:rPr>
          <w:lang w:val="en-US" w:eastAsia="zh-CN"/>
        </w:rPr>
        <w:t>“</w:t>
      </w:r>
      <w:r>
        <w:rPr>
          <w:rFonts w:hint="eastAsia"/>
          <w:lang w:val="en-US" w:eastAsia="zh-CN"/>
        </w:rPr>
        <w:t>One-way transmission time</w:t>
      </w:r>
      <w:r>
        <w:rPr>
          <w:lang w:val="en-US" w:eastAsia="zh-CN"/>
        </w:rPr>
        <w:t>”</w:t>
      </w:r>
      <w:r>
        <w:rPr>
          <w:rFonts w:hint="eastAsia"/>
          <w:lang w:val="en-US" w:eastAsia="zh-CN"/>
        </w:rPr>
        <w:t xml:space="preserve"> </w:t>
      </w:r>
      <w:r>
        <w:rPr>
          <w:lang w:val="en-US" w:eastAsia="zh-CN"/>
        </w:rPr>
        <w:t>(</w:t>
      </w:r>
      <w:hyperlink r:id="rId54" w:history="1">
        <w:r w:rsidRPr="002E1EAE">
          <w:rPr>
            <w:rStyle w:val="ac"/>
            <w:lang w:eastAsia="zh-CN"/>
          </w:rPr>
          <w:t>G.114 : One-way transmission time</w:t>
        </w:r>
      </w:hyperlink>
      <w:r>
        <w:rPr>
          <w:lang w:val="en-US" w:eastAsia="zh-CN"/>
        </w:rPr>
        <w:t>).</w:t>
      </w:r>
    </w:p>
    <w:p w14:paraId="50D64F2E" w14:textId="77777777" w:rsidR="002734FC" w:rsidRDefault="002734FC" w:rsidP="002734FC">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48A88AA7" w14:textId="77777777" w:rsidR="002734FC" w:rsidRDefault="002734FC" w:rsidP="002734FC">
      <w:pPr>
        <w:pStyle w:val="EX"/>
        <w:rPr>
          <w:lang w:eastAsia="zh-CN"/>
        </w:rPr>
      </w:pPr>
      <w:r>
        <w:rPr>
          <w:rFonts w:eastAsia="Yu Mincho"/>
        </w:rPr>
        <w:t>[</w:t>
      </w:r>
      <w:r>
        <w:rPr>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 (</w:t>
      </w:r>
      <w:hyperlink r:id="rId55" w:history="1">
        <w:r w:rsidRPr="002C5280">
          <w:rPr>
            <w:rStyle w:val="ac"/>
          </w:rPr>
          <w:t>Network 2030 - Representative use cases and key network requirements for Network 2030 - ITU</w:t>
        </w:r>
      </w:hyperlink>
      <w:r>
        <w:t>).</w:t>
      </w:r>
    </w:p>
    <w:p w14:paraId="04DBF493" w14:textId="77777777" w:rsidR="002734FC" w:rsidRDefault="002734FC" w:rsidP="002734FC">
      <w:pPr>
        <w:pStyle w:val="EX"/>
        <w:rPr>
          <w:rFonts w:eastAsia="Yu Mincho"/>
        </w:rPr>
      </w:pPr>
      <w:r>
        <w:rPr>
          <w:rFonts w:eastAsia="Yu Mincho"/>
        </w:rPr>
        <w:t>[</w:t>
      </w:r>
      <w:r>
        <w:rPr>
          <w:lang w:val="en-US" w:eastAsia="zh-CN"/>
        </w:rPr>
        <w:t>105</w:t>
      </w:r>
      <w:r>
        <w:rPr>
          <w:rFonts w:eastAsia="Yu Mincho"/>
        </w:rPr>
        <w:t>]</w:t>
      </w:r>
      <w:r>
        <w:rPr>
          <w:rFonts w:eastAsia="Yu Mincho"/>
        </w:rPr>
        <w:tab/>
        <w:t xml:space="preserve">Ian F. </w:t>
      </w:r>
      <w:proofErr w:type="spellStart"/>
      <w:r>
        <w:rPr>
          <w:rFonts w:eastAsia="Yu Mincho"/>
        </w:rPr>
        <w:t>Akyildiz</w:t>
      </w:r>
      <w:proofErr w:type="spellEnd"/>
      <w:r>
        <w:rPr>
          <w:rFonts w:eastAsia="Yu Mincho"/>
        </w:rPr>
        <w:t xml:space="preserve">, </w:t>
      </w:r>
      <w:proofErr w:type="spellStart"/>
      <w:r>
        <w:rPr>
          <w:rFonts w:eastAsia="Yu Mincho"/>
        </w:rPr>
        <w:t>Hongzhi</w:t>
      </w:r>
      <w:proofErr w:type="spellEnd"/>
      <w:r>
        <w:rPr>
          <w:rFonts w:eastAsia="Yu Mincho"/>
        </w:rPr>
        <w:t xml:space="preserve"> </w:t>
      </w:r>
      <w:proofErr w:type="spellStart"/>
      <w:r>
        <w:rPr>
          <w:rFonts w:eastAsia="Yu Mincho"/>
        </w:rPr>
        <w:t>Guo</w:t>
      </w:r>
      <w:proofErr w:type="spellEnd"/>
      <w:r>
        <w:rPr>
          <w:rFonts w:eastAsia="Yu Mincho"/>
        </w:rPr>
        <w:t xml:space="preserve">, </w:t>
      </w:r>
      <w:r>
        <w:t>"</w:t>
      </w:r>
      <w:r>
        <w:rPr>
          <w:rFonts w:eastAsia="Yu Mincho"/>
        </w:rPr>
        <w:t>Holographic-type communication: A new challenge for the next decade</w:t>
      </w:r>
      <w:r>
        <w:t>"</w:t>
      </w:r>
      <w:r>
        <w:rPr>
          <w:rFonts w:eastAsia="Yu Mincho"/>
        </w:rPr>
        <w:t>, ITU Journal on Future and Evolving Technologies, Volume 3 (2022), Issue 2, Pages 421-442. (</w:t>
      </w:r>
      <w:hyperlink r:id="rId56" w:history="1">
        <w:r w:rsidRPr="00595941">
          <w:rPr>
            <w:rStyle w:val="ac"/>
            <w:rFonts w:eastAsia="Yu Mincho"/>
          </w:rPr>
          <w:t>Holographic-type communication: A new challenge for the next decade</w:t>
        </w:r>
      </w:hyperlink>
      <w:r>
        <w:rPr>
          <w:rFonts w:eastAsia="Yu Mincho"/>
        </w:rPr>
        <w:t>).</w:t>
      </w:r>
    </w:p>
    <w:p w14:paraId="05425EF5" w14:textId="77777777" w:rsidR="002734FC" w:rsidRDefault="002734FC" w:rsidP="002734FC">
      <w:pPr>
        <w:pStyle w:val="EX"/>
        <w:rPr>
          <w:rFonts w:eastAsia="Yu Mincho"/>
        </w:rPr>
      </w:pPr>
      <w:r w:rsidRPr="00D22A65">
        <w:rPr>
          <w:rFonts w:eastAsia="Yu Mincho"/>
        </w:rPr>
        <w:t>[</w:t>
      </w:r>
      <w:r w:rsidRPr="00D22A65">
        <w:rPr>
          <w:lang w:val="en-US" w:eastAsia="zh-CN"/>
        </w:rPr>
        <w:t>106</w:t>
      </w:r>
      <w:r w:rsidRPr="00D22A65">
        <w:rPr>
          <w:rFonts w:eastAsia="Yu Mincho"/>
        </w:rPr>
        <w:t>]</w:t>
      </w:r>
      <w:r w:rsidRPr="00D22A65">
        <w:rPr>
          <w:rFonts w:eastAsia="Yu Mincho"/>
        </w:rPr>
        <w:tab/>
        <w:t xml:space="preserve">X. Xu, Y. Pan, P. P. M. Y. </w:t>
      </w:r>
      <w:proofErr w:type="spellStart"/>
      <w:r w:rsidRPr="00D22A65">
        <w:rPr>
          <w:rFonts w:eastAsia="Yu Mincho"/>
        </w:rPr>
        <w:t>Lwin</w:t>
      </w:r>
      <w:proofErr w:type="spellEnd"/>
      <w:r w:rsidRPr="00D22A65">
        <w:rPr>
          <w:rFonts w:eastAsia="Yu Mincho"/>
        </w:rPr>
        <w:t xml:space="preserve"> and X. Liang, "3D holographic display and its data transmission requirement," 2011 International Conference on Information Photonics and Optical Communications, </w:t>
      </w:r>
      <w:proofErr w:type="spellStart"/>
      <w:r w:rsidRPr="00D22A65">
        <w:rPr>
          <w:rFonts w:eastAsia="Yu Mincho"/>
        </w:rPr>
        <w:t>Jurong</w:t>
      </w:r>
      <w:proofErr w:type="spellEnd"/>
      <w:r w:rsidRPr="00D22A65">
        <w:rPr>
          <w:rFonts w:eastAsia="Yu Mincho"/>
        </w:rPr>
        <w:t xml:space="preserve"> West, Singapore, 2011, pp. 1-4, </w:t>
      </w:r>
      <w:proofErr w:type="spellStart"/>
      <w:r w:rsidRPr="00D22A65">
        <w:rPr>
          <w:rFonts w:eastAsia="Yu Mincho"/>
        </w:rPr>
        <w:t>doi</w:t>
      </w:r>
      <w:proofErr w:type="spellEnd"/>
      <w:r w:rsidRPr="00D22A65">
        <w:rPr>
          <w:rFonts w:eastAsia="Yu Mincho"/>
        </w:rPr>
        <w:t>: 10.1109/IPOC.2011.6122872. (</w:t>
      </w:r>
      <w:hyperlink r:id="rId57" w:history="1">
        <w:r w:rsidRPr="00D22A65">
          <w:rPr>
            <w:rStyle w:val="ac"/>
            <w:rFonts w:eastAsia="Yu Mincho"/>
          </w:rPr>
          <w:t xml:space="preserve">3D holographic display and its data transmission requirement | IEEE Conference Publication | IEEE </w:t>
        </w:r>
        <w:proofErr w:type="spellStart"/>
        <w:r w:rsidRPr="00D22A65">
          <w:rPr>
            <w:rStyle w:val="ac"/>
            <w:rFonts w:eastAsia="Yu Mincho"/>
          </w:rPr>
          <w:t>Xplore</w:t>
        </w:r>
        <w:proofErr w:type="spellEnd"/>
      </w:hyperlink>
      <w:r>
        <w:rPr>
          <w:rFonts w:eastAsia="Yu Mincho"/>
        </w:rPr>
        <w:t>).</w:t>
      </w:r>
    </w:p>
    <w:p w14:paraId="5E418F47" w14:textId="77777777" w:rsidR="002734FC" w:rsidRDefault="002734FC" w:rsidP="002734FC">
      <w:pPr>
        <w:pStyle w:val="EX"/>
        <w:rPr>
          <w:rFonts w:eastAsia="Yu Mincho"/>
        </w:rPr>
      </w:pPr>
      <w:r>
        <w:rPr>
          <w:rFonts w:eastAsia="Yu Mincho"/>
        </w:rPr>
        <w:t>[</w:t>
      </w:r>
      <w:r>
        <w:rPr>
          <w:lang w:val="en-US" w:eastAsia="zh-CN"/>
        </w:rPr>
        <w:t>107</w:t>
      </w:r>
      <w:r>
        <w:rPr>
          <w:rFonts w:eastAsia="Yu Mincho"/>
        </w:rPr>
        <w:t>]</w:t>
      </w:r>
      <w:r>
        <w:rPr>
          <w:rFonts w:eastAsia="Yu Mincho"/>
        </w:rPr>
        <w:tab/>
      </w:r>
      <w:r>
        <w:t xml:space="preserve">P. </w:t>
      </w:r>
      <w:proofErr w:type="spellStart"/>
      <w:r>
        <w:t>Ekdahl</w:t>
      </w:r>
      <w:proofErr w:type="spellEnd"/>
      <w:r>
        <w:t xml:space="preserve">, T. Johansson, A. </w:t>
      </w:r>
      <w:proofErr w:type="spellStart"/>
      <w:r>
        <w:t>Maximov</w:t>
      </w:r>
      <w:proofErr w:type="spellEnd"/>
      <w:r>
        <w:t xml:space="preserve">, and J. Yang, "A new SNOW stream cipher called SNOW-V", IACR Transactions on Symmetric Cryptology, vol. 2019, no. 3, pp. 1-42, 2019. </w:t>
      </w:r>
      <w:proofErr w:type="spellStart"/>
      <w:r>
        <w:t>doi</w:t>
      </w:r>
      <w:proofErr w:type="spellEnd"/>
      <w:r>
        <w:t>: 10.13154/</w:t>
      </w:r>
      <w:proofErr w:type="gramStart"/>
      <w:r>
        <w:t>tosc.v2019.i</w:t>
      </w:r>
      <w:proofErr w:type="gramEnd"/>
      <w:r>
        <w:t>3.1-42. (</w:t>
      </w:r>
      <w:hyperlink r:id="rId58" w:history="1">
        <w:r w:rsidRPr="009F0D4B">
          <w:rPr>
            <w:rStyle w:val="ac"/>
          </w:rPr>
          <w:t>A new SNOW stream cipher called SNOW-V | IACR Transactions on Symmetric Cryptology</w:t>
        </w:r>
      </w:hyperlink>
      <w:r>
        <w:t>).</w:t>
      </w:r>
    </w:p>
    <w:p w14:paraId="1422926D" w14:textId="77777777" w:rsidR="002734FC" w:rsidRDefault="002734FC" w:rsidP="002734FC">
      <w:pPr>
        <w:pStyle w:val="EX"/>
        <w:rPr>
          <w:rFonts w:eastAsia="Yu Mincho"/>
        </w:rPr>
      </w:pPr>
      <w:r>
        <w:t>[</w:t>
      </w:r>
      <w:r>
        <w:rPr>
          <w:lang w:val="en-US" w:eastAsia="zh-CN"/>
        </w:rPr>
        <w:t>108</w:t>
      </w:r>
      <w:r>
        <w:t>]</w:t>
      </w:r>
      <w:r>
        <w:tab/>
        <w:t xml:space="preserve">P. </w:t>
      </w:r>
      <w:proofErr w:type="spellStart"/>
      <w:r>
        <w:t>Ekdahl</w:t>
      </w:r>
      <w:proofErr w:type="spellEnd"/>
      <w:r>
        <w:t xml:space="preserve">, T. Johansson, A. </w:t>
      </w:r>
      <w:proofErr w:type="spellStart"/>
      <w:r>
        <w:t>Maximov</w:t>
      </w:r>
      <w:proofErr w:type="spellEnd"/>
      <w:r>
        <w:t>,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t>
      </w:r>
      <w:proofErr w:type="spellStart"/>
      <w:r>
        <w:rPr>
          <w:rFonts w:eastAsia="Yu Mincho"/>
        </w:rPr>
        <w:t>WiSec</w:t>
      </w:r>
      <w:proofErr w:type="spellEnd"/>
      <w:r>
        <w:rPr>
          <w:rFonts w:eastAsia="Yu Mincho"/>
        </w:rPr>
        <w:t xml:space="preserve"> '21, pp. 261 – 272, 2021. </w:t>
      </w:r>
      <w:hyperlink r:id="rId59" w:history="1">
        <w:r>
          <w:rPr>
            <w:rStyle w:val="ac"/>
            <w:rFonts w:eastAsia="Yu Mincho"/>
          </w:rPr>
          <w:t>https://doi.org/10.1145/3448300.3467829</w:t>
        </w:r>
      </w:hyperlink>
    </w:p>
    <w:p w14:paraId="0D582E33" w14:textId="77777777" w:rsidR="002734FC" w:rsidRDefault="002734FC" w:rsidP="002734FC">
      <w:pPr>
        <w:pStyle w:val="EX"/>
        <w:rPr>
          <w:rFonts w:eastAsia="Yu Mincho"/>
        </w:rPr>
      </w:pPr>
      <w:r>
        <w:rPr>
          <w:rFonts w:eastAsia="Yu Mincho"/>
        </w:rPr>
        <w:t>[109]</w:t>
      </w:r>
      <w:r>
        <w:rPr>
          <w:rFonts w:eastAsia="Yu Mincho"/>
        </w:rPr>
        <w:tab/>
        <w:t>IEC 62056-6-1:2023 Object Identification System (OBIS).</w:t>
      </w:r>
    </w:p>
    <w:p w14:paraId="0AF122C3" w14:textId="77777777" w:rsidR="002734FC" w:rsidRDefault="002734FC" w:rsidP="002734FC">
      <w:pPr>
        <w:pStyle w:val="EX"/>
        <w:rPr>
          <w:rFonts w:eastAsia="Yu Mincho"/>
        </w:rPr>
      </w:pPr>
      <w:r>
        <w:rPr>
          <w:rFonts w:eastAsia="Yu Mincho"/>
        </w:rPr>
        <w:t>[110]</w:t>
      </w:r>
      <w:r>
        <w:rPr>
          <w:rFonts w:eastAsia="Yu Mincho"/>
        </w:rPr>
        <w:tab/>
        <w:t>IEC 62056-6-2:2023 COSEM interface classes.</w:t>
      </w:r>
    </w:p>
    <w:p w14:paraId="5FCF4A36" w14:textId="77777777" w:rsidR="002734FC" w:rsidRDefault="002734FC" w:rsidP="002734FC">
      <w:pPr>
        <w:pStyle w:val="EX"/>
        <w:rPr>
          <w:rFonts w:eastAsia="Yu Mincho"/>
        </w:rPr>
      </w:pPr>
      <w:r>
        <w:rPr>
          <w:rFonts w:eastAsia="Yu Mincho"/>
        </w:rPr>
        <w:t>[111]</w:t>
      </w:r>
      <w:r>
        <w:rPr>
          <w:rFonts w:eastAsia="Yu Mincho"/>
        </w:rPr>
        <w:tab/>
        <w:t>IEC 62056-5-3:2023 DLMS/COSEM application layer.</w:t>
      </w:r>
    </w:p>
    <w:p w14:paraId="2E5EDC60" w14:textId="77777777" w:rsidR="002734FC" w:rsidRDefault="002734FC" w:rsidP="002734FC">
      <w:pPr>
        <w:pStyle w:val="EX"/>
        <w:rPr>
          <w:rFonts w:eastAsia="Yu Mincho"/>
        </w:rPr>
      </w:pPr>
      <w:r>
        <w:rPr>
          <w:rFonts w:eastAsia="Yu Mincho"/>
        </w:rPr>
        <w:t>[112]</w:t>
      </w:r>
      <w:r>
        <w:rPr>
          <w:rFonts w:eastAsia="Yu Mincho"/>
        </w:rPr>
        <w:tab/>
        <w:t>Hexa-X-II, “Deliverable D1.4, 6G Value, Requirements, and Ecosystem”, April 2025. (</w:t>
      </w:r>
      <w:hyperlink r:id="rId60" w:history="1">
        <w:r w:rsidRPr="00D31162">
          <w:rPr>
            <w:rStyle w:val="ac"/>
            <w:rFonts w:eastAsia="Yu Mincho"/>
          </w:rPr>
          <w:t>D1.4-final.pdf</w:t>
        </w:r>
      </w:hyperlink>
      <w:r>
        <w:rPr>
          <w:rFonts w:eastAsia="Yu Mincho"/>
        </w:rPr>
        <w:t>).</w:t>
      </w:r>
    </w:p>
    <w:p w14:paraId="083911CA" w14:textId="77777777" w:rsidR="002734FC" w:rsidRDefault="002734FC" w:rsidP="002734FC">
      <w:pPr>
        <w:pStyle w:val="EX"/>
        <w:rPr>
          <w:rFonts w:eastAsia="Yu Mincho"/>
        </w:rPr>
      </w:pPr>
      <w:r>
        <w:rPr>
          <w:rFonts w:eastAsia="Yu Mincho"/>
        </w:rPr>
        <w:t xml:space="preserve">[113] </w:t>
      </w:r>
      <w:r>
        <w:rPr>
          <w:rFonts w:eastAsia="Yu Mincho"/>
        </w:rPr>
        <w:tab/>
        <w:t>ITU-T Recommendation Y.3090 (02/22): "Digital twin network - Requirements and architecture" (</w:t>
      </w:r>
      <w:hyperlink r:id="rId61" w:history="1">
        <w:r w:rsidRPr="00D138DA">
          <w:rPr>
            <w:rStyle w:val="ac"/>
            <w:rFonts w:eastAsia="Yu Mincho"/>
          </w:rPr>
          <w:t>https://www.itu.int/rec/T-REC-Y.3090-202202-I</w:t>
        </w:r>
      </w:hyperlink>
      <w:r>
        <w:rPr>
          <w:rFonts w:eastAsia="Yu Mincho"/>
        </w:rPr>
        <w:t>).</w:t>
      </w:r>
    </w:p>
    <w:p w14:paraId="106C2DBB" w14:textId="77777777" w:rsidR="002734FC" w:rsidRDefault="002734FC" w:rsidP="002734FC">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21230D04" w14:textId="77777777" w:rsidR="002734FC" w:rsidRDefault="002734FC" w:rsidP="002734FC">
      <w:pPr>
        <w:pStyle w:val="EX"/>
        <w:rPr>
          <w:rFonts w:eastAsia="Yu Mincho"/>
        </w:rPr>
      </w:pPr>
      <w:r>
        <w:rPr>
          <w:rFonts w:eastAsia="Yu Mincho"/>
        </w:rPr>
        <w:t xml:space="preserve">[115] </w:t>
      </w:r>
      <w:r>
        <w:rPr>
          <w:rFonts w:eastAsia="Yu Mincho"/>
        </w:rPr>
        <w:tab/>
        <w:t xml:space="preserve">Urban Air Mobility, </w:t>
      </w:r>
      <w:hyperlink r:id="rId62" w:history="1">
        <w:r w:rsidRPr="00D138DA">
          <w:rPr>
            <w:rStyle w:val="ac"/>
            <w:rFonts w:eastAsia="Yu Mincho"/>
          </w:rPr>
          <w:t>https://www.airbus.com/en/innovation/low-carbon-aviation/urban-air-mobility</w:t>
        </w:r>
      </w:hyperlink>
      <w:r>
        <w:rPr>
          <w:rFonts w:eastAsia="Yu Mincho"/>
        </w:rPr>
        <w:t>, AIRBUS, accessed in May 2024.</w:t>
      </w:r>
    </w:p>
    <w:p w14:paraId="58B72120" w14:textId="77777777" w:rsidR="002734FC" w:rsidRDefault="002734FC" w:rsidP="002734FC">
      <w:pPr>
        <w:pStyle w:val="EX"/>
        <w:rPr>
          <w:rFonts w:eastAsia="Yu Mincho"/>
        </w:rPr>
      </w:pPr>
      <w:r>
        <w:rPr>
          <w:rFonts w:eastAsia="Yu Mincho"/>
        </w:rPr>
        <w:t xml:space="preserve">[116] </w:t>
      </w:r>
      <w:r>
        <w:rPr>
          <w:rFonts w:eastAsia="Yu Mincho"/>
        </w:rPr>
        <w:tab/>
        <w:t xml:space="preserve">Urban Air Mobility (UAM) Concept of Operations, </w:t>
      </w:r>
      <w:hyperlink r:id="rId63" w:history="1">
        <w:r w:rsidRPr="00D138DA">
          <w:rPr>
            <w:rStyle w:val="ac"/>
            <w:rFonts w:eastAsia="Yu Mincho"/>
          </w:rPr>
          <w:t>https://www.faa.gov/air-taxis/uam_blueprint</w:t>
        </w:r>
      </w:hyperlink>
      <w:r>
        <w:rPr>
          <w:rFonts w:eastAsia="Yu Mincho"/>
        </w:rPr>
        <w:t>, Federal Aviation Administration of U.S. Department of Transportation, Aug. 2023.</w:t>
      </w:r>
    </w:p>
    <w:p w14:paraId="047EBE31" w14:textId="77777777" w:rsidR="002734FC" w:rsidRDefault="002734FC" w:rsidP="002734FC">
      <w:pPr>
        <w:pStyle w:val="EX"/>
        <w:rPr>
          <w:rFonts w:eastAsia="Yu Mincho"/>
        </w:rPr>
      </w:pPr>
      <w:r>
        <w:rPr>
          <w:rFonts w:eastAsia="Yu Mincho"/>
        </w:rPr>
        <w:lastRenderedPageBreak/>
        <w:t xml:space="preserve">[117] </w:t>
      </w:r>
      <w:r>
        <w:rPr>
          <w:rFonts w:eastAsia="Yu Mincho"/>
        </w:rPr>
        <w:tab/>
        <w:t xml:space="preserve">Urban Air Mobility, </w:t>
      </w:r>
      <w:hyperlink r:id="rId64" w:history="1">
        <w:r w:rsidRPr="00D138DA">
          <w:rPr>
            <w:rStyle w:val="ac"/>
            <w:rFonts w:eastAsia="Yu Mincho"/>
          </w:rPr>
          <w:t>https://rotorcraft.arc.nasa.gov/Research/Programs/UrbanAirMobility.html</w:t>
        </w:r>
      </w:hyperlink>
      <w:r>
        <w:rPr>
          <w:rFonts w:eastAsia="Yu Mincho"/>
        </w:rPr>
        <w:t xml:space="preserve"> , U.S. NASA, 2024.</w:t>
      </w:r>
    </w:p>
    <w:p w14:paraId="0D53110E" w14:textId="77777777" w:rsidR="002734FC" w:rsidRDefault="002734FC" w:rsidP="002734FC">
      <w:pPr>
        <w:pStyle w:val="EX"/>
        <w:rPr>
          <w:rFonts w:eastAsia="Yu Mincho"/>
        </w:rPr>
      </w:pPr>
      <w:r>
        <w:rPr>
          <w:rFonts w:eastAsia="Yu Mincho"/>
        </w:rPr>
        <w:t xml:space="preserve">[118] </w:t>
      </w:r>
      <w:r>
        <w:rPr>
          <w:rFonts w:eastAsia="Yu Mincho"/>
        </w:rPr>
        <w:tab/>
        <w:t xml:space="preserve">NASA Urban Air Mobility (UAM) Reference Vehicles, </w:t>
      </w:r>
      <w:hyperlink r:id="rId65" w:history="1">
        <w:r w:rsidRPr="00D138DA">
          <w:rPr>
            <w:rStyle w:val="ac"/>
            <w:rFonts w:eastAsia="Yu Mincho"/>
          </w:rPr>
          <w:t>https://sacd.larc.nasa.gov/uam-refs</w:t>
        </w:r>
      </w:hyperlink>
      <w:r>
        <w:rPr>
          <w:rFonts w:eastAsia="Yu Mincho"/>
        </w:rPr>
        <w:t>/, U.S. NASA, Jan. 2024</w:t>
      </w:r>
    </w:p>
    <w:p w14:paraId="46C202DA" w14:textId="77777777" w:rsidR="002734FC" w:rsidRDefault="002734FC" w:rsidP="002734FC">
      <w:pPr>
        <w:pStyle w:val="EX"/>
        <w:rPr>
          <w:rFonts w:eastAsia="Yu Mincho"/>
        </w:rPr>
      </w:pPr>
      <w:r>
        <w:rPr>
          <w:rFonts w:eastAsia="Yu Mincho"/>
        </w:rPr>
        <w:t xml:space="preserve">[119] </w:t>
      </w:r>
      <w:r>
        <w:rPr>
          <w:rFonts w:eastAsia="Yu Mincho"/>
        </w:rPr>
        <w:tab/>
        <w:t xml:space="preserve">Future Mobility, </w:t>
      </w:r>
      <w:hyperlink r:id="rId66" w:history="1">
        <w:r w:rsidRPr="00D138DA">
          <w:rPr>
            <w:rStyle w:val="ac"/>
            <w:rFonts w:eastAsia="Yu Mincho"/>
          </w:rPr>
          <w:t>https://www.hyundai.com/worldwide/en/newsroom/detail/0000000093.html</w:t>
        </w:r>
      </w:hyperlink>
      <w:r>
        <w:rPr>
          <w:rFonts w:eastAsia="Yu Mincho"/>
        </w:rPr>
        <w:t>, Hyundai Motor Company, July 2022.</w:t>
      </w:r>
    </w:p>
    <w:p w14:paraId="1BF44AF3" w14:textId="77777777" w:rsidR="002734FC" w:rsidRDefault="002734FC" w:rsidP="002734FC">
      <w:pPr>
        <w:pStyle w:val="EX"/>
        <w:rPr>
          <w:rFonts w:eastAsia="Yu Mincho"/>
        </w:rPr>
      </w:pPr>
      <w:r>
        <w:rPr>
          <w:rFonts w:eastAsia="Yu Mincho"/>
        </w:rPr>
        <w:t>[120]</w:t>
      </w:r>
      <w:r>
        <w:rPr>
          <w:rFonts w:eastAsia="Yu Mincho"/>
        </w:rPr>
        <w:tab/>
        <w:t xml:space="preserve">LG </w:t>
      </w:r>
      <w:proofErr w:type="spellStart"/>
      <w:r>
        <w:rPr>
          <w:rFonts w:eastAsia="Yu Mincho"/>
        </w:rPr>
        <w:t>Uplus</w:t>
      </w:r>
      <w:proofErr w:type="spellEnd"/>
      <w:r>
        <w:rPr>
          <w:rFonts w:eastAsia="Yu Mincho"/>
        </w:rPr>
        <w:t xml:space="preserve">, Near-Future Vertical Applications in Korea: K-UAM, </w:t>
      </w:r>
      <w:hyperlink r:id="rId67" w:history="1">
        <w:r w:rsidRPr="00D138DA">
          <w:rPr>
            <w:rStyle w:val="ac"/>
            <w:rFonts w:eastAsia="Yu Mincho"/>
          </w:rPr>
          <w:t>https://nextgalliance.org/wp-content/uploads/2024/05/Near-future-Vertical-Applications-in-Korea-K-UAM_6GF_NGA_Joint_Workshop_JKim_final.pdf</w:t>
        </w:r>
      </w:hyperlink>
      <w:r>
        <w:rPr>
          <w:rFonts w:eastAsia="Yu Mincho"/>
        </w:rPr>
        <w:t xml:space="preserve">, Next G Alliance / Korea 6G Forum Joint Workshop </w:t>
      </w:r>
    </w:p>
    <w:p w14:paraId="05EC1962" w14:textId="77777777" w:rsidR="002734FC" w:rsidRDefault="002734FC" w:rsidP="002734FC">
      <w:pPr>
        <w:pStyle w:val="EX"/>
        <w:rPr>
          <w:rFonts w:eastAsia="Yu Mincho"/>
        </w:rPr>
      </w:pPr>
      <w:r>
        <w:rPr>
          <w:rFonts w:eastAsia="Yu Mincho"/>
        </w:rPr>
        <w:t>[121]</w:t>
      </w:r>
      <w:r>
        <w:rPr>
          <w:rFonts w:eastAsia="Yu Mincho"/>
        </w:rPr>
        <w:tab/>
        <w:t xml:space="preserve">A. </w:t>
      </w:r>
      <w:proofErr w:type="spellStart"/>
      <w:r>
        <w:rPr>
          <w:rFonts w:eastAsia="Yu Mincho"/>
        </w:rPr>
        <w:t>Baltaci</w:t>
      </w:r>
      <w:proofErr w:type="spellEnd"/>
      <w:r>
        <w:rPr>
          <w:rFonts w:eastAsia="Yu Mincho"/>
        </w:rPr>
        <w:t xml:space="preserve">, et. al., “A Survey of Wireless Networks for Future Aerial Communications (FACOM),” IEEE Communications Surveys &amp; Tutorial, Vo. 23, No. 4, Q4 2021. </w:t>
      </w:r>
      <w:hyperlink r:id="rId68" w:history="1">
        <w:r>
          <w:rPr>
            <w:rStyle w:val="ac"/>
            <w:rFonts w:eastAsia="Yu Mincho"/>
          </w:rPr>
          <w:t>https://ieeexplore.ieee.org/document/9508366</w:t>
        </w:r>
      </w:hyperlink>
      <w:r>
        <w:rPr>
          <w:rFonts w:eastAsia="Yu Mincho"/>
        </w:rPr>
        <w:t>.</w:t>
      </w:r>
    </w:p>
    <w:p w14:paraId="4D96748E" w14:textId="77777777" w:rsidR="002734FC" w:rsidRDefault="002734FC" w:rsidP="002734FC">
      <w:pPr>
        <w:pStyle w:val="EX"/>
        <w:rPr>
          <w:rFonts w:eastAsia="Yu Mincho"/>
        </w:rPr>
      </w:pPr>
      <w:r>
        <w:rPr>
          <w:rFonts w:eastAsia="Yu Mincho"/>
        </w:rPr>
        <w:t>[122]</w:t>
      </w:r>
      <w:r>
        <w:rPr>
          <w:rFonts w:eastAsia="Yu Mincho"/>
        </w:rPr>
        <w:tab/>
        <w:t>3GPP TR 22.887: "Feasibility Study on satellite access – Phase 4".</w:t>
      </w:r>
    </w:p>
    <w:p w14:paraId="20024F05" w14:textId="77777777" w:rsidR="002734FC" w:rsidRDefault="002734FC" w:rsidP="002734FC">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 (</w:t>
      </w:r>
      <w:hyperlink r:id="rId69" w:history="1">
        <w:r w:rsidRPr="00D138DA">
          <w:rPr>
            <w:rStyle w:val="ac"/>
            <w:rFonts w:eastAsia="Yu Mincho"/>
          </w:rPr>
          <w:t>https://nextgalliance.org/6g-library/</w:t>
        </w:r>
      </w:hyperlink>
      <w:r>
        <w:rPr>
          <w:rFonts w:eastAsia="Yu Mincho"/>
        </w:rPr>
        <w:t>).</w:t>
      </w:r>
    </w:p>
    <w:p w14:paraId="139E27B8" w14:textId="77777777" w:rsidR="002734FC" w:rsidRDefault="002734FC" w:rsidP="002734FC">
      <w:pPr>
        <w:pStyle w:val="EX"/>
        <w:rPr>
          <w:rFonts w:eastAsia="Yu Mincho"/>
        </w:rPr>
      </w:pPr>
      <w:r>
        <w:rPr>
          <w:rFonts w:eastAsia="Yu Mincho"/>
        </w:rPr>
        <w:t>[124]</w:t>
      </w:r>
      <w:r>
        <w:rPr>
          <w:rFonts w:eastAsia="Yu Mincho"/>
        </w:rPr>
        <w:tab/>
      </w:r>
      <w:proofErr w:type="spellStart"/>
      <w:r>
        <w:rPr>
          <w:rFonts w:eastAsia="Yu Mincho"/>
        </w:rPr>
        <w:t>Topal</w:t>
      </w:r>
      <w:proofErr w:type="spellEnd"/>
      <w:r>
        <w:rPr>
          <w:rFonts w:eastAsia="Yu Mincho"/>
        </w:rPr>
        <w:t xml:space="preserve">, O. A., </w:t>
      </w:r>
      <w:proofErr w:type="spellStart"/>
      <w:r>
        <w:rPr>
          <w:rFonts w:eastAsia="Yu Mincho"/>
        </w:rPr>
        <w:t>Schupke</w:t>
      </w:r>
      <w:proofErr w:type="spellEnd"/>
      <w:r>
        <w:rPr>
          <w:rFonts w:eastAsia="Yu Mincho"/>
        </w:rPr>
        <w:t xml:space="preserve">, D., </w:t>
      </w:r>
      <w:proofErr w:type="spellStart"/>
      <w:r>
        <w:rPr>
          <w:rFonts w:eastAsia="Yu Mincho"/>
        </w:rPr>
        <w:t>Björnson</w:t>
      </w:r>
      <w:proofErr w:type="spellEnd"/>
      <w:r>
        <w:rPr>
          <w:rFonts w:eastAsia="Yu Mincho"/>
        </w:rPr>
        <w:t xml:space="preserve">, E., &amp; </w:t>
      </w:r>
      <w:proofErr w:type="spellStart"/>
      <w:r>
        <w:rPr>
          <w:rFonts w:eastAsia="Yu Mincho"/>
        </w:rPr>
        <w:t>Cavdar</w:t>
      </w:r>
      <w:proofErr w:type="spellEnd"/>
      <w:r>
        <w:rPr>
          <w:rFonts w:eastAsia="Yu Mincho"/>
        </w:rPr>
        <w:t xml:space="preserve">, C., “Optimal Joint Access Point Placement and Resource Allocation for Indoor </w:t>
      </w:r>
      <w:proofErr w:type="spellStart"/>
      <w:r>
        <w:rPr>
          <w:rFonts w:eastAsia="Yu Mincho"/>
        </w:rPr>
        <w:t>mmWave</w:t>
      </w:r>
      <w:proofErr w:type="spellEnd"/>
      <w:r>
        <w:rPr>
          <w:rFonts w:eastAsia="Yu Mincho"/>
        </w:rPr>
        <w:t xml:space="preserve"> Communications”, ICC 2023, Rome, Italy. (</w:t>
      </w:r>
      <w:hyperlink r:id="rId70" w:history="1">
        <w:r w:rsidRPr="009A21D2">
          <w:rPr>
            <w:rStyle w:val="ac"/>
            <w:rFonts w:eastAsia="Yu Mincho"/>
          </w:rPr>
          <w:t xml:space="preserve">Optimal Joint Access Point Placement and Resource Allocation for Indoor </w:t>
        </w:r>
        <w:proofErr w:type="spellStart"/>
        <w:r w:rsidRPr="009A21D2">
          <w:rPr>
            <w:rStyle w:val="ac"/>
            <w:rFonts w:eastAsia="Yu Mincho"/>
          </w:rPr>
          <w:t>mmWave</w:t>
        </w:r>
        <w:proofErr w:type="spellEnd"/>
        <w:r w:rsidRPr="009A21D2">
          <w:rPr>
            <w:rStyle w:val="ac"/>
            <w:rFonts w:eastAsia="Yu Mincho"/>
          </w:rPr>
          <w:t xml:space="preserve"> Communications | IEEE Conference Publication | IEEE </w:t>
        </w:r>
        <w:proofErr w:type="spellStart"/>
        <w:r w:rsidRPr="009A21D2">
          <w:rPr>
            <w:rStyle w:val="ac"/>
            <w:rFonts w:eastAsia="Yu Mincho"/>
          </w:rPr>
          <w:t>Xplore</w:t>
        </w:r>
        <w:proofErr w:type="spellEnd"/>
      </w:hyperlink>
      <w:r>
        <w:rPr>
          <w:rFonts w:eastAsia="Yu Mincho"/>
        </w:rPr>
        <w:t>”.</w:t>
      </w:r>
    </w:p>
    <w:p w14:paraId="35667A76" w14:textId="77777777" w:rsidR="002734FC" w:rsidRDefault="002734FC" w:rsidP="002734FC">
      <w:pPr>
        <w:pStyle w:val="EX"/>
        <w:rPr>
          <w:rFonts w:eastAsia="Yu Mincho"/>
        </w:rPr>
      </w:pPr>
      <w:r>
        <w:rPr>
          <w:rFonts w:eastAsia="Yu Mincho"/>
        </w:rPr>
        <w:t>[125]</w:t>
      </w:r>
      <w:r>
        <w:rPr>
          <w:rFonts w:eastAsia="Yu Mincho"/>
        </w:rPr>
        <w:tab/>
        <w:t xml:space="preserve">Hofmann, S.; </w:t>
      </w:r>
      <w:proofErr w:type="spellStart"/>
      <w:r>
        <w:rPr>
          <w:rFonts w:eastAsia="Yu Mincho"/>
        </w:rPr>
        <w:t>Duhovnikov</w:t>
      </w:r>
      <w:proofErr w:type="spellEnd"/>
      <w:r>
        <w:rPr>
          <w:rFonts w:eastAsia="Yu Mincho"/>
        </w:rPr>
        <w:t xml:space="preserve">, S.; </w:t>
      </w:r>
      <w:proofErr w:type="spellStart"/>
      <w:r>
        <w:rPr>
          <w:rFonts w:eastAsia="Yu Mincho"/>
        </w:rPr>
        <w:t>Schupke</w:t>
      </w:r>
      <w:proofErr w:type="spellEnd"/>
      <w:r>
        <w:rPr>
          <w:rFonts w:eastAsia="Yu Mincho"/>
        </w:rPr>
        <w:t xml:space="preserve">, D., “Massive Data Transfer from and to Aircraft on Ground: Feasibility and Challenges,” IEEE Aerospace and Electronic Systems Magazine, vol. 36, </w:t>
      </w:r>
      <w:proofErr w:type="spellStart"/>
      <w:r>
        <w:rPr>
          <w:rFonts w:eastAsia="Yu Mincho"/>
        </w:rPr>
        <w:t>iss</w:t>
      </w:r>
      <w:proofErr w:type="spellEnd"/>
      <w:r>
        <w:rPr>
          <w:rFonts w:eastAsia="Yu Mincho"/>
        </w:rPr>
        <w:t>. 5, May 2021. (</w:t>
      </w:r>
      <w:hyperlink r:id="rId71" w:history="1">
        <w:r w:rsidRPr="00515C8B">
          <w:rPr>
            <w:rStyle w:val="ac"/>
            <w:rFonts w:eastAsia="Yu Mincho"/>
          </w:rPr>
          <w:t xml:space="preserve">Massive Data Transfer From and to Aircraft on Ground: Feasibility and Challenges | IEEE Journals &amp; Magazine | IEEE </w:t>
        </w:r>
        <w:proofErr w:type="spellStart"/>
        <w:r w:rsidRPr="00515C8B">
          <w:rPr>
            <w:rStyle w:val="ac"/>
            <w:rFonts w:eastAsia="Yu Mincho"/>
          </w:rPr>
          <w:t>Xplore</w:t>
        </w:r>
        <w:proofErr w:type="spellEnd"/>
      </w:hyperlink>
      <w:r>
        <w:rPr>
          <w:rFonts w:eastAsia="Yu Mincho"/>
        </w:rPr>
        <w:t>).</w:t>
      </w:r>
    </w:p>
    <w:p w14:paraId="3774D8AF" w14:textId="77777777" w:rsidR="002734FC" w:rsidRDefault="002734FC" w:rsidP="002734FC">
      <w:pPr>
        <w:pStyle w:val="EX"/>
        <w:rPr>
          <w:rFonts w:eastAsia="Yu Mincho"/>
        </w:rPr>
      </w:pPr>
      <w:r>
        <w:rPr>
          <w:rFonts w:eastAsia="Yu Mincho"/>
        </w:rPr>
        <w:t xml:space="preserve">[126] </w:t>
      </w:r>
      <w:r>
        <w:rPr>
          <w:rFonts w:eastAsia="Yu Mincho"/>
        </w:rPr>
        <w:tab/>
        <w:t>NASA. UTM: Air traffic management for low-altitude drones[EB/OL] (2015-10) (</w:t>
      </w:r>
      <w:hyperlink r:id="rId72" w:history="1">
        <w:r w:rsidRPr="00D138DA">
          <w:rPr>
            <w:rStyle w:val="ac"/>
            <w:rFonts w:eastAsia="Yu Mincho"/>
          </w:rPr>
          <w:t>https://www.nasa.gov/sites/default/files/atoms/files/utm-factsheet-11-05-15.pdf</w:t>
        </w:r>
      </w:hyperlink>
      <w:r>
        <w:rPr>
          <w:rFonts w:eastAsia="Yu Mincho"/>
        </w:rPr>
        <w:t>)</w:t>
      </w:r>
    </w:p>
    <w:p w14:paraId="18A986EC" w14:textId="77777777" w:rsidR="002734FC" w:rsidRDefault="002734FC" w:rsidP="002734FC">
      <w:pPr>
        <w:pStyle w:val="EX"/>
        <w:rPr>
          <w:rFonts w:eastAsia="Yu Mincho"/>
        </w:rPr>
      </w:pPr>
      <w:r>
        <w:rPr>
          <w:rFonts w:eastAsia="Yu Mincho"/>
        </w:rPr>
        <w:t xml:space="preserve">[127] </w:t>
      </w:r>
      <w:r>
        <w:rPr>
          <w:rFonts w:eastAsia="Yu Mincho"/>
        </w:rPr>
        <w:tab/>
        <w:t>SESAR. U-space blueprint[EB/OL]. (2017-06-09). (</w:t>
      </w:r>
      <w:hyperlink r:id="rId73" w:history="1">
        <w:r w:rsidRPr="00D138DA">
          <w:rPr>
            <w:rStyle w:val="ac"/>
            <w:rFonts w:eastAsia="Yu Mincho"/>
          </w:rPr>
          <w:t>https://www.sesarju.eu/sites/default/files/documents/reports/U-Space%20Blueprint%20brochure%20final.pdf</w:t>
        </w:r>
      </w:hyperlink>
      <w:r>
        <w:rPr>
          <w:rFonts w:eastAsia="Yu Mincho"/>
        </w:rPr>
        <w:t>)</w:t>
      </w:r>
    </w:p>
    <w:p w14:paraId="3AA9BAF1" w14:textId="77777777" w:rsidR="002734FC" w:rsidRDefault="002734FC" w:rsidP="002734FC">
      <w:pPr>
        <w:pStyle w:val="EX"/>
        <w:rPr>
          <w:rFonts w:eastAsia="Yu Mincho"/>
        </w:rPr>
      </w:pPr>
      <w:r>
        <w:rPr>
          <w:rFonts w:eastAsia="Yu Mincho"/>
        </w:rPr>
        <w:t xml:space="preserve">[128] </w:t>
      </w:r>
      <w:r>
        <w:rPr>
          <w:rFonts w:eastAsia="Yu Mincho"/>
        </w:rPr>
        <w:tab/>
        <w:t>AOPA China. Regulations for the operation of light and small UAVs [EB/OL] (2018-04-19). (</w:t>
      </w:r>
      <w:hyperlink r:id="rId74" w:history="1">
        <w:r w:rsidRPr="00D138DA">
          <w:rPr>
            <w:rStyle w:val="ac"/>
            <w:rFonts w:eastAsia="Yu Mincho"/>
          </w:rPr>
          <w:t>http://www.aopa.org.cn/usr/1/upload/file/20180419/15241267234030958.pdf</w:t>
        </w:r>
      </w:hyperlink>
      <w:r>
        <w:rPr>
          <w:rFonts w:eastAsia="Yu Mincho"/>
        </w:rPr>
        <w:t>)</w:t>
      </w:r>
    </w:p>
    <w:p w14:paraId="1C7573AA" w14:textId="77777777" w:rsidR="002734FC" w:rsidRDefault="002734FC" w:rsidP="002734FC">
      <w:pPr>
        <w:pStyle w:val="EX"/>
        <w:rPr>
          <w:rFonts w:eastAsia="Yu Mincho"/>
        </w:rPr>
      </w:pPr>
      <w:r>
        <w:rPr>
          <w:rFonts w:eastAsia="Yu Mincho"/>
        </w:rPr>
        <w:t xml:space="preserve">[129] </w:t>
      </w:r>
      <w:r>
        <w:rPr>
          <w:rFonts w:eastAsia="Yu Mincho"/>
        </w:rPr>
        <w:tab/>
        <w:t>HIROYUKI U. UTM project in Japan[EB/OL]. (2017-06-</w:t>
      </w:r>
      <w:proofErr w:type="gramStart"/>
      <w:r>
        <w:rPr>
          <w:rFonts w:eastAsia="Yu Mincho"/>
        </w:rPr>
        <w:t>26)[</w:t>
      </w:r>
      <w:proofErr w:type="gramEnd"/>
      <w:r>
        <w:rPr>
          <w:rFonts w:eastAsia="Yu Mincho"/>
        </w:rPr>
        <w:t>2025-01-20]. (</w:t>
      </w:r>
      <w:hyperlink r:id="rId75" w:history="1">
        <w:r>
          <w:rPr>
            <w:rStyle w:val="ac"/>
            <w:rFonts w:eastAsia="Yu Mincho"/>
          </w:rPr>
          <w:t>https://gutma.org/montreal-2017/wp-ontent/uploads/sites/2/2017/07/UTM-Project-in-Japan_METI.pdf</w:t>
        </w:r>
      </w:hyperlink>
      <w:r>
        <w:rPr>
          <w:rFonts w:eastAsia="Yu Mincho"/>
        </w:rPr>
        <w:t>).</w:t>
      </w:r>
    </w:p>
    <w:p w14:paraId="60E2F881" w14:textId="77777777" w:rsidR="002734FC" w:rsidRDefault="002734FC" w:rsidP="002734FC">
      <w:pPr>
        <w:pStyle w:val="EX"/>
        <w:rPr>
          <w:rFonts w:eastAsia="Yu Mincho"/>
        </w:rPr>
      </w:pPr>
      <w:r>
        <w:rPr>
          <w:rFonts w:eastAsia="Yu Mincho"/>
        </w:rPr>
        <w:t xml:space="preserve">[130] </w:t>
      </w:r>
      <w:r>
        <w:rPr>
          <w:rFonts w:eastAsia="Yu Mincho"/>
        </w:rPr>
        <w:tab/>
        <w:t xml:space="preserve">G. Wagner and H. </w:t>
      </w:r>
      <w:proofErr w:type="spellStart"/>
      <w:r>
        <w:rPr>
          <w:rFonts w:eastAsia="Yu Mincho"/>
        </w:rPr>
        <w:t>Choset</w:t>
      </w:r>
      <w:proofErr w:type="spellEnd"/>
      <w:r>
        <w:rPr>
          <w:rFonts w:eastAsia="Yu Mincho"/>
        </w:rPr>
        <w:t xml:space="preserve">, “A complete </w:t>
      </w:r>
      <w:proofErr w:type="spellStart"/>
      <w:r>
        <w:rPr>
          <w:rFonts w:eastAsia="Yu Mincho"/>
        </w:rPr>
        <w:t>multirobot</w:t>
      </w:r>
      <w:proofErr w:type="spellEnd"/>
      <w:r>
        <w:rPr>
          <w:rFonts w:eastAsia="Yu Mincho"/>
        </w:rPr>
        <w:t xml:space="preserve"> path planning algorithm with performance bounds,” Proc. In IEEE/RSJ International Conference on Intelligent Robots and Systems (IROS), San Francisco, CA, USA, Sept. 2011. </w:t>
      </w:r>
      <w:hyperlink r:id="rId76" w:history="1">
        <w:r w:rsidRPr="006E1D32">
          <w:rPr>
            <w:rStyle w:val="ac"/>
            <w:rFonts w:eastAsia="Yu Mincho"/>
          </w:rPr>
          <w:t xml:space="preserve">M*: A complete </w:t>
        </w:r>
        <w:proofErr w:type="spellStart"/>
        <w:r w:rsidRPr="006E1D32">
          <w:rPr>
            <w:rStyle w:val="ac"/>
            <w:rFonts w:eastAsia="Yu Mincho"/>
          </w:rPr>
          <w:t>multirobot</w:t>
        </w:r>
        <w:proofErr w:type="spellEnd"/>
        <w:r w:rsidRPr="006E1D32">
          <w:rPr>
            <w:rStyle w:val="ac"/>
            <w:rFonts w:eastAsia="Yu Mincho"/>
          </w:rPr>
          <w:t xml:space="preserve"> path planning algorithm with performance bounds | IEEE Conference Publication | IEEE </w:t>
        </w:r>
        <w:proofErr w:type="spellStart"/>
        <w:r w:rsidRPr="006E1D32">
          <w:rPr>
            <w:rStyle w:val="ac"/>
            <w:rFonts w:eastAsia="Yu Mincho"/>
          </w:rPr>
          <w:t>Xplore</w:t>
        </w:r>
        <w:proofErr w:type="spellEnd"/>
      </w:hyperlink>
      <w:r>
        <w:rPr>
          <w:rFonts w:eastAsia="Yu Mincho"/>
        </w:rPr>
        <w:t>.</w:t>
      </w:r>
    </w:p>
    <w:p w14:paraId="7E644C18" w14:textId="77777777" w:rsidR="002734FC" w:rsidRDefault="002734FC" w:rsidP="002734FC">
      <w:pPr>
        <w:pStyle w:val="EX"/>
        <w:rPr>
          <w:rFonts w:eastAsia="Yu Mincho"/>
        </w:rPr>
      </w:pPr>
      <w:r>
        <w:rPr>
          <w:rFonts w:eastAsia="Yu Mincho"/>
        </w:rPr>
        <w:t>[131]</w:t>
      </w:r>
      <w:r>
        <w:rPr>
          <w:rFonts w:eastAsia="Yu Mincho"/>
        </w:rPr>
        <w:tab/>
        <w:t>B. Hu, S. Xu, and Z. Cao, “Multi-Robot Path Planning for Each Robot with Several Jobs in a Single Trip,” IFAC-</w:t>
      </w:r>
      <w:proofErr w:type="spellStart"/>
      <w:r>
        <w:rPr>
          <w:rFonts w:eastAsia="Yu Mincho"/>
        </w:rPr>
        <w:t>PapersOnline</w:t>
      </w:r>
      <w:proofErr w:type="spellEnd"/>
      <w:r>
        <w:rPr>
          <w:rFonts w:eastAsia="Yu Mincho"/>
        </w:rPr>
        <w:t xml:space="preserve">, Volume 53, Issue 5, 2020, Pages 279-284. </w:t>
      </w:r>
      <w:hyperlink r:id="rId77" w:history="1">
        <w:r w:rsidRPr="0008531F">
          <w:rPr>
            <w:rStyle w:val="ac"/>
            <w:rFonts w:eastAsia="Yu Mincho"/>
          </w:rPr>
          <w:t xml:space="preserve">Multi-Robot Path Planning for Each Robot with Several Jobs in a Single Trip - </w:t>
        </w:r>
        <w:proofErr w:type="spellStart"/>
        <w:r w:rsidRPr="0008531F">
          <w:rPr>
            <w:rStyle w:val="ac"/>
            <w:rFonts w:eastAsia="Yu Mincho"/>
          </w:rPr>
          <w:t>ScienceDirect</w:t>
        </w:r>
        <w:proofErr w:type="spellEnd"/>
      </w:hyperlink>
      <w:r>
        <w:rPr>
          <w:rFonts w:eastAsia="Yu Mincho"/>
        </w:rPr>
        <w:t>.</w:t>
      </w:r>
    </w:p>
    <w:p w14:paraId="68C82FC0" w14:textId="77777777" w:rsidR="002734FC" w:rsidRDefault="002734FC" w:rsidP="002734FC">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w:t>
      </w:r>
      <w:hyperlink r:id="rId78" w:history="1">
        <w:r w:rsidRPr="004310CA">
          <w:rPr>
            <w:rStyle w:val="ac"/>
            <w:rFonts w:eastAsia="Yu Mincho"/>
          </w:rPr>
          <w:t>A Review of Path-Planning Approaches for Multiple Mobile Robots</w:t>
        </w:r>
      </w:hyperlink>
      <w:r>
        <w:rPr>
          <w:rFonts w:eastAsia="Yu Mincho"/>
        </w:rPr>
        <w:t xml:space="preserve">. </w:t>
      </w:r>
    </w:p>
    <w:p w14:paraId="62DCBC7A" w14:textId="77777777" w:rsidR="002734FC" w:rsidRDefault="002734FC" w:rsidP="002734FC">
      <w:pPr>
        <w:pStyle w:val="EX"/>
        <w:rPr>
          <w:rFonts w:eastAsia="Yu Mincho"/>
        </w:rPr>
      </w:pPr>
      <w:r>
        <w:rPr>
          <w:rFonts w:eastAsia="Yu Mincho"/>
        </w:rPr>
        <w:t>[133]</w:t>
      </w:r>
      <w:r>
        <w:rPr>
          <w:rFonts w:eastAsia="Yu Mincho"/>
        </w:rPr>
        <w:tab/>
        <w:t xml:space="preserve">A New Approach to Data Sharing - Open data sharing and collaboration for data, analytics and AI, </w:t>
      </w:r>
      <w:proofErr w:type="spellStart"/>
      <w:r>
        <w:rPr>
          <w:rFonts w:eastAsia="Yu Mincho"/>
        </w:rPr>
        <w:t>DataBricks</w:t>
      </w:r>
      <w:proofErr w:type="spellEnd"/>
      <w:r>
        <w:rPr>
          <w:rFonts w:eastAsia="Yu Mincho"/>
        </w:rPr>
        <w:t xml:space="preserve"> eBook 3rd Ed. </w:t>
      </w:r>
      <w:hyperlink r:id="rId79" w:history="1">
        <w:r w:rsidRPr="00E272F4">
          <w:rPr>
            <w:rStyle w:val="ac"/>
            <w:rFonts w:eastAsia="Yu Mincho"/>
          </w:rPr>
          <w:t xml:space="preserve">A New Approach to Data Sharing | </w:t>
        </w:r>
        <w:proofErr w:type="spellStart"/>
        <w:r w:rsidRPr="00E272F4">
          <w:rPr>
            <w:rStyle w:val="ac"/>
            <w:rFonts w:eastAsia="Yu Mincho"/>
          </w:rPr>
          <w:t>Databricks</w:t>
        </w:r>
        <w:proofErr w:type="spellEnd"/>
      </w:hyperlink>
      <w:r>
        <w:rPr>
          <w:rFonts w:eastAsia="Yu Mincho"/>
        </w:rPr>
        <w:t xml:space="preserve">. </w:t>
      </w:r>
    </w:p>
    <w:p w14:paraId="49378B75" w14:textId="77777777" w:rsidR="002734FC" w:rsidRDefault="002734FC" w:rsidP="002734FC">
      <w:pPr>
        <w:pStyle w:val="EX"/>
        <w:rPr>
          <w:rFonts w:eastAsia="Yu Mincho"/>
        </w:rPr>
      </w:pPr>
      <w:r>
        <w:rPr>
          <w:rFonts w:eastAsia="Yu Mincho"/>
        </w:rPr>
        <w:lastRenderedPageBreak/>
        <w:t>[134]</w:t>
      </w:r>
      <w:r>
        <w:rPr>
          <w:rFonts w:eastAsia="Yu Mincho"/>
        </w:rPr>
        <w:tab/>
        <w:t xml:space="preserve">K.-D. Lee, “A Smart Network of Service Robots: Technical Challenges and Design Considerations,” IEEE Communications Magazine, pp. 28-34, vol. 59, </w:t>
      </w:r>
      <w:proofErr w:type="spellStart"/>
      <w:r>
        <w:rPr>
          <w:rFonts w:eastAsia="Yu Mincho"/>
        </w:rPr>
        <w:t>Iss</w:t>
      </w:r>
      <w:proofErr w:type="spellEnd"/>
      <w:r>
        <w:rPr>
          <w:rFonts w:eastAsia="Yu Mincho"/>
        </w:rPr>
        <w:t xml:space="preserve">. 8, Aug. 2021. </w:t>
      </w:r>
      <w:hyperlink r:id="rId80" w:history="1">
        <w:r w:rsidRPr="00571247">
          <w:rPr>
            <w:rStyle w:val="ac"/>
            <w:rFonts w:eastAsia="Yu Mincho"/>
          </w:rPr>
          <w:t xml:space="preserve">A Smart Network of Service Robots: Technical Challenges and Design Considerations | IEEE Journals &amp; Magazine | IEEE </w:t>
        </w:r>
        <w:proofErr w:type="spellStart"/>
        <w:r w:rsidRPr="00571247">
          <w:rPr>
            <w:rStyle w:val="ac"/>
            <w:rFonts w:eastAsia="Yu Mincho"/>
          </w:rPr>
          <w:t>Xplore</w:t>
        </w:r>
        <w:proofErr w:type="spellEnd"/>
      </w:hyperlink>
      <w:r>
        <w:rPr>
          <w:rFonts w:eastAsia="Yu Mincho"/>
        </w:rPr>
        <w:t xml:space="preserve">. </w:t>
      </w:r>
    </w:p>
    <w:p w14:paraId="72EDD9FF" w14:textId="77777777" w:rsidR="002734FC" w:rsidRDefault="002734FC" w:rsidP="002734FC">
      <w:pPr>
        <w:pStyle w:val="EX"/>
        <w:rPr>
          <w:rFonts w:eastAsia="Yu Mincho"/>
        </w:rPr>
      </w:pPr>
      <w:r>
        <w:rPr>
          <w:rFonts w:eastAsia="Yu Mincho"/>
        </w:rPr>
        <w:t>[135]</w:t>
      </w:r>
      <w:r>
        <w:rPr>
          <w:rFonts w:eastAsia="Yu Mincho"/>
        </w:rPr>
        <w:tab/>
        <w:t>Next G Alliance, “Network-Enabled Robotic and Autonomous Systems”, May 2023. (</w:t>
      </w:r>
      <w:hyperlink r:id="rId81" w:history="1">
        <w:r w:rsidRPr="00D138DA">
          <w:rPr>
            <w:rStyle w:val="ac"/>
            <w:rFonts w:eastAsia="Yu Mincho"/>
          </w:rPr>
          <w:t>https://nextgalliance.org/6g-library/</w:t>
        </w:r>
      </w:hyperlink>
      <w:r>
        <w:rPr>
          <w:rFonts w:eastAsia="Yu Mincho"/>
        </w:rPr>
        <w:t>).</w:t>
      </w:r>
    </w:p>
    <w:p w14:paraId="29D10B51" w14:textId="77777777" w:rsidR="002734FC" w:rsidRDefault="002734FC" w:rsidP="002734FC">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53ABE9AF" w14:textId="77777777" w:rsidR="002734FC" w:rsidRDefault="002734FC" w:rsidP="002734FC">
      <w:pPr>
        <w:pStyle w:val="EX"/>
        <w:rPr>
          <w:rFonts w:eastAsia="Yu Mincho"/>
        </w:rPr>
      </w:pPr>
      <w:r>
        <w:rPr>
          <w:rFonts w:eastAsia="Yu Mincho"/>
        </w:rPr>
        <w:t>[137]</w:t>
      </w:r>
      <w:r>
        <w:rPr>
          <w:rFonts w:eastAsia="Yu Mincho"/>
        </w:rPr>
        <w:tab/>
        <w:t>3GPP TS 23.548: “5G System Enhancements for Edge Computing; Stage 2”.</w:t>
      </w:r>
    </w:p>
    <w:p w14:paraId="0530AE74" w14:textId="77777777" w:rsidR="002734FC" w:rsidRDefault="002734FC" w:rsidP="002734FC">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14:paraId="37A13D61" w14:textId="77777777" w:rsidR="002734FC" w:rsidRDefault="002734FC" w:rsidP="002734FC">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3FBC96A4" w14:textId="77777777" w:rsidR="002734FC" w:rsidRDefault="002734FC" w:rsidP="002734FC">
      <w:pPr>
        <w:pStyle w:val="EX"/>
        <w:rPr>
          <w:rFonts w:eastAsia="Yu Mincho"/>
        </w:rPr>
      </w:pPr>
      <w:r>
        <w:rPr>
          <w:rFonts w:eastAsia="Yu Mincho"/>
        </w:rPr>
        <w:t>[140]</w:t>
      </w:r>
      <w:r>
        <w:rPr>
          <w:rFonts w:eastAsia="Yu Mincho"/>
        </w:rPr>
        <w:tab/>
        <w:t xml:space="preserve">3GPP TS 23.501: “System architecture for the 5G System (5GS)”. </w:t>
      </w:r>
    </w:p>
    <w:p w14:paraId="40EBFAB4" w14:textId="77777777" w:rsidR="002734FC" w:rsidRDefault="002734FC" w:rsidP="002734FC">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37FD9F29" w14:textId="77777777" w:rsidR="002734FC" w:rsidRDefault="002734FC" w:rsidP="002734FC">
      <w:pPr>
        <w:pStyle w:val="EX"/>
        <w:rPr>
          <w:rFonts w:eastAsia="Yu Mincho"/>
        </w:rPr>
      </w:pPr>
      <w:r>
        <w:rPr>
          <w:rFonts w:eastAsia="Yu Mincho"/>
        </w:rPr>
        <w:t>[142]</w:t>
      </w:r>
      <w:r>
        <w:rPr>
          <w:rFonts w:eastAsia="Yu Mincho"/>
        </w:rPr>
        <w:tab/>
        <w:t>3GPP TS 23.228: “IP Multimedia Subsystem (IMS); Stage 2”.</w:t>
      </w:r>
    </w:p>
    <w:p w14:paraId="17CFC495" w14:textId="77777777" w:rsidR="002734FC" w:rsidRDefault="002734FC" w:rsidP="002734FC">
      <w:pPr>
        <w:pStyle w:val="EX"/>
        <w:rPr>
          <w:rFonts w:eastAsia="Yu Mincho"/>
        </w:rPr>
      </w:pPr>
      <w:r>
        <w:rPr>
          <w:rFonts w:eastAsia="Yu Mincho"/>
        </w:rPr>
        <w:t xml:space="preserve">[143] </w:t>
      </w:r>
      <w:r>
        <w:rPr>
          <w:rFonts w:eastAsia="Yu Mincho"/>
        </w:rPr>
        <w:tab/>
        <w:t xml:space="preserve">Test Report from Utility Broadband Alliance “2024 UBBA </w:t>
      </w:r>
      <w:proofErr w:type="spellStart"/>
      <w:r>
        <w:rPr>
          <w:rFonts w:eastAsia="Yu Mincho"/>
        </w:rPr>
        <w:t>Plugfest</w:t>
      </w:r>
      <w:proofErr w:type="spellEnd"/>
      <w:r>
        <w:rPr>
          <w:rFonts w:eastAsia="Yu Mincho"/>
        </w:rPr>
        <w:t xml:space="preserve"> Testing Report” (https://www.ubba.com/ubba-resources/2024-ubba-plugfest-testing-report/).</w:t>
      </w:r>
    </w:p>
    <w:p w14:paraId="18B5560F" w14:textId="77777777" w:rsidR="002734FC" w:rsidRPr="001A104A" w:rsidRDefault="002734FC" w:rsidP="002734FC">
      <w:pPr>
        <w:pStyle w:val="EX"/>
        <w:rPr>
          <w:lang w:val="en-US" w:eastAsia="zh-CN"/>
        </w:rPr>
      </w:pPr>
      <w:r w:rsidRPr="001A104A">
        <w:rPr>
          <w:lang w:eastAsia="zh-CN"/>
        </w:rPr>
        <w:t>[</w:t>
      </w:r>
      <w:r>
        <w:rPr>
          <w:rFonts w:eastAsiaTheme="minorEastAsia"/>
          <w:lang w:eastAsia="zh-CN"/>
        </w:rPr>
        <w:t>144</w:t>
      </w:r>
      <w:r w:rsidRPr="001A104A">
        <w:rPr>
          <w:lang w:eastAsia="zh-CN"/>
        </w:rPr>
        <w:t>]</w:t>
      </w:r>
      <w:r w:rsidRPr="001A104A">
        <w:rPr>
          <w:lang w:eastAsia="zh-CN"/>
        </w:rPr>
        <w:tab/>
        <w:t>3GPP TS 26.114:</w:t>
      </w:r>
      <w:r w:rsidRPr="001A104A">
        <w:rPr>
          <w:lang w:val="en-US" w:eastAsia="zh-CN"/>
        </w:rPr>
        <w:t> "IP Multimedia Subsystem (IMS); Multimedia Telephony; Media handling and interaction".</w:t>
      </w:r>
    </w:p>
    <w:p w14:paraId="7FB32D53" w14:textId="77777777" w:rsidR="002734FC" w:rsidRPr="001A104A" w:rsidRDefault="002734FC" w:rsidP="002734FC">
      <w:pPr>
        <w:pStyle w:val="EX"/>
        <w:rPr>
          <w:lang w:eastAsia="zh-CN"/>
        </w:rPr>
      </w:pPr>
      <w:r w:rsidRPr="001A104A">
        <w:rPr>
          <w:lang w:eastAsia="zh-CN"/>
        </w:rPr>
        <w:t>[</w:t>
      </w:r>
      <w:r>
        <w:rPr>
          <w:rFonts w:eastAsiaTheme="minorEastAsia"/>
          <w:lang w:eastAsia="zh-CN"/>
        </w:rPr>
        <w:t>145</w:t>
      </w:r>
      <w:r w:rsidRPr="001A104A">
        <w:rPr>
          <w:lang w:eastAsia="zh-CN"/>
        </w:rPr>
        <w:t>]</w:t>
      </w:r>
      <w:r w:rsidRPr="001A104A">
        <w:rPr>
          <w:lang w:eastAsia="zh-CN"/>
        </w:rPr>
        <w:tab/>
        <w:t>GSMA NG.129: "IMS Data Channel White Paper".</w:t>
      </w:r>
    </w:p>
    <w:p w14:paraId="17DECBFB" w14:textId="77777777" w:rsidR="002734FC" w:rsidRPr="008D4ADC" w:rsidRDefault="002734FC" w:rsidP="002734FC">
      <w:pPr>
        <w:pStyle w:val="EX"/>
        <w:rPr>
          <w:lang w:eastAsia="zh-CN"/>
        </w:rPr>
      </w:pPr>
      <w:r w:rsidRPr="008D4ADC">
        <w:rPr>
          <w:lang w:eastAsia="zh-CN"/>
        </w:rPr>
        <w:t>[</w:t>
      </w:r>
      <w:r>
        <w:rPr>
          <w:rFonts w:eastAsiaTheme="minorEastAsia"/>
          <w:lang w:eastAsia="zh-CN"/>
        </w:rPr>
        <w:t>146</w:t>
      </w:r>
      <w:r w:rsidRPr="008D4ADC">
        <w:rPr>
          <w:lang w:eastAsia="zh-CN"/>
        </w:rPr>
        <w:t>]</w:t>
      </w:r>
      <w:r>
        <w:rPr>
          <w:rFonts w:eastAsiaTheme="minorEastAsia"/>
          <w:lang w:eastAsia="zh-CN"/>
        </w:rPr>
        <w:tab/>
      </w:r>
      <w:proofErr w:type="spellStart"/>
      <w:r w:rsidRPr="008D4ADC">
        <w:rPr>
          <w:lang w:eastAsia="zh-CN"/>
        </w:rPr>
        <w:t>Bajpai</w:t>
      </w:r>
      <w:proofErr w:type="spellEnd"/>
      <w:r w:rsidRPr="008D4ADC">
        <w:rPr>
          <w:lang w:eastAsia="zh-CN"/>
        </w:rPr>
        <w:t xml:space="preserve">, </w:t>
      </w:r>
      <w:proofErr w:type="spellStart"/>
      <w:r w:rsidRPr="008D4ADC">
        <w:rPr>
          <w:lang w:eastAsia="zh-CN"/>
        </w:rPr>
        <w:t>Divya</w:t>
      </w:r>
      <w:proofErr w:type="spellEnd"/>
      <w:r w:rsidRPr="008D4ADC">
        <w:rPr>
          <w:lang w:eastAsia="zh-CN"/>
        </w:rPr>
        <w:t xml:space="preserve"> </w:t>
      </w:r>
      <w:proofErr w:type="spellStart"/>
      <w:r w:rsidRPr="008D4ADC">
        <w:rPr>
          <w:lang w:eastAsia="zh-CN"/>
        </w:rPr>
        <w:t>Jyoti</w:t>
      </w:r>
      <w:proofErr w:type="spellEnd"/>
      <w:r w:rsidRPr="008D4ADC">
        <w:rPr>
          <w:lang w:eastAsia="zh-CN"/>
        </w:rPr>
        <w:t xml:space="preserve">, and </w:t>
      </w:r>
      <w:proofErr w:type="spellStart"/>
      <w:r w:rsidRPr="008D4ADC">
        <w:rPr>
          <w:lang w:eastAsia="zh-CN"/>
        </w:rPr>
        <w:t>Manjesh</w:t>
      </w:r>
      <w:proofErr w:type="spellEnd"/>
      <w:r w:rsidRPr="008D4ADC">
        <w:rPr>
          <w:lang w:eastAsia="zh-CN"/>
        </w:rPr>
        <w:t xml:space="preserve"> Kumar </w:t>
      </w:r>
      <w:proofErr w:type="spellStart"/>
      <w:r w:rsidRPr="008D4ADC">
        <w:rPr>
          <w:lang w:eastAsia="zh-CN"/>
        </w:rPr>
        <w:t>Hanawal</w:t>
      </w:r>
      <w:proofErr w:type="spellEnd"/>
      <w:r w:rsidRPr="008D4ADC">
        <w:rPr>
          <w:lang w:eastAsia="zh-CN"/>
        </w:rPr>
        <w:t>. "Distributed Inference on Mobile Edge and Cloud: An Early Exit based Clustering Approach." </w:t>
      </w:r>
      <w:proofErr w:type="spellStart"/>
      <w:r w:rsidRPr="008D4ADC">
        <w:rPr>
          <w:i/>
          <w:iCs/>
          <w:lang w:eastAsia="zh-CN"/>
        </w:rPr>
        <w:t>arXiv</w:t>
      </w:r>
      <w:proofErr w:type="spellEnd"/>
      <w:r w:rsidRPr="008D4ADC">
        <w:rPr>
          <w:i/>
          <w:iCs/>
          <w:lang w:eastAsia="zh-CN"/>
        </w:rPr>
        <w:t xml:space="preserve"> preprint arXiv:2410.05338</w:t>
      </w:r>
      <w:r w:rsidRPr="008D4ADC">
        <w:rPr>
          <w:lang w:eastAsia="zh-CN"/>
        </w:rPr>
        <w:t xml:space="preserve"> (to appear in IEEE ICC 2025)</w:t>
      </w:r>
      <w:r>
        <w:rPr>
          <w:lang w:eastAsia="zh-CN"/>
        </w:rPr>
        <w:t xml:space="preserve"> (</w:t>
      </w:r>
      <w:hyperlink r:id="rId82" w:history="1">
        <w:r w:rsidRPr="008C5057">
          <w:rPr>
            <w:rStyle w:val="ac"/>
            <w:lang w:eastAsia="zh-CN"/>
          </w:rPr>
          <w:t>[2410.05338] Distributed Inference on Mobile Edge and Cloud: An Early Exit based Clustering Approach</w:t>
        </w:r>
      </w:hyperlink>
      <w:r>
        <w:rPr>
          <w:lang w:eastAsia="zh-CN"/>
        </w:rPr>
        <w:t>)</w:t>
      </w:r>
      <w:r w:rsidRPr="008D4ADC">
        <w:rPr>
          <w:lang w:eastAsia="zh-CN"/>
        </w:rPr>
        <w:t>.</w:t>
      </w:r>
    </w:p>
    <w:p w14:paraId="5944155A" w14:textId="77777777" w:rsidR="002734FC" w:rsidRPr="0018010A" w:rsidRDefault="002734FC" w:rsidP="002734FC">
      <w:pPr>
        <w:pStyle w:val="EX"/>
        <w:rPr>
          <w:lang w:eastAsia="zh-CN"/>
        </w:rPr>
      </w:pPr>
      <w:r w:rsidRPr="0018010A">
        <w:rPr>
          <w:lang w:val="en-US" w:eastAsia="zh-CN"/>
        </w:rPr>
        <w:t>[</w:t>
      </w:r>
      <w:r>
        <w:rPr>
          <w:lang w:val="en-US" w:eastAsia="zh-CN"/>
        </w:rPr>
        <w:t>147</w:t>
      </w:r>
      <w:r w:rsidRPr="0018010A">
        <w:rPr>
          <w:lang w:val="en-US" w:eastAsia="zh-CN"/>
        </w:rPr>
        <w:t>]</w:t>
      </w:r>
      <w:r w:rsidRPr="0018010A">
        <w:rPr>
          <w:lang w:val="en-US" w:eastAsia="zh-CN"/>
        </w:rPr>
        <w:tab/>
      </w:r>
      <w:r w:rsidRPr="0018010A">
        <w:rPr>
          <w:lang w:eastAsia="zh-CN"/>
        </w:rPr>
        <w:t>3GPP T</w:t>
      </w:r>
      <w:r w:rsidRPr="0018010A">
        <w:rPr>
          <w:lang w:val="en-US" w:eastAsia="zh-CN"/>
        </w:rPr>
        <w:t>S</w:t>
      </w:r>
      <w:r w:rsidRPr="0018010A">
        <w:rPr>
          <w:lang w:eastAsia="zh-CN"/>
        </w:rPr>
        <w:t> </w:t>
      </w:r>
      <w:r w:rsidRPr="0018010A">
        <w:rPr>
          <w:lang w:val="en-US" w:eastAsia="zh-CN"/>
        </w:rPr>
        <w:t>28.312</w:t>
      </w:r>
      <w:r w:rsidRPr="0018010A">
        <w:rPr>
          <w:lang w:eastAsia="zh-CN"/>
        </w:rPr>
        <w:t>: "Management and orchestration; Intent driven management services for mobile networks".</w:t>
      </w:r>
    </w:p>
    <w:p w14:paraId="23F40E3D" w14:textId="77777777" w:rsidR="002734FC" w:rsidRPr="00FF0746" w:rsidRDefault="002734FC" w:rsidP="002734FC">
      <w:pPr>
        <w:pStyle w:val="EX"/>
        <w:rPr>
          <w:lang w:val="en-US" w:eastAsia="zh-CN"/>
        </w:rPr>
      </w:pPr>
      <w:r w:rsidRPr="00FF0746">
        <w:rPr>
          <w:lang w:val="en-US" w:eastAsia="zh-CN"/>
        </w:rPr>
        <w:t>[</w:t>
      </w:r>
      <w:r>
        <w:rPr>
          <w:rFonts w:eastAsiaTheme="minorEastAsia"/>
          <w:lang w:val="en-US" w:eastAsia="zh-CN"/>
        </w:rPr>
        <w:t>148</w:t>
      </w:r>
      <w:r w:rsidRPr="00FF0746">
        <w:rPr>
          <w:lang w:val="en-US" w:eastAsia="zh-CN"/>
        </w:rPr>
        <w:t>]</w:t>
      </w:r>
      <w:r w:rsidRPr="00FF0746">
        <w:rPr>
          <w:lang w:val="en-US" w:eastAsia="zh-CN"/>
        </w:rPr>
        <w:tab/>
        <w:t xml:space="preserve">Levels of AI Agents: from Rules to Large Language Models, Yu Huang, </w:t>
      </w:r>
      <w:hyperlink r:id="rId83" w:history="1">
        <w:r w:rsidRPr="00FF0746">
          <w:rPr>
            <w:rStyle w:val="ac"/>
            <w:i/>
            <w:lang w:eastAsia="zh-CN"/>
          </w:rPr>
          <w:t>https://arxiv.org/abs/2405.06643</w:t>
        </w:r>
      </w:hyperlink>
      <w:r w:rsidRPr="00FF0746">
        <w:rPr>
          <w:i/>
          <w:lang w:val="en-US" w:eastAsia="zh-CN"/>
        </w:rPr>
        <w:t>, Oct 2024.</w:t>
      </w:r>
    </w:p>
    <w:p w14:paraId="64D30D41" w14:textId="77777777" w:rsidR="002734FC" w:rsidRPr="0018010A" w:rsidRDefault="002734FC" w:rsidP="002734FC">
      <w:pPr>
        <w:pStyle w:val="EX"/>
        <w:rPr>
          <w:lang w:eastAsia="zh-CN"/>
        </w:rPr>
      </w:pPr>
      <w:r w:rsidRPr="00FF0746">
        <w:rPr>
          <w:lang w:val="en-US" w:eastAsia="zh-CN"/>
        </w:rPr>
        <w:t>[</w:t>
      </w:r>
      <w:r>
        <w:rPr>
          <w:rFonts w:eastAsiaTheme="minorEastAsia"/>
          <w:lang w:val="en-US" w:eastAsia="zh-CN"/>
        </w:rPr>
        <w:t>149</w:t>
      </w:r>
      <w:r w:rsidRPr="00FF0746">
        <w:rPr>
          <w:lang w:val="en-US" w:eastAsia="zh-CN"/>
        </w:rPr>
        <w:t>]</w:t>
      </w:r>
      <w:r w:rsidRPr="00FF0746">
        <w:rPr>
          <w:lang w:val="en-US" w:eastAsia="zh-CN"/>
        </w:rPr>
        <w:tab/>
        <w:t xml:space="preserve">Morris, Meredith </w:t>
      </w:r>
      <w:proofErr w:type="spellStart"/>
      <w:r w:rsidRPr="00FF0746">
        <w:rPr>
          <w:lang w:val="en-US" w:eastAsia="zh-CN"/>
        </w:rPr>
        <w:t>Ringel</w:t>
      </w:r>
      <w:proofErr w:type="spellEnd"/>
      <w:r w:rsidRPr="00FF0746">
        <w:rPr>
          <w:lang w:val="en-US" w:eastAsia="zh-CN"/>
        </w:rPr>
        <w:t xml:space="preserve">, et al. "Position: Levels of AGI for operationalizing progress on the path to AGI." </w:t>
      </w:r>
      <w:r w:rsidRPr="00FF0746">
        <w:rPr>
          <w:i/>
          <w:iCs/>
          <w:lang w:val="en-US" w:eastAsia="zh-CN"/>
        </w:rPr>
        <w:t>Forty-first International Conference on Machine Learning</w:t>
      </w:r>
      <w:r w:rsidRPr="00FF0746">
        <w:rPr>
          <w:lang w:val="en-US" w:eastAsia="zh-CN"/>
        </w:rPr>
        <w:t>. 2024.</w:t>
      </w:r>
      <w:r>
        <w:rPr>
          <w:lang w:val="en-US" w:eastAsia="zh-CN"/>
        </w:rPr>
        <w:t xml:space="preserve"> (</w:t>
      </w:r>
      <w:hyperlink r:id="rId84" w:history="1">
        <w:r w:rsidRPr="00681E4F">
          <w:rPr>
            <w:rStyle w:val="ac"/>
            <w:lang w:eastAsia="zh-CN"/>
          </w:rPr>
          <w:t>[2311.02462] Levels of AGI for Operationalizing Progress on the Path to AGI</w:t>
        </w:r>
      </w:hyperlink>
      <w:r>
        <w:rPr>
          <w:lang w:val="en-US" w:eastAsia="zh-CN"/>
        </w:rPr>
        <w:t>).</w:t>
      </w:r>
    </w:p>
    <w:p w14:paraId="0FB06150" w14:textId="77777777" w:rsidR="002734FC" w:rsidRDefault="002734FC" w:rsidP="002734FC">
      <w:pPr>
        <w:pStyle w:val="EX"/>
        <w:rPr>
          <w:rFonts w:eastAsiaTheme="minorEastAsia"/>
          <w:lang w:val="en-US" w:eastAsia="zh-CN"/>
        </w:rPr>
      </w:pPr>
      <w:r w:rsidRPr="001A556D">
        <w:rPr>
          <w:lang w:val="en-US"/>
        </w:rPr>
        <w:t>[</w:t>
      </w:r>
      <w:r>
        <w:rPr>
          <w:lang w:val="en-US"/>
        </w:rPr>
        <w:t>150</w:t>
      </w:r>
      <w:r w:rsidRPr="00074727">
        <w:rPr>
          <w:lang w:val="en-US"/>
        </w:rPr>
        <w:t>]</w:t>
      </w:r>
      <w:r>
        <w:rPr>
          <w:rFonts w:eastAsiaTheme="minorEastAsia"/>
          <w:lang w:val="en-US" w:eastAsia="zh-CN"/>
        </w:rPr>
        <w:tab/>
      </w:r>
      <w:r w:rsidRPr="00074727">
        <w:t>3GPP</w:t>
      </w:r>
      <w:r w:rsidRPr="00B07F89">
        <w:t xml:space="preserve"> </w:t>
      </w:r>
      <w:r w:rsidRPr="00074727">
        <w:t>TS 2</w:t>
      </w:r>
      <w:r w:rsidRPr="00074727">
        <w:rPr>
          <w:lang w:val="en-US"/>
        </w:rPr>
        <w:t>4</w:t>
      </w:r>
      <w:r w:rsidRPr="00074727">
        <w:t>.</w:t>
      </w:r>
      <w:r w:rsidRPr="00074727">
        <w:rPr>
          <w:lang w:val="en-US"/>
        </w:rPr>
        <w:t>604</w:t>
      </w:r>
      <w:r w:rsidRPr="00074727">
        <w:t>: “</w:t>
      </w:r>
      <w:r w:rsidRPr="001A556D">
        <w:rPr>
          <w:lang w:val="en-US"/>
        </w:rPr>
        <w:t>Communication</w:t>
      </w:r>
      <w:r w:rsidRPr="00B07F89">
        <w:rPr>
          <w:lang w:val="en-US"/>
        </w:rPr>
        <w:t xml:space="preserve"> </w:t>
      </w:r>
      <w:r w:rsidRPr="00074727">
        <w:rPr>
          <w:lang w:val="en-US"/>
        </w:rPr>
        <w:t>Diversion (CDIV) using IP Multimedia (IM) Core Network (CN) subsystem</w:t>
      </w:r>
      <w:r w:rsidRPr="00074727">
        <w:t>”.</w:t>
      </w:r>
    </w:p>
    <w:p w14:paraId="7C9206B6" w14:textId="77777777" w:rsidR="002734FC" w:rsidRPr="00190A4C" w:rsidRDefault="002734FC" w:rsidP="002734FC">
      <w:pPr>
        <w:pStyle w:val="EX"/>
        <w:rPr>
          <w:rFonts w:eastAsia="Yu Mincho"/>
        </w:rPr>
      </w:pPr>
      <w:r>
        <w:rPr>
          <w:rFonts w:hint="eastAsia"/>
          <w:lang w:eastAsia="zh-CN"/>
        </w:rPr>
        <w:t>[</w:t>
      </w:r>
      <w:r>
        <w:t>151</w:t>
      </w:r>
      <w:r w:rsidRPr="00412473">
        <w:t xml:space="preserve">] </w:t>
      </w:r>
      <w:r>
        <w:tab/>
      </w:r>
      <w:r w:rsidRPr="00412473">
        <w:t>B5GPC’s Views on IMT2030 use cases in SA1 Workshop On IMT2030 Use Cases</w:t>
      </w:r>
      <w:r>
        <w:t>.</w:t>
      </w:r>
    </w:p>
    <w:p w14:paraId="09186D5B" w14:textId="77777777" w:rsidR="002734FC" w:rsidRPr="00412473" w:rsidRDefault="002734FC" w:rsidP="002734FC">
      <w:pPr>
        <w:pStyle w:val="EX"/>
      </w:pPr>
      <w:r w:rsidRPr="00412473">
        <w:t>[</w:t>
      </w:r>
      <w:r>
        <w:t>152</w:t>
      </w:r>
      <w:r w:rsidRPr="00412473">
        <w:t xml:space="preserve">] </w:t>
      </w:r>
      <w:r>
        <w:tab/>
        <w:t xml:space="preserve">GSMA Foundry, “5G New Calling”,  </w:t>
      </w:r>
      <w:hyperlink r:id="rId85" w:history="1">
        <w:r w:rsidRPr="005D2892">
          <w:rPr>
            <w:rStyle w:val="ac"/>
          </w:rPr>
          <w:t>5G New Calling - GSMA Foundry</w:t>
        </w:r>
      </w:hyperlink>
      <w:r>
        <w:t xml:space="preserve">.  </w:t>
      </w:r>
    </w:p>
    <w:p w14:paraId="0927EBA4" w14:textId="77777777" w:rsidR="002734FC" w:rsidRPr="00412473" w:rsidRDefault="002734FC" w:rsidP="002734FC">
      <w:pPr>
        <w:pStyle w:val="EX"/>
      </w:pPr>
      <w:r w:rsidRPr="00412473">
        <w:t>[</w:t>
      </w:r>
      <w:r>
        <w:t>153</w:t>
      </w:r>
      <w:r w:rsidRPr="00412473">
        <w:t xml:space="preserve">] </w:t>
      </w:r>
      <w:r>
        <w:tab/>
        <w:t>GSMA Foundry, “Delivering Real-Time Translation”,</w:t>
      </w:r>
      <w:r w:rsidRPr="00AA5F5F">
        <w:t xml:space="preserve"> </w:t>
      </w:r>
      <w:hyperlink r:id="rId86" w:history="1">
        <w:r w:rsidRPr="00EA1CFC">
          <w:rPr>
            <w:rStyle w:val="ac"/>
          </w:rPr>
          <w:t>https://www.gsma.com/get-involved/gsma-foundry/gsma_resources/delivering-real-time-translation/</w:t>
        </w:r>
      </w:hyperlink>
      <w:r>
        <w:t xml:space="preserve">. </w:t>
      </w:r>
    </w:p>
    <w:p w14:paraId="5B87B32A" w14:textId="77777777" w:rsidR="002734FC" w:rsidRPr="00412473" w:rsidRDefault="002734FC" w:rsidP="002734FC">
      <w:pPr>
        <w:pStyle w:val="EX"/>
      </w:pPr>
      <w:r w:rsidRPr="00412473">
        <w:t>[</w:t>
      </w:r>
      <w:r>
        <w:t>154</w:t>
      </w:r>
      <w:r w:rsidRPr="00412473">
        <w:t xml:space="preserve">] </w:t>
      </w:r>
      <w:r>
        <w:tab/>
      </w:r>
      <w:hyperlink r:id="rId87" w:history="1">
        <w:r w:rsidRPr="00D138DA">
          <w:rPr>
            <w:rStyle w:val="ac"/>
          </w:rPr>
          <w:t>https://www.naka.syntphony.com/generative-ai-immersive-experiences/</w:t>
        </w:r>
      </w:hyperlink>
      <w:r>
        <w:t xml:space="preserve">. </w:t>
      </w:r>
    </w:p>
    <w:p w14:paraId="7FF1421F" w14:textId="77777777" w:rsidR="002734FC" w:rsidRPr="00412473" w:rsidRDefault="002734FC" w:rsidP="002734FC">
      <w:pPr>
        <w:pStyle w:val="EX"/>
      </w:pPr>
      <w:r>
        <w:t>155</w:t>
      </w:r>
      <w:r w:rsidRPr="00412473">
        <w:t xml:space="preserve">] </w:t>
      </w:r>
      <w:r>
        <w:tab/>
      </w:r>
      <w:hyperlink r:id="rId88" w:history="1">
        <w:r w:rsidRPr="00D138DA">
          <w:rPr>
            <w:rStyle w:val="ac"/>
          </w:rPr>
          <w:t>https://arxiv.org/html/2404.01713v2</w:t>
        </w:r>
      </w:hyperlink>
      <w:r>
        <w:t>.</w:t>
      </w:r>
    </w:p>
    <w:p w14:paraId="6582A6BB" w14:textId="77777777" w:rsidR="002734FC" w:rsidRPr="001330B8" w:rsidRDefault="002734FC" w:rsidP="002734FC">
      <w:pPr>
        <w:pStyle w:val="EX"/>
        <w:rPr>
          <w:rFonts w:eastAsia="Yu Mincho"/>
          <w:lang w:val="en-IN"/>
        </w:rPr>
      </w:pPr>
      <w:r w:rsidRPr="00412473">
        <w:t>[</w:t>
      </w:r>
      <w:r>
        <w:t>156</w:t>
      </w:r>
      <w:r w:rsidRPr="00412473">
        <w:t xml:space="preserve">] </w:t>
      </w:r>
      <w:r>
        <w:tab/>
      </w:r>
      <w:hyperlink r:id="rId89" w:history="1">
        <w:r w:rsidRPr="00D138DA">
          <w:rPr>
            <w:rStyle w:val="ac"/>
          </w:rPr>
          <w:t>https://www.emarketer.com/content/older-adults-prefer-phone-calls-digital-customer-service</w:t>
        </w:r>
      </w:hyperlink>
      <w:r>
        <w:t xml:space="preserve">. </w:t>
      </w:r>
      <w:r w:rsidRPr="00412473">
        <w:t xml:space="preserve"> </w:t>
      </w:r>
    </w:p>
    <w:p w14:paraId="60433D5B" w14:textId="77777777" w:rsidR="002734FC" w:rsidRPr="00477254" w:rsidRDefault="002734FC" w:rsidP="002734FC">
      <w:pPr>
        <w:pStyle w:val="EX"/>
        <w:rPr>
          <w:rFonts w:eastAsia="Yu Mincho"/>
        </w:rPr>
      </w:pPr>
      <w:r w:rsidRPr="00657B67">
        <w:rPr>
          <w:rFonts w:eastAsia="Yu Mincho"/>
          <w:lang w:val="es-ES"/>
        </w:rPr>
        <w:t xml:space="preserve">[157] </w:t>
      </w:r>
      <w:r w:rsidRPr="00657B67">
        <w:rPr>
          <w:rFonts w:eastAsia="Yu Mincho"/>
          <w:lang w:val="es-ES"/>
        </w:rPr>
        <w:tab/>
        <w:t xml:space="preserve">Tan G, Lee Y H, Zhan T, et al. </w:t>
      </w:r>
      <w:proofErr w:type="spellStart"/>
      <w:r w:rsidRPr="005641FB">
        <w:rPr>
          <w:rFonts w:eastAsia="Yu Mincho"/>
        </w:rPr>
        <w:t>Foveated</w:t>
      </w:r>
      <w:proofErr w:type="spellEnd"/>
      <w:r w:rsidRPr="005641FB">
        <w:rPr>
          <w:rFonts w:eastAsia="Yu Mincho"/>
        </w:rPr>
        <w:t xml:space="preserve"> imaging for near-eye displays[J]. Optics express, 2018, 26(19): 25076-25085.</w:t>
      </w:r>
    </w:p>
    <w:p w14:paraId="0E95BBB5" w14:textId="77777777" w:rsidR="002734FC" w:rsidRDefault="002734FC" w:rsidP="002734FC">
      <w:pPr>
        <w:pStyle w:val="EX"/>
        <w:rPr>
          <w:rFonts w:eastAsia="Yu Mincho"/>
        </w:rPr>
      </w:pPr>
      <w:bookmarkStart w:id="556" w:name="_Ref195690999"/>
      <w:r w:rsidRPr="00477254">
        <w:rPr>
          <w:rFonts w:eastAsia="Yu Mincho" w:hint="eastAsia"/>
        </w:rPr>
        <w:t>[</w:t>
      </w:r>
      <w:r>
        <w:rPr>
          <w:rFonts w:eastAsia="Yu Mincho"/>
        </w:rPr>
        <w:t>158</w:t>
      </w:r>
      <w:r w:rsidRPr="00477254">
        <w:rPr>
          <w:rFonts w:eastAsia="Yu Mincho"/>
        </w:rPr>
        <w:t xml:space="preserve">] </w:t>
      </w:r>
      <w:r>
        <w:rPr>
          <w:rFonts w:eastAsia="Yu Mincho"/>
        </w:rPr>
        <w:tab/>
      </w:r>
      <w:r w:rsidRPr="005641FB">
        <w:rPr>
          <w:rFonts w:eastAsia="Yu Mincho"/>
        </w:rPr>
        <w:t>White Paper for 5G Cloud VR Service Experience Standards, 2019.06</w:t>
      </w:r>
      <w:bookmarkEnd w:id="556"/>
    </w:p>
    <w:p w14:paraId="214EB498" w14:textId="77777777" w:rsidR="002734FC" w:rsidRDefault="002734FC" w:rsidP="002734FC">
      <w:pPr>
        <w:pStyle w:val="EX"/>
      </w:pPr>
      <w:r w:rsidRPr="00E72103">
        <w:lastRenderedPageBreak/>
        <w:t>[</w:t>
      </w:r>
      <w:r>
        <w:rPr>
          <w:rFonts w:eastAsia="Yu Mincho"/>
        </w:rPr>
        <w:t>159</w:t>
      </w:r>
      <w:r w:rsidRPr="00E72103">
        <w:t>]</w:t>
      </w:r>
      <w:r w:rsidRPr="00E72103">
        <w:tab/>
      </w:r>
      <w:proofErr w:type="spellStart"/>
      <w:r w:rsidRPr="00E220F1">
        <w:t>eXtended</w:t>
      </w:r>
      <w:proofErr w:type="spellEnd"/>
      <w:r w:rsidRPr="00E220F1">
        <w:t xml:space="preserve"> Reality for NR, </w:t>
      </w:r>
      <w:hyperlink r:id="rId90" w:history="1">
        <w:r w:rsidRPr="00D138DA">
          <w:rPr>
            <w:rStyle w:val="ac"/>
          </w:rPr>
          <w:t>https://www.3gpp.org/technologies/xr-nr</w:t>
        </w:r>
      </w:hyperlink>
      <w:r>
        <w:t xml:space="preserve">. </w:t>
      </w:r>
    </w:p>
    <w:p w14:paraId="6372FAA4" w14:textId="77777777" w:rsidR="002734FC" w:rsidRDefault="002734FC" w:rsidP="002734FC">
      <w:pPr>
        <w:pStyle w:val="EX"/>
        <w:rPr>
          <w:rFonts w:eastAsia="Yu Mincho"/>
        </w:rPr>
      </w:pPr>
      <w:r w:rsidRPr="00477254">
        <w:rPr>
          <w:rFonts w:eastAsia="Yu Mincho" w:hint="eastAsia"/>
        </w:rPr>
        <w:t>[</w:t>
      </w:r>
      <w:r>
        <w:rPr>
          <w:rFonts w:eastAsia="Yu Mincho"/>
        </w:rPr>
        <w:t>160</w:t>
      </w:r>
      <w:r w:rsidRPr="00477254">
        <w:rPr>
          <w:rFonts w:eastAsia="Yu Mincho"/>
        </w:rPr>
        <w:t xml:space="preserve">] </w:t>
      </w:r>
      <w:r>
        <w:rPr>
          <w:rFonts w:eastAsia="Yu Mincho"/>
        </w:rPr>
        <w:tab/>
      </w:r>
      <w:r w:rsidRPr="005641FB">
        <w:rPr>
          <w:rFonts w:eastAsia="Yu Mincho"/>
        </w:rPr>
        <w:t xml:space="preserve">Chroma subsampling </w:t>
      </w:r>
      <w:hyperlink r:id="rId91" w:anchor="4:1:1" w:history="1">
        <w:r w:rsidRPr="00D138DA">
          <w:rPr>
            <w:rStyle w:val="ac"/>
            <w:rFonts w:eastAsia="Yu Mincho"/>
          </w:rPr>
          <w:t>https://en.wikipedia.org/wiki/Chroma_subsampling#4:1:1</w:t>
        </w:r>
      </w:hyperlink>
      <w:r>
        <w:rPr>
          <w:rFonts w:eastAsia="Yu Mincho"/>
        </w:rPr>
        <w:t xml:space="preserve">. </w:t>
      </w:r>
    </w:p>
    <w:p w14:paraId="4D065419" w14:textId="77777777" w:rsidR="002734FC" w:rsidRDefault="002734FC" w:rsidP="002734FC">
      <w:pPr>
        <w:pStyle w:val="EX"/>
      </w:pPr>
      <w:r>
        <w:t>[161]</w:t>
      </w:r>
      <w:r>
        <w:tab/>
        <w:t>Requirements of 6G</w:t>
      </w:r>
      <w:r>
        <w:rPr>
          <w:lang w:val="en-US"/>
        </w:rPr>
        <w:t xml:space="preserve">+ </w:t>
      </w:r>
      <w:r>
        <w:t>"Future TV" video Application Scenarios | Future Mobile Forum (</w:t>
      </w:r>
      <w:hyperlink r:id="rId92" w:history="1">
        <w:r w:rsidRPr="001A32C2">
          <w:rPr>
            <w:rStyle w:val="ac"/>
          </w:rPr>
          <w:t>https://www.g6gconference.com/upload/file/20240420171358871090.rar</w:t>
        </w:r>
      </w:hyperlink>
      <w:r>
        <w:t>)</w:t>
      </w:r>
    </w:p>
    <w:p w14:paraId="06D519DA" w14:textId="77777777" w:rsidR="002734FC" w:rsidRPr="00B750F5" w:rsidRDefault="002734FC" w:rsidP="002734FC">
      <w:pPr>
        <w:pStyle w:val="EX"/>
        <w:rPr>
          <w:rFonts w:eastAsia="Yu Mincho"/>
        </w:rPr>
      </w:pPr>
      <w:r w:rsidRPr="00C21072">
        <w:rPr>
          <w:rFonts w:eastAsia="Yu Mincho"/>
          <w:lang w:val="fr-FR"/>
        </w:rPr>
        <w:t>[162]</w:t>
      </w:r>
      <w:r w:rsidRPr="00C21072">
        <w:rPr>
          <w:rFonts w:eastAsia="Yu Mincho"/>
          <w:lang w:val="fr-FR"/>
        </w:rPr>
        <w:tab/>
        <w:t xml:space="preserve">Cheng Y, Zhang Z, Li H, et al. </w:t>
      </w:r>
      <w:r w:rsidRPr="00C21072">
        <w:rPr>
          <w:rFonts w:eastAsia="Yu Mincho"/>
        </w:rPr>
        <w:t>GRACE: Loss-Resilient Real-Time Video through Neural Codecs[C]//21st USENIX Symposium on Networked System Design and Implementation (NSDI 24). 2024: 509-531. (</w:t>
      </w:r>
      <w:r w:rsidRPr="00C21072">
        <w:t>(</w:t>
      </w:r>
      <w:hyperlink r:id="rId93" w:history="1">
        <w:r w:rsidRPr="00C21072">
          <w:rPr>
            <w:rStyle w:val="ac"/>
          </w:rPr>
          <w:t>GRACE: Loss-Resilient Real-Time Video through Neural Codecs | USENIX</w:t>
        </w:r>
      </w:hyperlink>
      <w:r w:rsidRPr="00C21072">
        <w:t>).</w:t>
      </w:r>
    </w:p>
    <w:p w14:paraId="384D80B6" w14:textId="77777777" w:rsidR="002734FC" w:rsidRPr="00B750F5" w:rsidRDefault="002734FC" w:rsidP="002734FC">
      <w:pPr>
        <w:pStyle w:val="EX"/>
        <w:rPr>
          <w:rFonts w:eastAsia="Yu Mincho"/>
        </w:rPr>
      </w:pPr>
      <w:r w:rsidRPr="00B750F5">
        <w:rPr>
          <w:rFonts w:eastAsia="Yu Mincho" w:hint="eastAsia"/>
        </w:rPr>
        <w:t>[</w:t>
      </w:r>
      <w:r>
        <w:rPr>
          <w:rFonts w:eastAsia="Yu Mincho"/>
        </w:rPr>
        <w:t>163</w:t>
      </w:r>
      <w:r w:rsidRPr="00B750F5">
        <w:rPr>
          <w:rFonts w:eastAsia="Yu Mincho"/>
        </w:rPr>
        <w:t>]</w:t>
      </w:r>
      <w:r>
        <w:rPr>
          <w:rFonts w:eastAsiaTheme="minorEastAsia"/>
          <w:lang w:eastAsia="zh-CN"/>
        </w:rPr>
        <w:tab/>
      </w:r>
      <w:r w:rsidRPr="00B750F5">
        <w:rPr>
          <w:rFonts w:eastAsia="Yu Mincho"/>
        </w:rPr>
        <w:t xml:space="preserve">Immersive virtual reality (immersive VR). </w:t>
      </w:r>
      <w:hyperlink r:id="rId94" w:history="1">
        <w:r w:rsidRPr="00D138DA">
          <w:rPr>
            <w:rStyle w:val="ac"/>
            <w:rFonts w:eastAsia="Yu Mincho"/>
          </w:rPr>
          <w:t>https://www.techtarget.com/whatis/definition/immersive-virtual-reality-immersive-VR</w:t>
        </w:r>
      </w:hyperlink>
      <w:r>
        <w:rPr>
          <w:rFonts w:eastAsia="Yu Mincho"/>
        </w:rPr>
        <w:t xml:space="preserve">. </w:t>
      </w:r>
    </w:p>
    <w:p w14:paraId="104F88A8" w14:textId="77777777" w:rsidR="002734FC" w:rsidRPr="005F37CA" w:rsidRDefault="002734FC" w:rsidP="002734FC">
      <w:pPr>
        <w:pStyle w:val="EX"/>
        <w:rPr>
          <w:rFonts w:eastAsia="Yu Mincho"/>
          <w:lang w:val="en-US"/>
        </w:rPr>
      </w:pPr>
      <w:r w:rsidRPr="005F37CA">
        <w:rPr>
          <w:rFonts w:eastAsia="Yu Mincho"/>
          <w:lang w:val="en-US"/>
        </w:rPr>
        <w:t>[</w:t>
      </w:r>
      <w:r>
        <w:rPr>
          <w:rFonts w:eastAsia="Yu Mincho"/>
          <w:lang w:val="en-US"/>
        </w:rPr>
        <w:t>164</w:t>
      </w:r>
      <w:r w:rsidRPr="005F37CA">
        <w:rPr>
          <w:rFonts w:eastAsia="Yu Mincho"/>
          <w:lang w:val="en-US"/>
        </w:rPr>
        <w:t>]</w:t>
      </w:r>
      <w:r w:rsidRPr="005F37CA">
        <w:rPr>
          <w:rFonts w:eastAsia="Yu Mincho"/>
          <w:lang w:val="en-US"/>
        </w:rPr>
        <w:tab/>
        <w:t>3GPP TR 22.847: “Study on supporting tactile and multi-modality communication services; Stage 1”.</w:t>
      </w:r>
    </w:p>
    <w:p w14:paraId="563A53E5" w14:textId="77777777" w:rsidR="002734FC" w:rsidRPr="005F37CA" w:rsidRDefault="002734FC" w:rsidP="002734FC">
      <w:pPr>
        <w:pStyle w:val="EX"/>
        <w:rPr>
          <w:rFonts w:eastAsia="Yu Mincho"/>
          <w:lang w:val="en-US"/>
        </w:rPr>
      </w:pPr>
      <w:r w:rsidRPr="005F37CA">
        <w:rPr>
          <w:rFonts w:eastAsia="Yu Mincho"/>
          <w:lang w:val="en-US"/>
        </w:rPr>
        <w:t>[</w:t>
      </w:r>
      <w:r>
        <w:rPr>
          <w:rFonts w:eastAsia="Yu Mincho"/>
          <w:lang w:val="en-US"/>
        </w:rPr>
        <w:t>165</w:t>
      </w:r>
      <w:r w:rsidRPr="005F37CA">
        <w:rPr>
          <w:rFonts w:eastAsia="Yu Mincho"/>
          <w:lang w:val="en-US"/>
        </w:rPr>
        <w:t>]</w:t>
      </w:r>
      <w:r w:rsidRPr="005F37CA">
        <w:rPr>
          <w:rFonts w:eastAsia="Yu Mincho"/>
          <w:lang w:val="en-US"/>
        </w:rPr>
        <w:tab/>
        <w:t>3GPP TR 26.854: “Study on Haptics in 5G Media Services”.</w:t>
      </w:r>
    </w:p>
    <w:p w14:paraId="16B1613E" w14:textId="77777777" w:rsidR="002734FC" w:rsidRPr="005F37CA" w:rsidRDefault="002734FC" w:rsidP="002734FC">
      <w:pPr>
        <w:pStyle w:val="EX"/>
        <w:rPr>
          <w:rFonts w:eastAsia="Yu Mincho"/>
          <w:lang w:val="en-US"/>
        </w:rPr>
      </w:pPr>
      <w:r w:rsidRPr="005F37CA">
        <w:rPr>
          <w:rFonts w:eastAsia="Yu Mincho"/>
          <w:lang w:val="en-US"/>
        </w:rPr>
        <w:t>[</w:t>
      </w:r>
      <w:r>
        <w:rPr>
          <w:rFonts w:eastAsia="Yu Mincho"/>
          <w:lang w:val="en-US"/>
        </w:rPr>
        <w:t>166</w:t>
      </w:r>
      <w:r w:rsidRPr="005F37CA">
        <w:rPr>
          <w:rFonts w:eastAsia="Yu Mincho"/>
          <w:lang w:val="en-US"/>
        </w:rPr>
        <w:t>]</w:t>
      </w:r>
      <w:r w:rsidRPr="005F37CA">
        <w:rPr>
          <w:rFonts w:eastAsia="Yu Mincho"/>
          <w:lang w:val="en-US"/>
        </w:rPr>
        <w:tab/>
        <w:t>3GPP TR 26.998: “Support of 5G glass-type Augmented Reality / Mixed Reality (AR/MR) devices”.</w:t>
      </w:r>
    </w:p>
    <w:p w14:paraId="2DEC5454" w14:textId="77777777" w:rsidR="002734FC" w:rsidRPr="005F37CA" w:rsidRDefault="002734FC" w:rsidP="002734FC">
      <w:pPr>
        <w:pStyle w:val="EX"/>
        <w:rPr>
          <w:rFonts w:eastAsia="Yu Mincho"/>
          <w:lang w:val="en-US"/>
        </w:rPr>
      </w:pPr>
      <w:r w:rsidRPr="005F37CA">
        <w:rPr>
          <w:rFonts w:eastAsia="Yu Mincho"/>
          <w:lang w:val="en-US"/>
        </w:rPr>
        <w:t>[</w:t>
      </w:r>
      <w:r>
        <w:rPr>
          <w:rFonts w:eastAsia="Yu Mincho"/>
          <w:lang w:val="en-US"/>
        </w:rPr>
        <w:t>167</w:t>
      </w:r>
      <w:r w:rsidRPr="005F37CA">
        <w:rPr>
          <w:rFonts w:eastAsia="Yu Mincho"/>
          <w:lang w:val="en-US"/>
        </w:rPr>
        <w:t>]</w:t>
      </w:r>
      <w:r w:rsidRPr="005F37CA">
        <w:rPr>
          <w:rFonts w:eastAsia="Yu Mincho"/>
          <w:lang w:val="en-US"/>
        </w:rPr>
        <w:tab/>
        <w:t xml:space="preserve">3GPP TR 26.806: “Study on Tethering AR Glasses – Architectures, </w:t>
      </w:r>
      <w:proofErr w:type="spellStart"/>
      <w:r w:rsidRPr="005F37CA">
        <w:rPr>
          <w:rFonts w:eastAsia="Yu Mincho"/>
          <w:lang w:val="en-US"/>
        </w:rPr>
        <w:t>QoS</w:t>
      </w:r>
      <w:proofErr w:type="spellEnd"/>
      <w:r w:rsidRPr="005F37CA">
        <w:rPr>
          <w:rFonts w:eastAsia="Yu Mincho"/>
          <w:lang w:val="en-US"/>
        </w:rPr>
        <w:t xml:space="preserve"> and Media Aspects”.</w:t>
      </w:r>
    </w:p>
    <w:p w14:paraId="5E6BD4F5" w14:textId="77777777" w:rsidR="002734FC" w:rsidRPr="005F37CA" w:rsidRDefault="002734FC" w:rsidP="002734FC">
      <w:pPr>
        <w:pStyle w:val="EX"/>
        <w:rPr>
          <w:rFonts w:eastAsia="Yu Mincho"/>
          <w:lang w:val="en-US"/>
        </w:rPr>
      </w:pPr>
      <w:r w:rsidRPr="005F37CA">
        <w:rPr>
          <w:rFonts w:eastAsia="Yu Mincho"/>
          <w:lang w:val="en-US"/>
        </w:rPr>
        <w:t>[</w:t>
      </w:r>
      <w:r>
        <w:rPr>
          <w:rFonts w:eastAsia="Yu Mincho"/>
          <w:lang w:val="en-US"/>
        </w:rPr>
        <w:t>168</w:t>
      </w:r>
      <w:r w:rsidRPr="005F37CA">
        <w:rPr>
          <w:rFonts w:eastAsia="Yu Mincho"/>
          <w:lang w:val="en-US"/>
        </w:rPr>
        <w:t>]</w:t>
      </w:r>
      <w:r w:rsidRPr="005F37CA">
        <w:rPr>
          <w:rFonts w:eastAsia="Yu Mincho"/>
          <w:lang w:val="en-US"/>
        </w:rPr>
        <w:tab/>
      </w:r>
      <w:bookmarkStart w:id="557" w:name="_Ref189754648"/>
      <w:r w:rsidRPr="005D736F">
        <w:t xml:space="preserve">C. Dong, H. Liang, X. Xu, S. Han, B. Wang and P. Zhang, "Semantic Communication System Based on Semantic Slice Models Propagation," in IEEE Journal on Selected Areas in Communications, vol. 41, no. 1, pp. 202-213, Jan. 2023, </w:t>
      </w:r>
      <w:proofErr w:type="spellStart"/>
      <w:r w:rsidRPr="005D736F">
        <w:t>doi</w:t>
      </w:r>
      <w:proofErr w:type="spellEnd"/>
      <w:r w:rsidRPr="005D736F">
        <w:t>: 10.1109/JSAC.2022.3221948</w:t>
      </w:r>
      <w:bookmarkEnd w:id="557"/>
      <w:r w:rsidRPr="005F37CA">
        <w:rPr>
          <w:rFonts w:eastAsia="Yu Mincho"/>
          <w:lang w:val="en-US"/>
        </w:rPr>
        <w:t>.</w:t>
      </w:r>
      <w:r>
        <w:rPr>
          <w:rFonts w:eastAsia="Yu Mincho"/>
          <w:lang w:val="en-US"/>
        </w:rPr>
        <w:t xml:space="preserve"> (</w:t>
      </w:r>
      <w:hyperlink r:id="rId95" w:history="1">
        <w:r w:rsidRPr="00C91922">
          <w:rPr>
            <w:rStyle w:val="ac"/>
            <w:rFonts w:eastAsia="Yu Mincho"/>
          </w:rPr>
          <w:t xml:space="preserve">Semantic Communication System Based on Semantic Slice Models Propagation | IEEE Journals &amp; Magazine | IEEE </w:t>
        </w:r>
        <w:proofErr w:type="spellStart"/>
        <w:r w:rsidRPr="00C91922">
          <w:rPr>
            <w:rStyle w:val="ac"/>
            <w:rFonts w:eastAsia="Yu Mincho"/>
          </w:rPr>
          <w:t>Xplore</w:t>
        </w:r>
        <w:proofErr w:type="spellEnd"/>
      </w:hyperlink>
      <w:r>
        <w:rPr>
          <w:rFonts w:eastAsia="Yu Mincho"/>
          <w:lang w:val="en-US"/>
        </w:rPr>
        <w:t>).</w:t>
      </w:r>
    </w:p>
    <w:p w14:paraId="69D5AEEA" w14:textId="77777777" w:rsidR="002734FC" w:rsidRDefault="002734FC" w:rsidP="002734FC">
      <w:pPr>
        <w:pStyle w:val="EX"/>
        <w:rPr>
          <w:lang w:eastAsia="zh-CN"/>
        </w:rPr>
      </w:pPr>
      <w:bookmarkStart w:id="558" w:name="OLE_LINK126"/>
      <w:bookmarkStart w:id="559" w:name="OLE_LINK135"/>
      <w:r>
        <w:rPr>
          <w:rFonts w:eastAsia="Yu Mincho"/>
        </w:rPr>
        <w:t>[169]</w:t>
      </w:r>
      <w:bookmarkEnd w:id="558"/>
      <w:r>
        <w:rPr>
          <w:rFonts w:hint="eastAsia"/>
          <w:lang w:eastAsia="zh-CN"/>
        </w:rPr>
        <w:tab/>
      </w:r>
      <w:bookmarkEnd w:id="559"/>
      <w:proofErr w:type="spellStart"/>
      <w:r>
        <w:rPr>
          <w:rFonts w:eastAsia="Yu Mincho"/>
        </w:rPr>
        <w:t>Xuemin</w:t>
      </w:r>
      <w:proofErr w:type="spellEnd"/>
      <w:r>
        <w:rPr>
          <w:rFonts w:eastAsia="Yu Mincho"/>
        </w:rPr>
        <w:t xml:space="preserve"> S</w:t>
      </w:r>
      <w:r>
        <w:rPr>
          <w:rFonts w:eastAsia="Yu Mincho" w:hint="eastAsia"/>
        </w:rPr>
        <w:t>.</w:t>
      </w:r>
      <w:r>
        <w:rPr>
          <w:rFonts w:eastAsia="Yu Mincho"/>
        </w:rPr>
        <w:t xml:space="preserve">, </w:t>
      </w:r>
      <w:proofErr w:type="spellStart"/>
      <w:r>
        <w:rPr>
          <w:rFonts w:eastAsia="Yu Mincho"/>
        </w:rPr>
        <w:t>Jie</w:t>
      </w:r>
      <w:proofErr w:type="spellEnd"/>
      <w:r>
        <w:rPr>
          <w:rFonts w:eastAsia="Yu Mincho"/>
        </w:rPr>
        <w:t xml:space="preserve"> Gao, “Toward Immersive Communications in 6G”</w:t>
      </w:r>
      <w:r>
        <w:rPr>
          <w:rFonts w:eastAsia="Yu Mincho" w:hint="eastAsia"/>
        </w:rPr>
        <w:t xml:space="preserve">, </w:t>
      </w:r>
      <w:r>
        <w:rPr>
          <w:rFonts w:eastAsia="Yu Mincho"/>
        </w:rPr>
        <w:t>Frontiers of Computer Science</w:t>
      </w:r>
      <w:r>
        <w:rPr>
          <w:rFonts w:eastAsia="Yu Mincho" w:hint="eastAsia"/>
        </w:rPr>
        <w:t xml:space="preserve">, </w:t>
      </w:r>
      <w:r>
        <w:rPr>
          <w:rFonts w:eastAsia="Yu Mincho"/>
        </w:rPr>
        <w:t xml:space="preserve">Volume 4 </w:t>
      </w:r>
      <w:r>
        <w:rPr>
          <w:rFonts w:eastAsia="Yu Mincho" w:hint="eastAsia"/>
        </w:rPr>
        <w:t>(2022),</w:t>
      </w:r>
      <w:r>
        <w:rPr>
          <w:rFonts w:hint="eastAsia"/>
          <w:lang w:eastAsia="zh-CN"/>
        </w:rPr>
        <w:t xml:space="preserve"> </w:t>
      </w:r>
      <w:r>
        <w:rPr>
          <w:rFonts w:eastAsia="Yu Mincho"/>
        </w:rPr>
        <w:t>11 January 2023 (</w:t>
      </w:r>
      <w:hyperlink r:id="rId96" w:history="1">
        <w:r w:rsidRPr="00167333">
          <w:rPr>
            <w:rStyle w:val="ac"/>
            <w:rFonts w:eastAsia="Yu Mincho"/>
          </w:rPr>
          <w:t>[2303.05283v1] Toward Immersive Communications in 6G</w:t>
        </w:r>
      </w:hyperlink>
      <w:r>
        <w:rPr>
          <w:rFonts w:eastAsia="Yu Mincho"/>
        </w:rPr>
        <w:t>).</w:t>
      </w:r>
    </w:p>
    <w:p w14:paraId="45A44723" w14:textId="77777777" w:rsidR="002734FC" w:rsidRPr="00F65D17" w:rsidRDefault="002734FC" w:rsidP="002734FC">
      <w:pPr>
        <w:pStyle w:val="EX"/>
        <w:rPr>
          <w:lang w:val="en-US" w:eastAsia="zh-CN"/>
        </w:rPr>
      </w:pPr>
      <w:r>
        <w:rPr>
          <w:rFonts w:eastAsia="Yu Mincho"/>
        </w:rPr>
        <w:t>[</w:t>
      </w:r>
      <w:r>
        <w:rPr>
          <w:lang w:val="en-US" w:eastAsia="zh-CN"/>
        </w:rPr>
        <w:t>170</w:t>
      </w:r>
      <w:r>
        <w:rPr>
          <w:rFonts w:eastAsia="Yu Mincho"/>
        </w:rPr>
        <w:t>]</w:t>
      </w:r>
      <w:r>
        <w:rPr>
          <w:rFonts w:eastAsia="Yu Mincho"/>
        </w:rPr>
        <w:tab/>
      </w:r>
      <w:proofErr w:type="spellStart"/>
      <w:r>
        <w:rPr>
          <w:rFonts w:eastAsia="Yu Mincho"/>
        </w:rPr>
        <w:t>Kougioumtzidis</w:t>
      </w:r>
      <w:proofErr w:type="spellEnd"/>
      <w:r>
        <w:rPr>
          <w:rFonts w:eastAsia="Yu Mincho"/>
        </w:rPr>
        <w:t xml:space="preserve">, G., </w:t>
      </w:r>
      <w:proofErr w:type="spellStart"/>
      <w:r>
        <w:rPr>
          <w:rFonts w:eastAsia="Yu Mincho"/>
        </w:rPr>
        <w:t>Poulkov</w:t>
      </w:r>
      <w:proofErr w:type="spellEnd"/>
      <w:r>
        <w:rPr>
          <w:rFonts w:eastAsia="Yu Mincho"/>
        </w:rPr>
        <w:t>, V.,</w:t>
      </w:r>
      <w:r>
        <w:rPr>
          <w:lang w:eastAsia="zh-CN"/>
        </w:rPr>
        <w:t>”</w:t>
      </w:r>
      <w:r>
        <w:rPr>
          <w:rFonts w:eastAsia="Yu Mincho"/>
        </w:rPr>
        <w:t xml:space="preserve"> </w:t>
      </w:r>
      <w:proofErr w:type="spellStart"/>
      <w:r>
        <w:rPr>
          <w:rFonts w:eastAsia="Yu Mincho"/>
        </w:rPr>
        <w:t>QoE</w:t>
      </w:r>
      <w:proofErr w:type="spellEnd"/>
      <w:r>
        <w:rPr>
          <w:rFonts w:eastAsia="Yu Mincho"/>
        </w:rPr>
        <w:t xml:space="preserve"> Assessment Aspects for Virtual Reality and Holographic Telepresence Applications</w:t>
      </w:r>
      <w:r>
        <w:rPr>
          <w:lang w:eastAsia="zh-CN"/>
        </w:rPr>
        <w:t>”</w:t>
      </w:r>
      <w:r>
        <w:rPr>
          <w:rFonts w:eastAsia="Yu Mincho"/>
        </w:rPr>
        <w:t>. In: Future Access Enablers for Ubiquitous and Intelligent Infrastructures (pp.171-180).</w:t>
      </w:r>
    </w:p>
    <w:p w14:paraId="4A49D46B" w14:textId="77777777" w:rsidR="002734FC" w:rsidRDefault="002734FC" w:rsidP="002734FC">
      <w:pPr>
        <w:pStyle w:val="EX"/>
        <w:rPr>
          <w:lang w:eastAsia="zh-CN"/>
        </w:rPr>
      </w:pPr>
      <w:bookmarkStart w:id="560" w:name="OLE_LINK130"/>
      <w:bookmarkStart w:id="561" w:name="OLE_LINK129"/>
      <w:r>
        <w:rPr>
          <w:rFonts w:eastAsia="Yu Mincho"/>
        </w:rPr>
        <w:t>[171]</w:t>
      </w:r>
      <w:bookmarkEnd w:id="560"/>
      <w:bookmarkEnd w:id="561"/>
      <w:r>
        <w:rPr>
          <w:rFonts w:hint="eastAsia"/>
          <w:lang w:eastAsia="zh-CN"/>
        </w:rPr>
        <w:tab/>
      </w:r>
      <w:r>
        <w:rPr>
          <w:lang w:eastAsia="zh-CN"/>
        </w:rPr>
        <w:t xml:space="preserve">A. </w:t>
      </w:r>
      <w:proofErr w:type="spellStart"/>
      <w:r>
        <w:rPr>
          <w:lang w:eastAsia="zh-CN"/>
        </w:rPr>
        <w:t>Clemm</w:t>
      </w:r>
      <w:proofErr w:type="spellEnd"/>
      <w:r>
        <w:rPr>
          <w:lang w:eastAsia="zh-CN"/>
        </w:rPr>
        <w:t xml:space="preserve">, M. T. Vega, </w:t>
      </w:r>
      <w:r>
        <w:rPr>
          <w:rFonts w:hint="eastAsia"/>
          <w:lang w:eastAsia="zh-CN"/>
        </w:rPr>
        <w:t>“</w:t>
      </w:r>
      <w:r>
        <w:rPr>
          <w:lang w:eastAsia="zh-CN"/>
        </w:rPr>
        <w:t>Toward truly immersive holographic-type communication: Challenges</w:t>
      </w:r>
      <w:r>
        <w:rPr>
          <w:rFonts w:hint="eastAsia"/>
          <w:lang w:eastAsia="zh-CN"/>
        </w:rPr>
        <w:t xml:space="preserve"> </w:t>
      </w:r>
      <w:r>
        <w:rPr>
          <w:lang w:eastAsia="zh-CN"/>
        </w:rPr>
        <w:t>and solutions,” IEEE Communications Magazine, vol. 58, no. 1, pp93</w:t>
      </w:r>
      <w:r>
        <w:rPr>
          <w:rFonts w:hint="eastAsia"/>
          <w:lang w:eastAsia="zh-CN"/>
        </w:rPr>
        <w:t>-</w:t>
      </w:r>
      <w:r>
        <w:rPr>
          <w:lang w:eastAsia="zh-CN"/>
        </w:rPr>
        <w:t>99, 2020. (</w:t>
      </w:r>
      <w:hyperlink r:id="rId97" w:history="1">
        <w:r w:rsidRPr="00B41F7A">
          <w:rPr>
            <w:rStyle w:val="ac"/>
            <w:lang w:eastAsia="zh-CN"/>
          </w:rPr>
          <w:t xml:space="preserve">Toward Truly Immersive Holographic-Type Communication: Challenges and Solutions | IEEE Journals &amp; Magazine | IEEE </w:t>
        </w:r>
        <w:proofErr w:type="spellStart"/>
        <w:r w:rsidRPr="00B41F7A">
          <w:rPr>
            <w:rStyle w:val="ac"/>
            <w:lang w:eastAsia="zh-CN"/>
          </w:rPr>
          <w:t>Xplore</w:t>
        </w:r>
        <w:proofErr w:type="spellEnd"/>
      </w:hyperlink>
      <w:r>
        <w:rPr>
          <w:lang w:eastAsia="zh-CN"/>
        </w:rPr>
        <w:t>).</w:t>
      </w:r>
    </w:p>
    <w:p w14:paraId="0D66EA63" w14:textId="77777777" w:rsidR="002734FC" w:rsidRDefault="002734FC" w:rsidP="002734FC">
      <w:pPr>
        <w:pStyle w:val="EX"/>
        <w:rPr>
          <w:rFonts w:eastAsia="Yu Mincho"/>
        </w:rPr>
      </w:pPr>
      <w:bookmarkStart w:id="562" w:name="OLE_LINK137"/>
      <w:bookmarkStart w:id="563" w:name="OLE_LINK136"/>
      <w:r w:rsidRPr="00857F3B">
        <w:rPr>
          <w:rFonts w:eastAsia="Yu Mincho"/>
        </w:rPr>
        <w:t>[172]</w:t>
      </w:r>
      <w:bookmarkEnd w:id="562"/>
      <w:bookmarkEnd w:id="563"/>
      <w:r w:rsidRPr="00857F3B">
        <w:rPr>
          <w:rFonts w:hint="eastAsia"/>
          <w:lang w:eastAsia="zh-CN"/>
        </w:rPr>
        <w:tab/>
      </w:r>
      <w:r w:rsidRPr="00857F3B">
        <w:rPr>
          <w:lang w:eastAsia="zh-CN"/>
        </w:rPr>
        <w:t xml:space="preserve">dupe of [106] </w:t>
      </w:r>
      <w:r w:rsidRPr="00857F3B">
        <w:rPr>
          <w:rFonts w:hint="eastAsia"/>
          <w:lang w:eastAsia="zh-CN"/>
        </w:rPr>
        <w:t>X</w:t>
      </w:r>
      <w:r w:rsidRPr="00857F3B">
        <w:rPr>
          <w:rFonts w:eastAsia="Yu Mincho"/>
        </w:rPr>
        <w:t xml:space="preserve">u, </w:t>
      </w:r>
      <w:proofErr w:type="spellStart"/>
      <w:r w:rsidRPr="00857F3B">
        <w:rPr>
          <w:rFonts w:eastAsia="Yu Mincho"/>
        </w:rPr>
        <w:t>Xuewu</w:t>
      </w:r>
      <w:proofErr w:type="spellEnd"/>
      <w:r w:rsidRPr="00857F3B">
        <w:rPr>
          <w:rFonts w:eastAsia="Yu Mincho"/>
        </w:rPr>
        <w:t xml:space="preserve"> &amp; Pan, </w:t>
      </w:r>
      <w:proofErr w:type="spellStart"/>
      <w:r w:rsidRPr="00857F3B">
        <w:rPr>
          <w:rFonts w:eastAsia="Yu Mincho"/>
        </w:rPr>
        <w:t>Yuechao</w:t>
      </w:r>
      <w:proofErr w:type="spellEnd"/>
      <w:r w:rsidRPr="00857F3B">
        <w:rPr>
          <w:rFonts w:eastAsia="Yu Mincho"/>
        </w:rPr>
        <w:t xml:space="preserve"> &amp; </w:t>
      </w:r>
      <w:proofErr w:type="spellStart"/>
      <w:r w:rsidRPr="00857F3B">
        <w:rPr>
          <w:rFonts w:eastAsia="Yu Mincho"/>
        </w:rPr>
        <w:t>Lwin</w:t>
      </w:r>
      <w:proofErr w:type="spellEnd"/>
      <w:r w:rsidRPr="00857F3B">
        <w:rPr>
          <w:rFonts w:eastAsia="Yu Mincho"/>
        </w:rPr>
        <w:t xml:space="preserve">, </w:t>
      </w:r>
      <w:proofErr w:type="spellStart"/>
      <w:r w:rsidRPr="00857F3B">
        <w:rPr>
          <w:rFonts w:eastAsia="Yu Mincho"/>
        </w:rPr>
        <w:t>Phyu</w:t>
      </w:r>
      <w:proofErr w:type="spellEnd"/>
      <w:r w:rsidRPr="00857F3B">
        <w:rPr>
          <w:rFonts w:eastAsia="Yu Mincho"/>
        </w:rPr>
        <w:t xml:space="preserve"> &amp; Liang, </w:t>
      </w:r>
      <w:proofErr w:type="spellStart"/>
      <w:r w:rsidRPr="00857F3B">
        <w:rPr>
          <w:rFonts w:eastAsia="Yu Mincho"/>
        </w:rPr>
        <w:t>Xinan</w:t>
      </w:r>
      <w:proofErr w:type="spellEnd"/>
      <w:r w:rsidRPr="00857F3B">
        <w:rPr>
          <w:rFonts w:eastAsia="Yu Mincho"/>
        </w:rPr>
        <w:t>. (2011), “3D holographic display and its data transmission requirement”, 10.1109/IPOC.2011.6122872. (</w:t>
      </w:r>
      <w:hyperlink r:id="rId98" w:history="1">
        <w:r w:rsidRPr="00857F3B">
          <w:rPr>
            <w:rStyle w:val="ac"/>
            <w:rFonts w:eastAsia="Yu Mincho"/>
          </w:rPr>
          <w:t xml:space="preserve">3D holographic display and its data transmission requirement | IEEE Conference Publication | IEEE </w:t>
        </w:r>
        <w:proofErr w:type="spellStart"/>
        <w:r w:rsidRPr="00857F3B">
          <w:rPr>
            <w:rStyle w:val="ac"/>
            <w:rFonts w:eastAsia="Yu Mincho"/>
          </w:rPr>
          <w:t>Xplore</w:t>
        </w:r>
        <w:proofErr w:type="spellEnd"/>
      </w:hyperlink>
      <w:r w:rsidRPr="00857F3B">
        <w:rPr>
          <w:rFonts w:eastAsia="Yu Mincho"/>
        </w:rPr>
        <w:t>).</w:t>
      </w:r>
    </w:p>
    <w:p w14:paraId="403A7F74" w14:textId="77777777" w:rsidR="002734FC" w:rsidRPr="0094396F" w:rsidRDefault="002734FC" w:rsidP="002734FC">
      <w:pPr>
        <w:pStyle w:val="EX"/>
        <w:rPr>
          <w:lang w:eastAsia="zh-CN"/>
        </w:rPr>
      </w:pPr>
      <w:r>
        <w:rPr>
          <w:rFonts w:eastAsia="Yu Mincho"/>
        </w:rPr>
        <w:t>[173]</w:t>
      </w:r>
      <w:r>
        <w:rPr>
          <w:rFonts w:hint="eastAsia"/>
          <w:lang w:eastAsia="zh-CN"/>
        </w:rPr>
        <w:tab/>
      </w:r>
      <w:r w:rsidRPr="0094396F">
        <w:rPr>
          <w:lang w:eastAsia="zh-CN"/>
        </w:rPr>
        <w:t xml:space="preserve">H. Ban, S. Choi, J. Y. Cha, Y. Kim and H. Y. Kim, "NHVC: Neural Holographic Video Compression with Scalable Architecture," 2024 IEEE Conference Virtual Reality and 3D User Interfaces (VR), Orlando, FL, USA, 2024, pp. 969-978, </w:t>
      </w:r>
      <w:proofErr w:type="spellStart"/>
      <w:r w:rsidRPr="0094396F">
        <w:rPr>
          <w:lang w:eastAsia="zh-CN"/>
        </w:rPr>
        <w:t>doi</w:t>
      </w:r>
      <w:proofErr w:type="spellEnd"/>
      <w:r w:rsidRPr="0094396F">
        <w:rPr>
          <w:lang w:eastAsia="zh-CN"/>
        </w:rPr>
        <w:t>: 10.1109/VR58804.2024.00116</w:t>
      </w:r>
    </w:p>
    <w:p w14:paraId="1F38546B" w14:textId="77777777" w:rsidR="002734FC" w:rsidRPr="00255CEF" w:rsidRDefault="002734FC" w:rsidP="002734FC">
      <w:pPr>
        <w:pStyle w:val="EX"/>
        <w:rPr>
          <w:rFonts w:eastAsia="Yu Mincho"/>
        </w:rPr>
      </w:pPr>
      <w:r w:rsidRPr="00255CEF">
        <w:rPr>
          <w:rFonts w:eastAsia="Yu Mincho"/>
        </w:rPr>
        <w:t>[</w:t>
      </w:r>
      <w:r>
        <w:rPr>
          <w:rFonts w:eastAsia="Yu Mincho"/>
        </w:rPr>
        <w:t>174</w:t>
      </w:r>
      <w:r w:rsidRPr="00255CEF">
        <w:rPr>
          <w:rFonts w:eastAsia="Yu Mincho"/>
        </w:rPr>
        <w:t>]</w:t>
      </w:r>
      <w:r w:rsidRPr="00255CEF">
        <w:rPr>
          <w:rFonts w:hint="eastAsia"/>
          <w:lang w:eastAsia="zh-CN"/>
        </w:rPr>
        <w:t xml:space="preserve"> </w:t>
      </w:r>
      <w:r>
        <w:rPr>
          <w:rFonts w:hint="eastAsia"/>
          <w:lang w:eastAsia="zh-CN"/>
        </w:rPr>
        <w:tab/>
      </w:r>
      <w:proofErr w:type="spellStart"/>
      <w:r w:rsidRPr="00255CEF">
        <w:rPr>
          <w:rFonts w:eastAsia="Yu Mincho"/>
        </w:rPr>
        <w:t>Duanmu</w:t>
      </w:r>
      <w:proofErr w:type="spellEnd"/>
      <w:r w:rsidRPr="00255CEF">
        <w:rPr>
          <w:rFonts w:eastAsia="Yu Mincho"/>
        </w:rPr>
        <w:t xml:space="preserve"> Z, Liu W, Li Z, Chen D, Wang Z, Wang Y, Gao W.</w:t>
      </w:r>
      <w:r>
        <w:rPr>
          <w:rFonts w:eastAsia="Yu Mincho"/>
        </w:rPr>
        <w:t>, “</w:t>
      </w:r>
      <w:r w:rsidRPr="00255CEF">
        <w:rPr>
          <w:rFonts w:eastAsia="Yu Mincho"/>
        </w:rPr>
        <w:t>Assessing the quality-of-experience of adaptive bitrate video streaming</w:t>
      </w:r>
      <w:r>
        <w:rPr>
          <w:rFonts w:eastAsia="Yu Mincho"/>
        </w:rPr>
        <w:t>”</w:t>
      </w:r>
      <w:r w:rsidRPr="00255CEF">
        <w:rPr>
          <w:rFonts w:eastAsia="Yu Mincho"/>
        </w:rPr>
        <w:t xml:space="preserve">. </w:t>
      </w:r>
      <w:proofErr w:type="spellStart"/>
      <w:r w:rsidRPr="00255CEF">
        <w:rPr>
          <w:rFonts w:eastAsia="Yu Mincho"/>
        </w:rPr>
        <w:t>arXiv</w:t>
      </w:r>
      <w:proofErr w:type="spellEnd"/>
      <w:r w:rsidRPr="00255CEF">
        <w:rPr>
          <w:rFonts w:eastAsia="Yu Mincho"/>
        </w:rPr>
        <w:t xml:space="preserve"> preprint arXiv:2008.08804. 2020 Aug 20.</w:t>
      </w:r>
      <w:r>
        <w:rPr>
          <w:rFonts w:eastAsia="Yu Mincho"/>
        </w:rPr>
        <w:t xml:space="preserve"> (</w:t>
      </w:r>
      <w:hyperlink r:id="rId99" w:history="1">
        <w:r w:rsidRPr="00865E5D">
          <w:rPr>
            <w:rStyle w:val="ac"/>
            <w:rFonts w:eastAsia="Yu Mincho"/>
          </w:rPr>
          <w:t>[2008.08804] Assessing the Quality-of-Experience of Adaptive Bitrate Video Streaming</w:t>
        </w:r>
      </w:hyperlink>
      <w:r>
        <w:rPr>
          <w:rFonts w:eastAsia="Yu Mincho"/>
        </w:rPr>
        <w:t>).</w:t>
      </w:r>
    </w:p>
    <w:p w14:paraId="4F0B4717" w14:textId="77777777" w:rsidR="002734FC" w:rsidRPr="00074727" w:rsidRDefault="002734FC" w:rsidP="002734FC">
      <w:pPr>
        <w:pStyle w:val="EX"/>
      </w:pPr>
      <w:r w:rsidRPr="00255CEF">
        <w:rPr>
          <w:rFonts w:eastAsia="Yu Mincho"/>
        </w:rPr>
        <w:t>[</w:t>
      </w:r>
      <w:r>
        <w:rPr>
          <w:rFonts w:eastAsia="Yu Mincho"/>
        </w:rPr>
        <w:t>175</w:t>
      </w:r>
      <w:r w:rsidRPr="00255CEF">
        <w:rPr>
          <w:rFonts w:eastAsia="Yu Mincho"/>
        </w:rPr>
        <w:t>]</w:t>
      </w:r>
      <w:r w:rsidRPr="00255CEF">
        <w:rPr>
          <w:rFonts w:hint="eastAsia"/>
          <w:lang w:eastAsia="zh-CN"/>
        </w:rPr>
        <w:t xml:space="preserve"> </w:t>
      </w:r>
      <w:r>
        <w:rPr>
          <w:rFonts w:hint="eastAsia"/>
          <w:lang w:eastAsia="zh-CN"/>
        </w:rPr>
        <w:tab/>
      </w:r>
      <w:proofErr w:type="spellStart"/>
      <w:r w:rsidRPr="00255CEF">
        <w:rPr>
          <w:rFonts w:eastAsia="Yu Mincho"/>
        </w:rPr>
        <w:t>Amiri</w:t>
      </w:r>
      <w:proofErr w:type="spellEnd"/>
      <w:r w:rsidRPr="00255CEF">
        <w:rPr>
          <w:rFonts w:eastAsia="Yu Mincho"/>
        </w:rPr>
        <w:t xml:space="preserve"> A, </w:t>
      </w:r>
      <w:proofErr w:type="spellStart"/>
      <w:r w:rsidRPr="00255CEF">
        <w:rPr>
          <w:rFonts w:eastAsia="Yu Mincho"/>
        </w:rPr>
        <w:t>Paymard</w:t>
      </w:r>
      <w:proofErr w:type="spellEnd"/>
      <w:r w:rsidRPr="00255CEF">
        <w:rPr>
          <w:rFonts w:eastAsia="Yu Mincho"/>
        </w:rPr>
        <w:t xml:space="preserve"> P, Andres-Maldonado P, Paris S, Pedersen KI, Kolding T.</w:t>
      </w:r>
      <w:r>
        <w:rPr>
          <w:rFonts w:eastAsia="Yu Mincho"/>
        </w:rPr>
        <w:t>,</w:t>
      </w:r>
      <w:r w:rsidRPr="00255CEF">
        <w:rPr>
          <w:rFonts w:eastAsia="Yu Mincho"/>
        </w:rPr>
        <w:t xml:space="preserve"> </w:t>
      </w:r>
      <w:r>
        <w:rPr>
          <w:rFonts w:eastAsia="Yu Mincho"/>
        </w:rPr>
        <w:t>“</w:t>
      </w:r>
      <w:r w:rsidRPr="00255CEF">
        <w:rPr>
          <w:rFonts w:eastAsia="Yu Mincho"/>
        </w:rPr>
        <w:t>Application Awareness for Extended Reality Services: 5G-Advanced and Beyond</w:t>
      </w:r>
      <w:r>
        <w:rPr>
          <w:rFonts w:eastAsia="Yu Mincho"/>
        </w:rPr>
        <w:t xml:space="preserve">”, </w:t>
      </w:r>
      <w:r w:rsidRPr="00255CEF">
        <w:rPr>
          <w:rFonts w:eastAsia="Yu Mincho"/>
        </w:rPr>
        <w:t>IEEE Communications Magazine. 2024 Aug 12;62(8):38-44</w:t>
      </w:r>
      <w:r>
        <w:rPr>
          <w:rFonts w:eastAsia="Yu Mincho"/>
        </w:rPr>
        <w:t>. (</w:t>
      </w:r>
      <w:hyperlink r:id="rId100" w:history="1">
        <w:r w:rsidRPr="008D22D1">
          <w:rPr>
            <w:rStyle w:val="ac"/>
            <w:rFonts w:eastAsia="Yu Mincho"/>
          </w:rPr>
          <w:t>Application Awareness for Extended Reality Services: 5G-Advanced and Beyond | IEEE Communications Magazine</w:t>
        </w:r>
      </w:hyperlink>
      <w:r>
        <w:rPr>
          <w:rFonts w:eastAsia="Yu Mincho"/>
        </w:rPr>
        <w:t>).</w:t>
      </w:r>
    </w:p>
    <w:p w14:paraId="7EB31C5C" w14:textId="77777777" w:rsidR="002734FC" w:rsidRPr="00657B67" w:rsidRDefault="002734FC" w:rsidP="002734FC">
      <w:pPr>
        <w:pStyle w:val="EX"/>
        <w:rPr>
          <w:lang w:val="es-ES" w:eastAsia="zh-CN"/>
        </w:rPr>
      </w:pPr>
      <w:r w:rsidRPr="001A40EC">
        <w:rPr>
          <w:rFonts w:hint="eastAsia"/>
          <w:lang w:eastAsia="zh-CN"/>
        </w:rPr>
        <w:t>[</w:t>
      </w:r>
      <w:r>
        <w:rPr>
          <w:lang w:eastAsia="zh-CN"/>
        </w:rPr>
        <w:t>176</w:t>
      </w:r>
      <w:r w:rsidRPr="001A40EC">
        <w:rPr>
          <w:rFonts w:hint="eastAsia"/>
          <w:lang w:eastAsia="zh-CN"/>
        </w:rPr>
        <w:t>]</w:t>
      </w:r>
      <w:r w:rsidRPr="001A40EC">
        <w:rPr>
          <w:lang w:eastAsia="zh-CN"/>
        </w:rPr>
        <w:tab/>
        <w:t>Doherty Threshold | Laws of UX</w:t>
      </w:r>
      <w:r w:rsidRPr="001A40EC">
        <w:rPr>
          <w:rFonts w:hint="eastAsia"/>
          <w:lang w:eastAsia="zh-CN"/>
        </w:rPr>
        <w:t xml:space="preserve">. </w:t>
      </w:r>
      <w:hyperlink r:id="rId101" w:history="1">
        <w:r w:rsidRPr="00657B67">
          <w:rPr>
            <w:rStyle w:val="ac"/>
            <w:lang w:val="es-ES" w:eastAsia="zh-CN"/>
          </w:rPr>
          <w:t>https://lawsofux.com/doherty-threshold/</w:t>
        </w:r>
      </w:hyperlink>
      <w:r w:rsidRPr="00657B67">
        <w:rPr>
          <w:rFonts w:hint="eastAsia"/>
          <w:lang w:val="es-ES" w:eastAsia="zh-CN"/>
        </w:rPr>
        <w:t xml:space="preserve"> </w:t>
      </w:r>
    </w:p>
    <w:p w14:paraId="385401EA" w14:textId="77777777" w:rsidR="002734FC" w:rsidRPr="00657B67" w:rsidRDefault="002734FC" w:rsidP="002734FC">
      <w:pPr>
        <w:pStyle w:val="EX"/>
        <w:rPr>
          <w:lang w:val="es-ES" w:eastAsia="zh-CN"/>
        </w:rPr>
      </w:pPr>
      <w:r w:rsidRPr="00657B67">
        <w:rPr>
          <w:rFonts w:hint="eastAsia"/>
          <w:lang w:val="es-ES" w:eastAsia="zh-CN"/>
        </w:rPr>
        <w:t>[</w:t>
      </w:r>
      <w:r w:rsidRPr="00657B67">
        <w:rPr>
          <w:lang w:val="es-ES" w:eastAsia="zh-CN"/>
        </w:rPr>
        <w:t>177</w:t>
      </w:r>
      <w:r w:rsidRPr="00657B67">
        <w:rPr>
          <w:rFonts w:hint="eastAsia"/>
          <w:lang w:val="es-ES" w:eastAsia="zh-CN"/>
        </w:rPr>
        <w:t>]</w:t>
      </w:r>
      <w:r w:rsidRPr="00657B67">
        <w:rPr>
          <w:lang w:val="es-ES" w:eastAsia="zh-CN"/>
        </w:rPr>
        <w:tab/>
      </w:r>
      <w:hyperlink r:id="rId102" w:history="1">
        <w:r w:rsidRPr="00657B67">
          <w:rPr>
            <w:rStyle w:val="ac"/>
            <w:lang w:val="es-ES" w:eastAsia="zh-CN"/>
          </w:rPr>
          <w:t>Hello GPT-4o | OpenAI</w:t>
        </w:r>
      </w:hyperlink>
      <w:r w:rsidRPr="00657B67">
        <w:rPr>
          <w:rFonts w:hint="eastAsia"/>
          <w:lang w:val="es-ES" w:eastAsia="zh-CN"/>
        </w:rPr>
        <w:t xml:space="preserve">. </w:t>
      </w:r>
      <w:hyperlink r:id="rId103" w:history="1">
        <w:r w:rsidRPr="00657B67">
          <w:rPr>
            <w:rStyle w:val="ac"/>
            <w:lang w:val="es-ES" w:eastAsia="zh-CN"/>
          </w:rPr>
          <w:t>https://openai.com/index/hello-gpt-4o/</w:t>
        </w:r>
      </w:hyperlink>
      <w:r w:rsidRPr="00657B67">
        <w:rPr>
          <w:rFonts w:hint="eastAsia"/>
          <w:lang w:val="es-ES" w:eastAsia="zh-CN"/>
        </w:rPr>
        <w:t xml:space="preserve"> </w:t>
      </w:r>
    </w:p>
    <w:p w14:paraId="09DA37AA" w14:textId="77777777" w:rsidR="002734FC" w:rsidRDefault="002734FC" w:rsidP="002734FC">
      <w:pPr>
        <w:pStyle w:val="EX"/>
        <w:rPr>
          <w:rFonts w:eastAsiaTheme="minorEastAsia"/>
          <w:lang w:eastAsia="zh-CN"/>
        </w:rPr>
      </w:pPr>
      <w:r w:rsidRPr="001A40EC">
        <w:rPr>
          <w:rFonts w:hint="eastAsia"/>
          <w:lang w:eastAsia="zh-CN"/>
        </w:rPr>
        <w:lastRenderedPageBreak/>
        <w:t>[</w:t>
      </w:r>
      <w:r>
        <w:rPr>
          <w:lang w:eastAsia="zh-CN"/>
        </w:rPr>
        <w:t>178</w:t>
      </w:r>
      <w:r w:rsidRPr="001A40EC">
        <w:rPr>
          <w:rFonts w:hint="eastAsia"/>
          <w:lang w:eastAsia="zh-CN"/>
        </w:rPr>
        <w:t>]</w:t>
      </w:r>
      <w:r w:rsidRPr="001A40EC">
        <w:rPr>
          <w:lang w:eastAsia="zh-CN"/>
        </w:rPr>
        <w:tab/>
        <w:t xml:space="preserve">I. </w:t>
      </w:r>
      <w:proofErr w:type="spellStart"/>
      <w:r w:rsidRPr="001A40EC">
        <w:rPr>
          <w:lang w:eastAsia="zh-CN"/>
        </w:rPr>
        <w:t>Burgetová</w:t>
      </w:r>
      <w:proofErr w:type="spellEnd"/>
      <w:r w:rsidRPr="001A40EC">
        <w:rPr>
          <w:lang w:eastAsia="zh-CN"/>
        </w:rPr>
        <w:t xml:space="preserve">, O. </w:t>
      </w:r>
      <w:proofErr w:type="spellStart"/>
      <w:r w:rsidRPr="001A40EC">
        <w:rPr>
          <w:lang w:eastAsia="zh-CN"/>
        </w:rPr>
        <w:t>Ryšavý</w:t>
      </w:r>
      <w:proofErr w:type="spellEnd"/>
      <w:r w:rsidRPr="001A40EC">
        <w:rPr>
          <w:lang w:eastAsia="zh-CN"/>
        </w:rPr>
        <w:t xml:space="preserve"> and P. </w:t>
      </w:r>
      <w:proofErr w:type="spellStart"/>
      <w:r w:rsidRPr="001A40EC">
        <w:rPr>
          <w:lang w:eastAsia="zh-CN"/>
        </w:rPr>
        <w:t>Matoušek</w:t>
      </w:r>
      <w:proofErr w:type="spellEnd"/>
      <w:r w:rsidRPr="001A40EC">
        <w:rPr>
          <w:lang w:eastAsia="zh-CN"/>
        </w:rPr>
        <w:t>, "Towards Identification of Network Applications in Encrypted Traffic," </w:t>
      </w:r>
      <w:r w:rsidRPr="001A40EC">
        <w:rPr>
          <w:i/>
          <w:iCs/>
          <w:lang w:eastAsia="zh-CN"/>
        </w:rPr>
        <w:t>2024 8th Cyber Security in Networking Conference (</w:t>
      </w:r>
      <w:proofErr w:type="spellStart"/>
      <w:r w:rsidRPr="001A40EC">
        <w:rPr>
          <w:i/>
          <w:iCs/>
          <w:lang w:eastAsia="zh-CN"/>
        </w:rPr>
        <w:t>CSNet</w:t>
      </w:r>
      <w:proofErr w:type="spellEnd"/>
      <w:r w:rsidRPr="001A40EC">
        <w:rPr>
          <w:i/>
          <w:iCs/>
          <w:lang w:eastAsia="zh-CN"/>
        </w:rPr>
        <w:t>)</w:t>
      </w:r>
      <w:r w:rsidRPr="001A40EC">
        <w:rPr>
          <w:lang w:eastAsia="zh-CN"/>
        </w:rPr>
        <w:t xml:space="preserve">, Paris, France, 2024, pp. 213-221, </w:t>
      </w:r>
      <w:proofErr w:type="spellStart"/>
      <w:r w:rsidRPr="001A40EC">
        <w:rPr>
          <w:lang w:eastAsia="zh-CN"/>
        </w:rPr>
        <w:t>doi</w:t>
      </w:r>
      <w:proofErr w:type="spellEnd"/>
      <w:r w:rsidRPr="001A40EC">
        <w:rPr>
          <w:lang w:eastAsia="zh-CN"/>
        </w:rPr>
        <w:t>: 10.1109/CSNet64211.2024.10851738.</w:t>
      </w:r>
      <w:r>
        <w:rPr>
          <w:lang w:eastAsia="zh-CN"/>
        </w:rPr>
        <w:t>(</w:t>
      </w:r>
      <w:hyperlink r:id="rId104" w:history="1">
        <w:r w:rsidRPr="00A27C50">
          <w:rPr>
            <w:rStyle w:val="ac"/>
            <w:lang w:eastAsia="zh-CN"/>
          </w:rPr>
          <w:t xml:space="preserve">Towards Identification of Network Applications in Encrypted Traffic | IEEE Conference Publication | IEEE </w:t>
        </w:r>
        <w:proofErr w:type="spellStart"/>
        <w:r w:rsidRPr="00A27C50">
          <w:rPr>
            <w:rStyle w:val="ac"/>
            <w:lang w:eastAsia="zh-CN"/>
          </w:rPr>
          <w:t>Xplore</w:t>
        </w:r>
        <w:proofErr w:type="spellEnd"/>
      </w:hyperlink>
      <w:r>
        <w:rPr>
          <w:lang w:eastAsia="zh-CN"/>
        </w:rPr>
        <w:t>).</w:t>
      </w:r>
    </w:p>
    <w:p w14:paraId="13963D71" w14:textId="77777777" w:rsidR="002734FC" w:rsidRDefault="002734FC" w:rsidP="002734FC">
      <w:pPr>
        <w:pStyle w:val="EX"/>
      </w:pPr>
      <w:r>
        <w:t>[</w:t>
      </w:r>
      <w:r>
        <w:rPr>
          <w:lang w:eastAsia="zh-CN"/>
        </w:rPr>
        <w:t>179</w:t>
      </w:r>
      <w:r>
        <w:t>]</w:t>
      </w:r>
      <w:r>
        <w:tab/>
      </w:r>
      <w:r w:rsidRPr="00C50EA2">
        <w:t>3GPP TS 38.212 V18.6.0: " Multiplexing and channel coding"</w:t>
      </w:r>
      <w:r>
        <w:t>.</w:t>
      </w:r>
    </w:p>
    <w:p w14:paraId="05BFD2E0" w14:textId="77777777" w:rsidR="002734FC" w:rsidRPr="005E1F12" w:rsidRDefault="002734FC" w:rsidP="002734FC">
      <w:pPr>
        <w:pStyle w:val="EX"/>
      </w:pPr>
      <w:r>
        <w:t>[</w:t>
      </w:r>
      <w:r>
        <w:rPr>
          <w:lang w:eastAsia="zh-CN"/>
        </w:rPr>
        <w:t>180</w:t>
      </w:r>
      <w:r>
        <w:t>]</w:t>
      </w:r>
      <w:r>
        <w:tab/>
      </w:r>
      <w:hyperlink r:id="rId105" w:history="1">
        <w:r w:rsidRPr="00D138DA">
          <w:rPr>
            <w:rStyle w:val="ac"/>
          </w:rPr>
          <w:t>https://www.cnet.com/tech/computing/ai-brains-in-a-humanoid-robot-meet-figure-02/</w:t>
        </w:r>
      </w:hyperlink>
      <w:r>
        <w:t xml:space="preserve">. </w:t>
      </w:r>
    </w:p>
    <w:p w14:paraId="2B097F0B" w14:textId="77777777" w:rsidR="002734FC" w:rsidRDefault="002734FC" w:rsidP="002734FC">
      <w:pPr>
        <w:pStyle w:val="EX"/>
      </w:pPr>
      <w:r>
        <w:t>[</w:t>
      </w:r>
      <w:r>
        <w:rPr>
          <w:lang w:eastAsia="zh-CN"/>
        </w:rPr>
        <w:t>181</w:t>
      </w:r>
      <w:r>
        <w:t>]</w:t>
      </w:r>
      <w:r>
        <w:tab/>
      </w:r>
      <w:hyperlink r:id="rId106" w:history="1">
        <w:r w:rsidRPr="00D138DA">
          <w:rPr>
            <w:rStyle w:val="ac"/>
          </w:rPr>
          <w:t>https://humanbenchmark.com/tests/reactiontime</w:t>
        </w:r>
      </w:hyperlink>
      <w:r>
        <w:t xml:space="preserve">. </w:t>
      </w:r>
    </w:p>
    <w:p w14:paraId="265B8E28" w14:textId="77777777" w:rsidR="002734FC" w:rsidRDefault="002734FC" w:rsidP="002734FC">
      <w:pPr>
        <w:pStyle w:val="EX"/>
      </w:pPr>
      <w:r w:rsidRPr="00835895">
        <w:t>[</w:t>
      </w:r>
      <w:r>
        <w:rPr>
          <w:lang w:eastAsia="zh-CN"/>
        </w:rPr>
        <w:t>182</w:t>
      </w:r>
      <w:r w:rsidRPr="00835895">
        <w:t>]</w:t>
      </w:r>
      <w:r w:rsidRPr="00835895">
        <w:tab/>
      </w:r>
      <w:hyperlink r:id="rId107" w:history="1">
        <w:r w:rsidRPr="00D138DA">
          <w:rPr>
            <w:rStyle w:val="ac"/>
          </w:rPr>
          <w:t>https://std.samr.gov.cn/hb/search/stdHBDetailed?id=2001448F0D0D32F5E06397BE0A0AAD9C</w:t>
        </w:r>
      </w:hyperlink>
      <w:r>
        <w:t xml:space="preserve">. </w:t>
      </w:r>
    </w:p>
    <w:p w14:paraId="2169611C" w14:textId="77777777" w:rsidR="002734FC" w:rsidRDefault="002734FC" w:rsidP="002734FC">
      <w:pPr>
        <w:pStyle w:val="EX"/>
      </w:pPr>
      <w:r>
        <w:t>[</w:t>
      </w:r>
      <w:r>
        <w:rPr>
          <w:lang w:eastAsia="zh-CN"/>
        </w:rPr>
        <w:t>183</w:t>
      </w:r>
      <w:r>
        <w:t>]</w:t>
      </w:r>
      <w:r>
        <w:tab/>
      </w:r>
      <w:hyperlink r:id="rId108" w:history="1">
        <w:r w:rsidRPr="00D138DA">
          <w:rPr>
            <w:rStyle w:val="ac"/>
          </w:rPr>
          <w:t>https://www.nextrongroup.com/news/web-news-industry/humanoid-robots-industry-news</w:t>
        </w:r>
      </w:hyperlink>
      <w:r>
        <w:t xml:space="preserve">. </w:t>
      </w:r>
    </w:p>
    <w:p w14:paraId="62BF3B13" w14:textId="77777777" w:rsidR="002734FC" w:rsidRDefault="002734FC" w:rsidP="002734FC">
      <w:pPr>
        <w:pStyle w:val="EX"/>
      </w:pPr>
      <w:r w:rsidRPr="00857F3B">
        <w:rPr>
          <w:lang w:val="fr-FR"/>
        </w:rPr>
        <w:t>[</w:t>
      </w:r>
      <w:r w:rsidRPr="00857F3B">
        <w:rPr>
          <w:lang w:val="fr-FR" w:eastAsia="zh-CN"/>
        </w:rPr>
        <w:t>184</w:t>
      </w:r>
      <w:r w:rsidRPr="00857F3B">
        <w:rPr>
          <w:lang w:val="fr-FR"/>
        </w:rPr>
        <w:t>]</w:t>
      </w:r>
      <w:r w:rsidRPr="00857F3B">
        <w:rPr>
          <w:lang w:val="fr-FR"/>
        </w:rPr>
        <w:tab/>
        <w:t xml:space="preserve">Dupe to [162]    Cheng Y, Zhang Z, Li H, et al. </w:t>
      </w:r>
      <w:r w:rsidRPr="00857F3B">
        <w:t>GRACE: Loss-Resilient Real-Time Video through Neural Codecs[C]//21st USENIX Symposium on Networked System Design and Implementation (NSDI 24). 2024: 509-531. (</w:t>
      </w:r>
      <w:hyperlink r:id="rId109" w:history="1">
        <w:r w:rsidRPr="00857F3B">
          <w:rPr>
            <w:rStyle w:val="ac"/>
          </w:rPr>
          <w:t>GRACE: Loss-Resilient Real-Time Video through Neural Codecs | USENIX</w:t>
        </w:r>
      </w:hyperlink>
      <w:r w:rsidRPr="00857F3B">
        <w:t>).</w:t>
      </w:r>
    </w:p>
    <w:p w14:paraId="5D4A21D1" w14:textId="77777777" w:rsidR="002734FC" w:rsidRPr="00ED6942" w:rsidRDefault="002734FC" w:rsidP="002734FC">
      <w:pPr>
        <w:pStyle w:val="EX"/>
        <w:rPr>
          <w:rFonts w:eastAsiaTheme="minorEastAsia"/>
          <w:lang w:eastAsia="zh-CN"/>
        </w:rPr>
      </w:pPr>
      <w:r w:rsidRPr="00ED6942">
        <w:rPr>
          <w:rFonts w:eastAsiaTheme="minorEastAsia"/>
          <w:lang w:eastAsia="zh-CN"/>
        </w:rPr>
        <w:t>[</w:t>
      </w:r>
      <w:r>
        <w:rPr>
          <w:rFonts w:eastAsiaTheme="minorEastAsia"/>
          <w:lang w:eastAsia="zh-CN"/>
        </w:rPr>
        <w:t>185</w:t>
      </w:r>
      <w:r w:rsidRPr="00ED6942">
        <w:rPr>
          <w:rFonts w:eastAsiaTheme="minorEastAsia"/>
          <w:lang w:eastAsia="zh-CN"/>
        </w:rPr>
        <w:t>]</w:t>
      </w:r>
      <w:r>
        <w:rPr>
          <w:rFonts w:eastAsiaTheme="minorEastAsia"/>
          <w:lang w:eastAsia="zh-CN"/>
        </w:rPr>
        <w:tab/>
      </w:r>
      <w:r w:rsidRPr="00ED6942">
        <w:rPr>
          <w:rFonts w:eastAsiaTheme="minorEastAsia"/>
          <w:lang w:eastAsia="zh-CN"/>
        </w:rPr>
        <w:t xml:space="preserve">Xi, </w:t>
      </w:r>
      <w:proofErr w:type="spellStart"/>
      <w:r w:rsidRPr="00ED6942">
        <w:rPr>
          <w:rFonts w:eastAsiaTheme="minorEastAsia"/>
          <w:lang w:eastAsia="zh-CN"/>
        </w:rPr>
        <w:t>Zhiheng</w:t>
      </w:r>
      <w:proofErr w:type="spellEnd"/>
      <w:r w:rsidRPr="00ED6942">
        <w:rPr>
          <w:rFonts w:eastAsiaTheme="minorEastAsia"/>
          <w:lang w:eastAsia="zh-CN"/>
        </w:rPr>
        <w:t xml:space="preserve">, </w:t>
      </w:r>
      <w:proofErr w:type="spellStart"/>
      <w:r w:rsidRPr="00ED6942">
        <w:rPr>
          <w:rFonts w:eastAsiaTheme="minorEastAsia"/>
          <w:lang w:eastAsia="zh-CN"/>
        </w:rPr>
        <w:t>Wenxiang</w:t>
      </w:r>
      <w:proofErr w:type="spellEnd"/>
      <w:r w:rsidRPr="00ED6942">
        <w:rPr>
          <w:rFonts w:eastAsiaTheme="minorEastAsia"/>
          <w:lang w:eastAsia="zh-CN"/>
        </w:rPr>
        <w:t xml:space="preserve"> Chen, Xin </w:t>
      </w:r>
      <w:proofErr w:type="spellStart"/>
      <w:r w:rsidRPr="00ED6942">
        <w:rPr>
          <w:rFonts w:eastAsiaTheme="minorEastAsia"/>
          <w:lang w:eastAsia="zh-CN"/>
        </w:rPr>
        <w:t>Guo</w:t>
      </w:r>
      <w:proofErr w:type="spellEnd"/>
      <w:r w:rsidRPr="00ED6942">
        <w:rPr>
          <w:rFonts w:eastAsiaTheme="minorEastAsia"/>
          <w:lang w:eastAsia="zh-CN"/>
        </w:rPr>
        <w:t xml:space="preserve">, Wei He, </w:t>
      </w:r>
      <w:proofErr w:type="spellStart"/>
      <w:r w:rsidRPr="00ED6942">
        <w:rPr>
          <w:rFonts w:eastAsiaTheme="minorEastAsia"/>
          <w:lang w:eastAsia="zh-CN"/>
        </w:rPr>
        <w:t>Yiwen</w:t>
      </w:r>
      <w:proofErr w:type="spellEnd"/>
      <w:r w:rsidRPr="00ED6942">
        <w:rPr>
          <w:rFonts w:eastAsiaTheme="minorEastAsia"/>
          <w:lang w:eastAsia="zh-CN"/>
        </w:rPr>
        <w:t xml:space="preserve"> Ding, </w:t>
      </w:r>
      <w:proofErr w:type="spellStart"/>
      <w:r w:rsidRPr="00ED6942">
        <w:rPr>
          <w:rFonts w:eastAsiaTheme="minorEastAsia"/>
          <w:lang w:eastAsia="zh-CN"/>
        </w:rPr>
        <w:t>Boyang</w:t>
      </w:r>
      <w:proofErr w:type="spellEnd"/>
      <w:r w:rsidRPr="00ED6942">
        <w:rPr>
          <w:rFonts w:eastAsiaTheme="minorEastAsia"/>
          <w:lang w:eastAsia="zh-CN"/>
        </w:rPr>
        <w:t xml:space="preserve"> Hong, Ming Zhang et al. "The rise and potential of large language model based agents: A survey</w:t>
      </w:r>
      <w:r>
        <w:rPr>
          <w:rFonts w:eastAsiaTheme="minorEastAsia"/>
          <w:lang w:eastAsia="zh-CN"/>
        </w:rPr>
        <w:t>,</w:t>
      </w:r>
      <w:r w:rsidRPr="00ED6942">
        <w:rPr>
          <w:rFonts w:eastAsiaTheme="minorEastAsia"/>
          <w:lang w:eastAsia="zh-CN"/>
        </w:rPr>
        <w:t>" 2023</w:t>
      </w:r>
      <w:r>
        <w:rPr>
          <w:rFonts w:eastAsiaTheme="minorEastAsia"/>
          <w:lang w:eastAsia="zh-CN"/>
        </w:rPr>
        <w:t xml:space="preserve">, </w:t>
      </w:r>
      <w:r w:rsidRPr="00097115">
        <w:t xml:space="preserve"> </w:t>
      </w:r>
      <w:hyperlink r:id="rId110" w:history="1">
        <w:r w:rsidRPr="00097115">
          <w:rPr>
            <w:rStyle w:val="ac"/>
            <w:rFonts w:eastAsiaTheme="minorEastAsia"/>
            <w:lang w:eastAsia="zh-CN"/>
          </w:rPr>
          <w:t>[2309.07864] The Rise and Potential of Large Language Model Based Agents: A Survey</w:t>
        </w:r>
      </w:hyperlink>
      <w:r w:rsidRPr="00ED6942">
        <w:rPr>
          <w:rFonts w:eastAsiaTheme="minorEastAsia"/>
          <w:lang w:eastAsia="zh-CN"/>
        </w:rPr>
        <w:t>.</w:t>
      </w:r>
    </w:p>
    <w:p w14:paraId="00002792" w14:textId="77777777" w:rsidR="002734FC" w:rsidRPr="00ED6942" w:rsidRDefault="002734FC" w:rsidP="002734FC">
      <w:pPr>
        <w:pStyle w:val="EX"/>
        <w:rPr>
          <w:rFonts w:eastAsiaTheme="minorEastAsia"/>
          <w:lang w:eastAsia="zh-CN"/>
        </w:rPr>
      </w:pPr>
      <w:r w:rsidRPr="00657B67">
        <w:rPr>
          <w:rFonts w:eastAsiaTheme="minorEastAsia"/>
          <w:lang w:val="es-ES" w:eastAsia="zh-CN"/>
        </w:rPr>
        <w:t>[186]</w:t>
      </w:r>
      <w:r w:rsidRPr="00657B67">
        <w:rPr>
          <w:rFonts w:eastAsiaTheme="minorEastAsia"/>
          <w:lang w:val="es-ES" w:eastAsia="zh-CN"/>
        </w:rPr>
        <w:tab/>
        <w:t xml:space="preserve">Hoffmann, Jordan, Sebastian Borgeaud, Arthur Mensch, Elena Buchatskaya, Trevor Cai, Eliza Rutherford, Diego de Las Casas et al. </w:t>
      </w:r>
      <w:r w:rsidRPr="00ED6942">
        <w:rPr>
          <w:rFonts w:eastAsiaTheme="minorEastAsia"/>
          <w:lang w:eastAsia="zh-CN"/>
        </w:rPr>
        <w:t>"Training compute-optimal large language models."</w:t>
      </w:r>
      <w:r>
        <w:rPr>
          <w:rFonts w:eastAsiaTheme="minorEastAsia"/>
          <w:lang w:eastAsia="zh-CN"/>
        </w:rPr>
        <w:t xml:space="preserve">, </w:t>
      </w:r>
      <w:r w:rsidRPr="00ED6942">
        <w:rPr>
          <w:rFonts w:eastAsiaTheme="minorEastAsia"/>
          <w:lang w:eastAsia="zh-CN"/>
        </w:rPr>
        <w:t>2022</w:t>
      </w:r>
      <w:r>
        <w:rPr>
          <w:rFonts w:eastAsiaTheme="minorEastAsia"/>
          <w:lang w:eastAsia="zh-CN"/>
        </w:rPr>
        <w:t>,  (</w:t>
      </w:r>
      <w:hyperlink r:id="rId111" w:history="1">
        <w:r w:rsidRPr="00B12BB9">
          <w:rPr>
            <w:rStyle w:val="ac"/>
            <w:rFonts w:eastAsiaTheme="minorEastAsia"/>
            <w:lang w:eastAsia="zh-CN"/>
          </w:rPr>
          <w:t>[2203.15556] Training Compute-Optimal Large Language Models</w:t>
        </w:r>
      </w:hyperlink>
      <w:r>
        <w:rPr>
          <w:rFonts w:eastAsiaTheme="minorEastAsia"/>
          <w:lang w:eastAsia="zh-CN"/>
        </w:rPr>
        <w:t>).</w:t>
      </w:r>
    </w:p>
    <w:p w14:paraId="20FABAF2" w14:textId="77777777" w:rsidR="002734FC" w:rsidRDefault="002734FC" w:rsidP="002734FC">
      <w:pPr>
        <w:pStyle w:val="EX"/>
        <w:rPr>
          <w:lang w:val="en-US" w:eastAsia="zh-CN"/>
        </w:rPr>
      </w:pPr>
      <w:r>
        <w:rPr>
          <w:rFonts w:hint="eastAsia"/>
          <w:lang w:val="en-US" w:eastAsia="zh-CN"/>
        </w:rPr>
        <w:t>[</w:t>
      </w:r>
      <w:r>
        <w:rPr>
          <w:lang w:val="en-US" w:eastAsia="zh-CN"/>
        </w:rPr>
        <w:t>187</w:t>
      </w:r>
      <w:r>
        <w:rPr>
          <w:rFonts w:hint="eastAsia"/>
          <w:lang w:val="en-US" w:eastAsia="zh-CN"/>
        </w:rPr>
        <w:t>]</w:t>
      </w:r>
      <w:r>
        <w:rPr>
          <w:rFonts w:hint="eastAsia"/>
          <w:lang w:val="en-US" w:eastAsia="zh-CN"/>
        </w:rPr>
        <w:tab/>
        <w:t xml:space="preserve">A. Singh, "A Survey of AI Text-to-Image and AI Text-to-Video Generators," 2023 4th International Conference on Artificial Intelligence, Robotics and Control (AIRC), Cairo, Egypt, 2023, pp. 32-36, </w:t>
      </w:r>
      <w:proofErr w:type="spellStart"/>
      <w:r>
        <w:rPr>
          <w:rFonts w:hint="eastAsia"/>
          <w:lang w:val="en-US" w:eastAsia="zh-CN"/>
        </w:rPr>
        <w:t>doi</w:t>
      </w:r>
      <w:proofErr w:type="spellEnd"/>
      <w:r>
        <w:rPr>
          <w:rFonts w:hint="eastAsia"/>
          <w:lang w:val="en-US" w:eastAsia="zh-CN"/>
        </w:rPr>
        <w:t>: 10.1109/AIRC57904.2023.10303174.</w:t>
      </w:r>
      <w:r>
        <w:rPr>
          <w:lang w:val="en-US" w:eastAsia="zh-CN"/>
        </w:rPr>
        <w:t xml:space="preserve"> (</w:t>
      </w:r>
      <w:hyperlink r:id="rId112" w:history="1">
        <w:r w:rsidRPr="00AF5EA6">
          <w:rPr>
            <w:rStyle w:val="ac"/>
            <w:lang w:eastAsia="zh-CN"/>
          </w:rPr>
          <w:t>[2311.06329] A Survey of AI Text-to-Image and AI Text-to-Video Generators</w:t>
        </w:r>
      </w:hyperlink>
      <w:r>
        <w:rPr>
          <w:lang w:val="en-US" w:eastAsia="zh-CN"/>
        </w:rPr>
        <w:t>).</w:t>
      </w:r>
    </w:p>
    <w:p w14:paraId="4DE2A484" w14:textId="77777777" w:rsidR="002734FC" w:rsidRDefault="002734FC" w:rsidP="002734FC">
      <w:pPr>
        <w:pStyle w:val="EX"/>
        <w:rPr>
          <w:lang w:val="en-US" w:eastAsia="zh-CN"/>
        </w:rPr>
      </w:pPr>
      <w:r>
        <w:rPr>
          <w:rFonts w:hint="eastAsia"/>
          <w:lang w:val="en-US" w:eastAsia="zh-CN"/>
        </w:rPr>
        <w:t>[</w:t>
      </w:r>
      <w:r>
        <w:rPr>
          <w:lang w:val="en-US" w:eastAsia="zh-CN"/>
        </w:rPr>
        <w:t>188</w:t>
      </w:r>
      <w:r>
        <w:rPr>
          <w:rFonts w:hint="eastAsia"/>
          <w:lang w:val="en-US" w:eastAsia="zh-CN"/>
        </w:rPr>
        <w:t>]</w:t>
      </w:r>
      <w:r>
        <w:rPr>
          <w:rFonts w:hint="eastAsia"/>
          <w:lang w:val="en-US" w:eastAsia="zh-CN"/>
        </w:rPr>
        <w:tab/>
        <w:t xml:space="preserve">X. Shi, Q. Li, D. Wang and L. Lu, </w:t>
      </w:r>
      <w:r>
        <w:t>"</w:t>
      </w:r>
      <w:r>
        <w:rPr>
          <w:rFonts w:hint="eastAsia"/>
          <w:lang w:val="en-US" w:eastAsia="zh-CN"/>
        </w:rPr>
        <w:t>Mobile Computing Force Network (MCFN): Computing and Network Convergence Supporting Integrated Communication Service</w:t>
      </w:r>
      <w:r>
        <w:t>"</w:t>
      </w:r>
      <w:r>
        <w:rPr>
          <w:rFonts w:hint="eastAsia"/>
          <w:lang w:val="en-US" w:eastAsia="zh-CN"/>
        </w:rPr>
        <w:t xml:space="preserve">, 2022 International Conference on Service Science (ICSS), Zhuhai, China, 2022, pp. 131-136, </w:t>
      </w:r>
      <w:proofErr w:type="spellStart"/>
      <w:r>
        <w:rPr>
          <w:rFonts w:hint="eastAsia"/>
          <w:lang w:val="en-US" w:eastAsia="zh-CN"/>
        </w:rPr>
        <w:t>doi</w:t>
      </w:r>
      <w:proofErr w:type="spellEnd"/>
      <w:r>
        <w:rPr>
          <w:rFonts w:hint="eastAsia"/>
          <w:lang w:val="en-US" w:eastAsia="zh-CN"/>
        </w:rPr>
        <w:t>: 10.1109/ICSS55994.2022.00028.</w:t>
      </w:r>
      <w:r>
        <w:rPr>
          <w:lang w:val="en-US" w:eastAsia="zh-CN"/>
        </w:rPr>
        <w:t xml:space="preserve"> (</w:t>
      </w:r>
      <w:hyperlink r:id="rId113" w:history="1">
        <w:r w:rsidRPr="009023AD">
          <w:rPr>
            <w:rStyle w:val="ac"/>
            <w:lang w:eastAsia="zh-CN"/>
          </w:rPr>
          <w:t xml:space="preserve">Mobile Computing Force Network (MCFN): Computing and Network Convergence Supporting Integrated Communication Service | IEEE Conference Publication | IEEE </w:t>
        </w:r>
        <w:proofErr w:type="spellStart"/>
        <w:r w:rsidRPr="009023AD">
          <w:rPr>
            <w:rStyle w:val="ac"/>
            <w:lang w:eastAsia="zh-CN"/>
          </w:rPr>
          <w:t>Xplore</w:t>
        </w:r>
        <w:proofErr w:type="spellEnd"/>
      </w:hyperlink>
      <w:r>
        <w:rPr>
          <w:lang w:val="en-US" w:eastAsia="zh-CN"/>
        </w:rPr>
        <w:t>).</w:t>
      </w:r>
    </w:p>
    <w:p w14:paraId="0ACE31F9" w14:textId="77777777" w:rsidR="002734FC" w:rsidRDefault="002734FC" w:rsidP="002734FC">
      <w:pPr>
        <w:pStyle w:val="EX"/>
        <w:rPr>
          <w:lang w:val="en-US" w:eastAsia="zh-CN"/>
        </w:rPr>
      </w:pPr>
      <w:r>
        <w:rPr>
          <w:rFonts w:hint="eastAsia"/>
          <w:lang w:val="en-US" w:eastAsia="zh-CN"/>
        </w:rPr>
        <w:t>[</w:t>
      </w:r>
      <w:r>
        <w:rPr>
          <w:lang w:val="en-US" w:eastAsia="zh-CN"/>
        </w:rPr>
        <w:t>189</w:t>
      </w:r>
      <w:r>
        <w:rPr>
          <w:rFonts w:hint="eastAsia"/>
          <w:lang w:val="en-US" w:eastAsia="zh-CN"/>
        </w:rPr>
        <w:t>]</w:t>
      </w:r>
      <w:r>
        <w:rPr>
          <w:rFonts w:hint="eastAsia"/>
          <w:lang w:val="en-US" w:eastAsia="zh-CN"/>
        </w:rPr>
        <w:tab/>
      </w:r>
      <w:r>
        <w:t>"</w:t>
      </w:r>
      <w:r>
        <w:rPr>
          <w:rFonts w:hint="eastAsia"/>
          <w:lang w:val="en-US" w:eastAsia="zh-CN"/>
        </w:rPr>
        <w:t>5G-A/6G New Computing Plane for Coordination of Networking and Computing</w:t>
      </w:r>
      <w:r>
        <w:t>"</w:t>
      </w:r>
      <w:r>
        <w:rPr>
          <w:rFonts w:hint="eastAsia"/>
          <w:lang w:val="en-US" w:eastAsia="zh-CN"/>
        </w:rPr>
        <w:t xml:space="preserve">, </w:t>
      </w:r>
      <w:r>
        <w:rPr>
          <w:lang w:val="en-US" w:eastAsia="zh-CN"/>
        </w:rPr>
        <w:t>(</w:t>
      </w:r>
      <w:r>
        <w:rPr>
          <w:rFonts w:hint="eastAsia"/>
          <w:lang w:val="en-US" w:eastAsia="zh-CN"/>
        </w:rPr>
        <w:t xml:space="preserve"> </w:t>
      </w:r>
      <w:hyperlink r:id="rId114" w:history="1">
        <w:r w:rsidRPr="00D138DA">
          <w:rPr>
            <w:rStyle w:val="ac"/>
            <w:rFonts w:hint="eastAsia"/>
            <w:lang w:val="en-US" w:eastAsia="zh-CN"/>
          </w:rPr>
          <w:t>https://cmri.chinamobile.com/thinktank/origin/file/viewer?id=3801004&amp;moduleType=7&amp;subModuleType=71&amp;pos=</w:t>
        </w:r>
      </w:hyperlink>
      <w:r>
        <w:rPr>
          <w:lang w:val="en-US" w:eastAsia="zh-CN"/>
        </w:rPr>
        <w:t>)</w:t>
      </w:r>
      <w:r>
        <w:rPr>
          <w:rFonts w:hint="eastAsia"/>
          <w:lang w:val="en-US" w:eastAsia="zh-CN"/>
        </w:rPr>
        <w:t>.</w:t>
      </w:r>
      <w:r>
        <w:rPr>
          <w:lang w:val="en-US" w:eastAsia="zh-CN"/>
        </w:rPr>
        <w:t xml:space="preserve"> </w:t>
      </w:r>
    </w:p>
    <w:p w14:paraId="235FE504" w14:textId="77777777" w:rsidR="002734FC" w:rsidRDefault="002734FC" w:rsidP="002734FC">
      <w:pPr>
        <w:pStyle w:val="EX"/>
        <w:rPr>
          <w:rFonts w:eastAsiaTheme="minorEastAsia"/>
          <w:lang w:eastAsia="zh-CN"/>
        </w:rPr>
      </w:pPr>
      <w:r>
        <w:rPr>
          <w:rFonts w:hint="eastAsia"/>
          <w:lang w:val="en-US" w:eastAsia="zh-CN"/>
        </w:rPr>
        <w:t>[</w:t>
      </w:r>
      <w:r>
        <w:rPr>
          <w:lang w:val="en-US" w:eastAsia="zh-CN"/>
        </w:rPr>
        <w:t>190</w:t>
      </w:r>
      <w:r>
        <w:rPr>
          <w:rFonts w:hint="eastAsia"/>
          <w:lang w:val="en-US" w:eastAsia="zh-CN"/>
        </w:rPr>
        <w:t>]</w:t>
      </w:r>
      <w:r>
        <w:rPr>
          <w:rFonts w:hint="eastAsia"/>
          <w:lang w:val="en-US" w:eastAsia="zh-CN"/>
        </w:rPr>
        <w:tab/>
      </w:r>
      <w:r>
        <w:t>3GPP TS 23.</w:t>
      </w:r>
      <w:r>
        <w:rPr>
          <w:rFonts w:hint="eastAsia"/>
          <w:lang w:val="en-US" w:eastAsia="zh-CN"/>
        </w:rPr>
        <w:t xml:space="preserve">482: </w:t>
      </w:r>
      <w:r>
        <w:t>"Functional architecture and information flows for AIML Enablement Service</w:t>
      </w:r>
      <w:r>
        <w:rPr>
          <w:rFonts w:eastAsia="Yu Mincho"/>
        </w:rPr>
        <w:t>"</w:t>
      </w:r>
      <w:r>
        <w:rPr>
          <w:rFonts w:eastAsia="Yu Mincho" w:hint="eastAsia"/>
        </w:rPr>
        <w:t>.</w:t>
      </w:r>
    </w:p>
    <w:p w14:paraId="30E18FD7" w14:textId="77777777" w:rsidR="002734FC" w:rsidRPr="009568D3" w:rsidRDefault="002734FC" w:rsidP="002734FC">
      <w:pPr>
        <w:pStyle w:val="EX"/>
        <w:rPr>
          <w:rFonts w:eastAsiaTheme="minorEastAsia"/>
          <w:lang w:eastAsia="zh-CN"/>
        </w:rPr>
      </w:pPr>
      <w:r w:rsidRPr="009568D3">
        <w:rPr>
          <w:rFonts w:eastAsiaTheme="minorEastAsia"/>
          <w:lang w:val="en-US" w:eastAsia="zh-CN"/>
        </w:rPr>
        <w:t>[</w:t>
      </w:r>
      <w:r>
        <w:rPr>
          <w:rFonts w:eastAsiaTheme="minorEastAsia"/>
          <w:lang w:val="en-US" w:eastAsia="zh-CN"/>
        </w:rPr>
        <w:t>191</w:t>
      </w:r>
      <w:r w:rsidRPr="009568D3">
        <w:rPr>
          <w:rFonts w:eastAsiaTheme="minorEastAsia"/>
          <w:lang w:val="en-US" w:eastAsia="zh-CN"/>
        </w:rPr>
        <w:t>]</w:t>
      </w:r>
      <w:r w:rsidRPr="009568D3">
        <w:rPr>
          <w:rFonts w:eastAsiaTheme="minorEastAsia"/>
          <w:lang w:val="en-US" w:eastAsia="zh-CN"/>
        </w:rPr>
        <w:tab/>
      </w:r>
      <w:r w:rsidRPr="009568D3">
        <w:rPr>
          <w:rFonts w:eastAsiaTheme="minorEastAsia"/>
          <w:lang w:val="en-US" w:eastAsia="zh-CN"/>
        </w:rPr>
        <w:tab/>
        <w:t>P. D. L. Williams et al., “Experimental Study of the Radar Cross Section of Maritime Targets”, Electronic Circuits and Systems, Volume 2, No 4, July 1978</w:t>
      </w:r>
      <w:r>
        <w:rPr>
          <w:rFonts w:eastAsiaTheme="minorEastAsia"/>
          <w:lang w:val="en-US" w:eastAsia="zh-CN"/>
        </w:rPr>
        <w:t xml:space="preserve">, </w:t>
      </w:r>
      <w:hyperlink r:id="rId115" w:history="1">
        <w:r w:rsidRPr="00FE0590">
          <w:rPr>
            <w:rStyle w:val="ac"/>
            <w:rFonts w:eastAsiaTheme="minorEastAsia"/>
            <w:lang w:eastAsia="zh-CN"/>
          </w:rPr>
          <w:t>Experimental study of the radar cross-section of maritime targets | IEE Journal on Electronic Circuits and Systems</w:t>
        </w:r>
      </w:hyperlink>
      <w:r>
        <w:rPr>
          <w:rFonts w:eastAsiaTheme="minorEastAsia"/>
          <w:lang w:val="en-US" w:eastAsia="zh-CN"/>
        </w:rPr>
        <w:t>.</w:t>
      </w:r>
    </w:p>
    <w:p w14:paraId="5857E639" w14:textId="77777777" w:rsidR="002734FC" w:rsidRPr="009568D3" w:rsidRDefault="002734FC" w:rsidP="002734FC">
      <w:pPr>
        <w:pStyle w:val="EX"/>
        <w:rPr>
          <w:rFonts w:eastAsiaTheme="minorEastAsia"/>
          <w:lang w:val="en-US" w:eastAsia="zh-CN"/>
        </w:rPr>
      </w:pPr>
      <w:r w:rsidRPr="009568D3">
        <w:rPr>
          <w:rFonts w:eastAsiaTheme="minorEastAsia" w:hint="eastAsia"/>
          <w:lang w:val="en-US" w:eastAsia="zh-CN"/>
        </w:rPr>
        <w:t>[</w:t>
      </w:r>
      <w:r>
        <w:rPr>
          <w:rFonts w:eastAsiaTheme="minorEastAsia"/>
          <w:lang w:val="en-US" w:eastAsia="zh-CN"/>
        </w:rPr>
        <w:t>192</w:t>
      </w:r>
      <w:r w:rsidRPr="009568D3">
        <w:rPr>
          <w:rFonts w:eastAsiaTheme="minorEastAsia" w:hint="eastAsia"/>
          <w:lang w:val="en-US" w:eastAsia="zh-CN"/>
        </w:rPr>
        <w:t>]</w:t>
      </w:r>
      <w:r w:rsidRPr="009568D3">
        <w:rPr>
          <w:rFonts w:eastAsiaTheme="minorEastAsia"/>
          <w:lang w:eastAsia="zh-CN"/>
        </w:rPr>
        <w:tab/>
      </w:r>
      <w:r w:rsidRPr="009568D3">
        <w:rPr>
          <w:rFonts w:eastAsiaTheme="minorEastAsia" w:hint="eastAsia"/>
          <w:lang w:val="en-US" w:eastAsia="zh-CN"/>
        </w:rPr>
        <w:tab/>
        <w:t xml:space="preserve">IMO A.1046(27): </w:t>
      </w:r>
      <w:r w:rsidRPr="009568D3">
        <w:rPr>
          <w:rFonts w:eastAsiaTheme="minorEastAsia"/>
          <w:lang w:eastAsia="zh-CN"/>
        </w:rPr>
        <w:t>"</w:t>
      </w:r>
      <w:r w:rsidRPr="009568D3">
        <w:rPr>
          <w:rFonts w:eastAsiaTheme="minorEastAsia" w:hint="eastAsia"/>
          <w:lang w:val="en-US" w:eastAsia="zh-CN"/>
        </w:rPr>
        <w:t xml:space="preserve">Revised report on the study of a worldwide </w:t>
      </w:r>
      <w:proofErr w:type="spellStart"/>
      <w:r w:rsidRPr="009568D3">
        <w:rPr>
          <w:rFonts w:eastAsiaTheme="minorEastAsia" w:hint="eastAsia"/>
          <w:lang w:val="en-US" w:eastAsia="zh-CN"/>
        </w:rPr>
        <w:t>radionavigation</w:t>
      </w:r>
      <w:proofErr w:type="spellEnd"/>
      <w:r w:rsidRPr="009568D3">
        <w:rPr>
          <w:rFonts w:eastAsiaTheme="minorEastAsia" w:hint="eastAsia"/>
          <w:lang w:val="en-US" w:eastAsia="zh-CN"/>
        </w:rPr>
        <w:t xml:space="preserve"> system</w:t>
      </w:r>
      <w:r w:rsidRPr="009568D3">
        <w:rPr>
          <w:rFonts w:eastAsiaTheme="minorEastAsia"/>
          <w:lang w:eastAsia="zh-CN"/>
        </w:rPr>
        <w:t>"</w:t>
      </w:r>
      <w:r w:rsidRPr="009568D3">
        <w:rPr>
          <w:rFonts w:eastAsiaTheme="minorEastAsia" w:hint="eastAsia"/>
          <w:lang w:val="en-US" w:eastAsia="zh-CN"/>
        </w:rPr>
        <w:t>.</w:t>
      </w:r>
      <w:r>
        <w:rPr>
          <w:rFonts w:eastAsiaTheme="minorEastAsia"/>
          <w:lang w:val="en-US" w:eastAsia="zh-CN"/>
        </w:rPr>
        <w:t xml:space="preserve"> (</w:t>
      </w:r>
      <w:hyperlink r:id="rId116" w:history="1">
        <w:r w:rsidRPr="00247385">
          <w:rPr>
            <w:rStyle w:val="ac"/>
            <w:rFonts w:eastAsiaTheme="minorEastAsia"/>
            <w:lang w:eastAsia="zh-CN"/>
          </w:rPr>
          <w:t xml:space="preserve">1046(27) Worldwide </w:t>
        </w:r>
        <w:proofErr w:type="spellStart"/>
        <w:r w:rsidRPr="00247385">
          <w:rPr>
            <w:rStyle w:val="ac"/>
            <w:rFonts w:eastAsiaTheme="minorEastAsia"/>
            <w:lang w:eastAsia="zh-CN"/>
          </w:rPr>
          <w:t>radionavigation</w:t>
        </w:r>
        <w:proofErr w:type="spellEnd"/>
        <w:r w:rsidRPr="00247385">
          <w:rPr>
            <w:rStyle w:val="ac"/>
            <w:rFonts w:eastAsiaTheme="minorEastAsia"/>
            <w:lang w:eastAsia="zh-CN"/>
          </w:rPr>
          <w:t xml:space="preserve"> system - Netherlands Regulatory Framework (</w:t>
        </w:r>
        <w:proofErr w:type="spellStart"/>
        <w:r w:rsidRPr="00247385">
          <w:rPr>
            <w:rStyle w:val="ac"/>
            <w:rFonts w:eastAsiaTheme="minorEastAsia"/>
            <w:lang w:eastAsia="zh-CN"/>
          </w:rPr>
          <w:t>NeRF</w:t>
        </w:r>
        <w:proofErr w:type="spellEnd"/>
        <w:r w:rsidRPr="00247385">
          <w:rPr>
            <w:rStyle w:val="ac"/>
            <w:rFonts w:eastAsiaTheme="minorEastAsia"/>
            <w:lang w:eastAsia="zh-CN"/>
          </w:rPr>
          <w:t>) – Maritime</w:t>
        </w:r>
      </w:hyperlink>
      <w:r>
        <w:rPr>
          <w:rFonts w:eastAsiaTheme="minorEastAsia"/>
          <w:lang w:val="en-US" w:eastAsia="zh-CN"/>
        </w:rPr>
        <w:t xml:space="preserve">). </w:t>
      </w:r>
    </w:p>
    <w:p w14:paraId="3F27FE9C" w14:textId="77777777" w:rsidR="002734FC" w:rsidRDefault="002734FC" w:rsidP="002734FC">
      <w:pPr>
        <w:pStyle w:val="EX"/>
        <w:rPr>
          <w:rFonts w:eastAsiaTheme="minorEastAsia"/>
          <w:lang w:eastAsia="zh-CN"/>
        </w:rPr>
      </w:pPr>
      <w:r w:rsidRPr="009568D3">
        <w:rPr>
          <w:rFonts w:eastAsiaTheme="minorEastAsia" w:hint="eastAsia"/>
          <w:lang w:val="en-US" w:eastAsia="zh-CN"/>
        </w:rPr>
        <w:t>[</w:t>
      </w:r>
      <w:r>
        <w:rPr>
          <w:rFonts w:eastAsiaTheme="minorEastAsia"/>
          <w:lang w:val="en-US" w:eastAsia="zh-CN"/>
        </w:rPr>
        <w:t>193</w:t>
      </w:r>
      <w:r w:rsidRPr="009568D3">
        <w:rPr>
          <w:rFonts w:eastAsiaTheme="minorEastAsia" w:hint="eastAsia"/>
          <w:lang w:val="en-US" w:eastAsia="zh-CN"/>
        </w:rPr>
        <w:t>]</w:t>
      </w:r>
      <w:r w:rsidRPr="009568D3">
        <w:rPr>
          <w:rFonts w:eastAsiaTheme="minorEastAsia" w:hint="eastAsia"/>
          <w:lang w:val="en-US" w:eastAsia="zh-CN"/>
        </w:rPr>
        <w:tab/>
      </w:r>
      <w:r w:rsidRPr="009568D3">
        <w:rPr>
          <w:rFonts w:eastAsiaTheme="minorEastAsia" w:hint="eastAsia"/>
          <w:lang w:val="en-US" w:eastAsia="zh-CN"/>
        </w:rPr>
        <w:tab/>
        <w:t>ES-TRIN:</w:t>
      </w:r>
      <w:r w:rsidRPr="009568D3">
        <w:rPr>
          <w:rFonts w:eastAsiaTheme="minorEastAsia"/>
          <w:lang w:eastAsia="zh-CN"/>
        </w:rPr>
        <w:t>"</w:t>
      </w:r>
      <w:r w:rsidRPr="009568D3">
        <w:rPr>
          <w:rFonts w:eastAsiaTheme="minorEastAsia" w:hint="eastAsia"/>
          <w:lang w:val="en-US" w:eastAsia="zh-CN"/>
        </w:rPr>
        <w:t>European Standard laying down Technical Requirements for Inland Navigation vessels</w:t>
      </w:r>
      <w:r w:rsidRPr="009568D3">
        <w:rPr>
          <w:rFonts w:eastAsiaTheme="minorEastAsia"/>
          <w:lang w:eastAsia="zh-CN"/>
        </w:rPr>
        <w:t>"</w:t>
      </w:r>
      <w:r w:rsidRPr="009568D3">
        <w:rPr>
          <w:rFonts w:eastAsiaTheme="minorEastAsia" w:hint="eastAsia"/>
          <w:lang w:val="en-US" w:eastAsia="zh-CN"/>
        </w:rPr>
        <w:t>.</w:t>
      </w:r>
      <w:r>
        <w:rPr>
          <w:rFonts w:eastAsiaTheme="minorEastAsia"/>
          <w:lang w:val="en-US" w:eastAsia="zh-CN"/>
        </w:rPr>
        <w:t xml:space="preserve"> (</w:t>
      </w:r>
      <w:hyperlink r:id="rId117" w:history="1">
        <w:r w:rsidRPr="00335948">
          <w:rPr>
            <w:rStyle w:val="ac"/>
            <w:rFonts w:eastAsiaTheme="minorEastAsia"/>
            <w:lang w:eastAsia="zh-CN"/>
          </w:rPr>
          <w:t>ES-TRIN 2025/1 - European Standard laying down Technical Requirements for Inland Navigation vessels</w:t>
        </w:r>
      </w:hyperlink>
      <w:r>
        <w:rPr>
          <w:rFonts w:eastAsiaTheme="minorEastAsia"/>
          <w:lang w:val="en-US" w:eastAsia="zh-CN"/>
        </w:rPr>
        <w:t>)</w:t>
      </w:r>
    </w:p>
    <w:p w14:paraId="7C5F81B5" w14:textId="77777777" w:rsidR="002734FC" w:rsidRPr="000E0534" w:rsidRDefault="002734FC" w:rsidP="002734FC">
      <w:pPr>
        <w:pStyle w:val="EX"/>
        <w:rPr>
          <w:rFonts w:eastAsiaTheme="minorEastAsia"/>
          <w:lang w:val="en-US" w:eastAsia="zh-CN"/>
        </w:rPr>
      </w:pPr>
      <w:r w:rsidRPr="00397A85">
        <w:rPr>
          <w:rFonts w:eastAsiaTheme="minorEastAsia"/>
          <w:lang w:eastAsia="zh-CN"/>
        </w:rPr>
        <w:t>[</w:t>
      </w:r>
      <w:r>
        <w:rPr>
          <w:rFonts w:eastAsiaTheme="minorEastAsia"/>
          <w:lang w:eastAsia="zh-CN"/>
        </w:rPr>
        <w:t>194</w:t>
      </w:r>
      <w:r w:rsidRPr="00397A85">
        <w:rPr>
          <w:rFonts w:eastAsiaTheme="minorEastAsia"/>
          <w:lang w:eastAsia="zh-CN"/>
        </w:rPr>
        <w:t>]</w:t>
      </w:r>
      <w:r w:rsidRPr="00397A85">
        <w:rPr>
          <w:rFonts w:eastAsiaTheme="minorEastAsia" w:hint="eastAsia"/>
          <w:lang w:val="en-US" w:eastAsia="zh-CN"/>
        </w:rPr>
        <w:t xml:space="preserve"> </w:t>
      </w:r>
      <w:r w:rsidRPr="00397A85">
        <w:rPr>
          <w:rFonts w:eastAsiaTheme="minorEastAsia" w:hint="eastAsia"/>
          <w:lang w:val="en-US" w:eastAsia="zh-CN"/>
        </w:rPr>
        <w:tab/>
      </w:r>
      <w:r w:rsidRPr="00397A85">
        <w:rPr>
          <w:rFonts w:eastAsiaTheme="minorEastAsia" w:hint="eastAsia"/>
          <w:lang w:val="en-US" w:eastAsia="zh-CN"/>
        </w:rPr>
        <w:tab/>
      </w:r>
      <w:proofErr w:type="spellStart"/>
      <w:r w:rsidRPr="00397A85">
        <w:rPr>
          <w:rFonts w:eastAsiaTheme="minorEastAsia" w:hint="eastAsia"/>
          <w:lang w:val="en-US" w:eastAsia="zh-CN"/>
        </w:rPr>
        <w:t>Meijun</w:t>
      </w:r>
      <w:proofErr w:type="spellEnd"/>
      <w:r w:rsidRPr="00397A85">
        <w:rPr>
          <w:rFonts w:eastAsiaTheme="minorEastAsia" w:hint="eastAsia"/>
          <w:lang w:val="en-US" w:eastAsia="zh-CN"/>
        </w:rPr>
        <w:t xml:space="preserve"> Zhou </w:t>
      </w:r>
      <w:r w:rsidRPr="00397A85">
        <w:rPr>
          <w:rFonts w:eastAsiaTheme="minorEastAsia"/>
          <w:lang w:eastAsia="zh-CN"/>
        </w:rPr>
        <w:t>et al.</w:t>
      </w:r>
      <w:r w:rsidRPr="00397A85">
        <w:rPr>
          <w:rFonts w:eastAsiaTheme="minorEastAsia" w:hint="eastAsia"/>
          <w:lang w:val="en-US" w:eastAsia="zh-CN"/>
        </w:rPr>
        <w:t xml:space="preserve">, </w:t>
      </w:r>
      <w:r w:rsidRPr="00397A85">
        <w:rPr>
          <w:rFonts w:eastAsiaTheme="minorEastAsia"/>
          <w:lang w:val="en-US" w:eastAsia="zh-CN"/>
        </w:rPr>
        <w:t>“</w:t>
      </w:r>
      <w:r w:rsidRPr="00397A85">
        <w:rPr>
          <w:rFonts w:eastAsiaTheme="minorEastAsia" w:hint="eastAsia"/>
          <w:lang w:val="en-US" w:eastAsia="zh-CN"/>
        </w:rPr>
        <w:t>Risk analysis of road networks under the influence of landslides by considering landslide susceptibility and road vulnerability: A case study</w:t>
      </w:r>
      <w:r w:rsidRPr="00397A85">
        <w:rPr>
          <w:rFonts w:eastAsiaTheme="minorEastAsia"/>
          <w:lang w:val="en-US" w:eastAsia="zh-CN"/>
        </w:rPr>
        <w:t>”</w:t>
      </w:r>
      <w:r w:rsidRPr="00397A85">
        <w:rPr>
          <w:rFonts w:eastAsiaTheme="minorEastAsia" w:hint="eastAsia"/>
          <w:lang w:val="en-US" w:eastAsia="zh-CN"/>
        </w:rPr>
        <w:t xml:space="preserve">, Natural Hazards </w:t>
      </w:r>
      <w:proofErr w:type="spellStart"/>
      <w:proofErr w:type="gramStart"/>
      <w:r w:rsidRPr="00397A85">
        <w:rPr>
          <w:rFonts w:eastAsiaTheme="minorEastAsia" w:hint="eastAsia"/>
          <w:lang w:val="en-US" w:eastAsia="zh-CN"/>
        </w:rPr>
        <w:t>Research,Volume</w:t>
      </w:r>
      <w:proofErr w:type="spellEnd"/>
      <w:proofErr w:type="gramEnd"/>
      <w:r w:rsidRPr="00397A85">
        <w:rPr>
          <w:rFonts w:eastAsiaTheme="minorEastAsia" w:hint="eastAsia"/>
          <w:lang w:val="en-US" w:eastAsia="zh-CN"/>
        </w:rPr>
        <w:t xml:space="preserve"> 4, Issue 3,2024, Pages 387-400,ISSN 2666-5921. </w:t>
      </w:r>
      <w:hyperlink r:id="rId118" w:history="1">
        <w:r w:rsidRPr="000E0534">
          <w:rPr>
            <w:rStyle w:val="ac"/>
            <w:rFonts w:eastAsiaTheme="minorEastAsia" w:hint="eastAsia"/>
            <w:lang w:val="en-US" w:eastAsia="zh-CN"/>
          </w:rPr>
          <w:t>https://doi.org/10.1016/j.nhres.2023.09.013.</w:t>
        </w:r>
      </w:hyperlink>
    </w:p>
    <w:p w14:paraId="76FFF131" w14:textId="77777777" w:rsidR="002734FC" w:rsidRPr="00397A85" w:rsidRDefault="002734FC" w:rsidP="002734FC">
      <w:pPr>
        <w:pStyle w:val="EX"/>
        <w:rPr>
          <w:rFonts w:eastAsiaTheme="minorEastAsia"/>
          <w:lang w:eastAsia="zh-CN"/>
        </w:rPr>
      </w:pPr>
      <w:r w:rsidRPr="000E0534">
        <w:rPr>
          <w:rFonts w:eastAsiaTheme="minorEastAsia"/>
          <w:lang w:val="en-US" w:eastAsia="zh-CN"/>
        </w:rPr>
        <w:lastRenderedPageBreak/>
        <w:t>[195]</w:t>
      </w:r>
      <w:r w:rsidRPr="000E0534">
        <w:rPr>
          <w:rFonts w:eastAsiaTheme="minorEastAsia"/>
          <w:lang w:val="en-US" w:eastAsia="zh-CN"/>
        </w:rPr>
        <w:tab/>
      </w:r>
      <w:r w:rsidRPr="000E0534">
        <w:rPr>
          <w:rFonts w:eastAsiaTheme="minorEastAsia"/>
          <w:lang w:val="en-US" w:eastAsia="zh-CN"/>
        </w:rPr>
        <w:tab/>
        <w:t xml:space="preserve">Behnam </w:t>
      </w:r>
      <w:proofErr w:type="spellStart"/>
      <w:r w:rsidRPr="000E0534">
        <w:rPr>
          <w:rFonts w:eastAsiaTheme="minorEastAsia"/>
          <w:lang w:val="en-US" w:eastAsia="zh-CN"/>
        </w:rPr>
        <w:t>Khorrami</w:t>
      </w:r>
      <w:proofErr w:type="spellEnd"/>
      <w:r w:rsidRPr="000E0534">
        <w:rPr>
          <w:rFonts w:eastAsiaTheme="minorEastAsia"/>
          <w:lang w:val="en-US" w:eastAsia="zh-CN"/>
        </w:rPr>
        <w:t xml:space="preserve"> et al. </w:t>
      </w:r>
      <w:r w:rsidRPr="00397A85">
        <w:rPr>
          <w:rFonts w:eastAsiaTheme="minorEastAsia"/>
          <w:lang w:eastAsia="zh-CN"/>
        </w:rPr>
        <w:t xml:space="preserve">(2021), “Land deformation and sinkhole occurrence in response to the fluctuations of groundwater storage: an integrated assessment of GRACE gravity measurements, </w:t>
      </w:r>
      <w:proofErr w:type="spellStart"/>
      <w:r w:rsidRPr="00397A85">
        <w:rPr>
          <w:rFonts w:eastAsiaTheme="minorEastAsia"/>
          <w:lang w:eastAsia="zh-CN"/>
        </w:rPr>
        <w:t>ICESat</w:t>
      </w:r>
      <w:proofErr w:type="spellEnd"/>
      <w:r w:rsidRPr="00397A85">
        <w:rPr>
          <w:rFonts w:eastAsiaTheme="minorEastAsia"/>
          <w:lang w:eastAsia="zh-CN"/>
        </w:rPr>
        <w:t xml:space="preserve">/ICESat-2 altimetry data, and hydrologic models”, </w:t>
      </w:r>
      <w:proofErr w:type="spellStart"/>
      <w:r w:rsidRPr="00397A85">
        <w:rPr>
          <w:rFonts w:eastAsiaTheme="minorEastAsia"/>
          <w:lang w:eastAsia="zh-CN"/>
        </w:rPr>
        <w:t>GIScience</w:t>
      </w:r>
      <w:proofErr w:type="spellEnd"/>
      <w:r w:rsidRPr="00397A85">
        <w:rPr>
          <w:rFonts w:eastAsiaTheme="minorEastAsia"/>
          <w:lang w:eastAsia="zh-CN"/>
        </w:rPr>
        <w:t xml:space="preserve"> &amp; Remote Sensing, 58:8, 1518-1542, </w:t>
      </w:r>
      <w:hyperlink r:id="rId119" w:history="1">
        <w:r w:rsidRPr="00397A85">
          <w:rPr>
            <w:rStyle w:val="ac"/>
            <w:rFonts w:eastAsiaTheme="minorEastAsia"/>
            <w:lang w:eastAsia="zh-CN"/>
          </w:rPr>
          <w:t>https://doi.org/10.1080/15481603.2021.200</w:t>
        </w:r>
        <w:bookmarkStart w:id="564" w:name="_Hlt197602759"/>
        <w:bookmarkStart w:id="565" w:name="_Hlt197602760"/>
        <w:r w:rsidRPr="00397A85">
          <w:rPr>
            <w:rStyle w:val="ac"/>
            <w:rFonts w:eastAsiaTheme="minorEastAsia"/>
            <w:lang w:eastAsia="zh-CN"/>
          </w:rPr>
          <w:t>0</w:t>
        </w:r>
        <w:bookmarkEnd w:id="564"/>
        <w:bookmarkEnd w:id="565"/>
        <w:r w:rsidRPr="00397A85">
          <w:rPr>
            <w:rStyle w:val="ac"/>
            <w:rFonts w:eastAsiaTheme="minorEastAsia"/>
            <w:lang w:eastAsia="zh-CN"/>
          </w:rPr>
          <w:t>349</w:t>
        </w:r>
      </w:hyperlink>
    </w:p>
    <w:p w14:paraId="53D4C921" w14:textId="77777777" w:rsidR="002734FC" w:rsidRPr="00397A85" w:rsidRDefault="002734FC" w:rsidP="002734FC">
      <w:pPr>
        <w:pStyle w:val="EX"/>
        <w:rPr>
          <w:rFonts w:eastAsiaTheme="minorEastAsia"/>
          <w:lang w:eastAsia="zh-CN"/>
        </w:rPr>
      </w:pPr>
      <w:r w:rsidRPr="000E0534">
        <w:rPr>
          <w:rFonts w:eastAsiaTheme="minorEastAsia"/>
          <w:lang w:val="en-US" w:eastAsia="zh-CN"/>
        </w:rPr>
        <w:t>[196]</w:t>
      </w:r>
      <w:r w:rsidRPr="000E0534">
        <w:rPr>
          <w:rFonts w:eastAsiaTheme="minorEastAsia"/>
          <w:lang w:val="en-US" w:eastAsia="zh-CN"/>
        </w:rPr>
        <w:tab/>
      </w:r>
      <w:r w:rsidRPr="000E0534">
        <w:rPr>
          <w:rFonts w:eastAsiaTheme="minorEastAsia"/>
          <w:lang w:val="en-US" w:eastAsia="zh-CN"/>
        </w:rPr>
        <w:tab/>
        <w:t xml:space="preserve">M. Parise et al. </w:t>
      </w:r>
      <w:r w:rsidRPr="00397A85">
        <w:rPr>
          <w:rFonts w:eastAsiaTheme="minorEastAsia"/>
          <w:lang w:eastAsia="zh-CN"/>
        </w:rPr>
        <w:t>(2018), “Sinkhole clusters after heavy rainstorms. Journal of Cave and Karst Studies”, v. 80, no. 1, p. 28-38. DOI: 10.4311/2017ES0105</w:t>
      </w:r>
      <w:r>
        <w:rPr>
          <w:rFonts w:eastAsiaTheme="minorEastAsia"/>
          <w:lang w:eastAsia="zh-CN"/>
        </w:rPr>
        <w:t xml:space="preserve"> (</w:t>
      </w:r>
      <w:hyperlink r:id="rId120" w:history="1">
        <w:r w:rsidRPr="0090606F">
          <w:rPr>
            <w:rStyle w:val="ac"/>
            <w:rFonts w:eastAsiaTheme="minorEastAsia"/>
            <w:lang w:eastAsia="zh-CN"/>
          </w:rPr>
          <w:t>(PDF) Sinkhole clusters after heavy rainstorms</w:t>
        </w:r>
      </w:hyperlink>
      <w:r>
        <w:rPr>
          <w:rFonts w:eastAsiaTheme="minorEastAsia"/>
          <w:lang w:eastAsia="zh-CN"/>
        </w:rPr>
        <w:t>).</w:t>
      </w:r>
    </w:p>
    <w:p w14:paraId="2534D939" w14:textId="77777777" w:rsidR="002734FC" w:rsidRPr="00397A85" w:rsidRDefault="002734FC" w:rsidP="002734FC">
      <w:pPr>
        <w:pStyle w:val="EX"/>
        <w:rPr>
          <w:rFonts w:eastAsiaTheme="minorEastAsia"/>
          <w:lang w:eastAsia="zh-CN"/>
        </w:rPr>
      </w:pPr>
      <w:r w:rsidRPr="00397A85">
        <w:rPr>
          <w:rFonts w:eastAsiaTheme="minorEastAsia"/>
          <w:lang w:eastAsia="zh-CN"/>
        </w:rPr>
        <w:t>[</w:t>
      </w:r>
      <w:r>
        <w:rPr>
          <w:rFonts w:eastAsiaTheme="minorEastAsia"/>
          <w:lang w:eastAsia="zh-CN"/>
        </w:rPr>
        <w:t>197</w:t>
      </w:r>
      <w:r w:rsidRPr="00397A85">
        <w:rPr>
          <w:rFonts w:eastAsiaTheme="minorEastAsia"/>
          <w:lang w:eastAsia="zh-CN"/>
        </w:rPr>
        <w:t>]</w:t>
      </w:r>
      <w:r w:rsidRPr="00397A85">
        <w:rPr>
          <w:rFonts w:eastAsiaTheme="minorEastAsia"/>
          <w:lang w:eastAsia="zh-CN"/>
        </w:rPr>
        <w:tab/>
      </w:r>
      <w:r w:rsidRPr="00397A85">
        <w:rPr>
          <w:rFonts w:eastAsiaTheme="minorEastAsia"/>
          <w:lang w:eastAsia="zh-CN"/>
        </w:rPr>
        <w:tab/>
      </w:r>
      <w:proofErr w:type="spellStart"/>
      <w:r w:rsidRPr="00397A85">
        <w:rPr>
          <w:rFonts w:eastAsiaTheme="minorEastAsia"/>
          <w:lang w:eastAsia="zh-CN"/>
        </w:rPr>
        <w:t>Euronews</w:t>
      </w:r>
      <w:proofErr w:type="spellEnd"/>
      <w:r w:rsidRPr="00397A85">
        <w:rPr>
          <w:rFonts w:eastAsiaTheme="minorEastAsia"/>
          <w:lang w:eastAsia="zh-CN"/>
        </w:rPr>
        <w:t xml:space="preserve"> (2024), “Surge in 'Turkey's granary' sinkholes imperils agriculture”, 6 September, </w:t>
      </w:r>
      <w:hyperlink r:id="rId121" w:history="1">
        <w:r w:rsidRPr="00397A85">
          <w:rPr>
            <w:rStyle w:val="ac"/>
            <w:rFonts w:eastAsiaTheme="minorEastAsia"/>
            <w:lang w:eastAsia="zh-CN"/>
          </w:rPr>
          <w:t>https://www.euronews.com/2024/09/06/surge-in-sinkholes-in-turkeys-granary-endangers-agriculture</w:t>
        </w:r>
      </w:hyperlink>
    </w:p>
    <w:p w14:paraId="777E1833" w14:textId="77777777" w:rsidR="002734FC" w:rsidRDefault="002734FC" w:rsidP="002734FC">
      <w:pPr>
        <w:pStyle w:val="EX"/>
        <w:rPr>
          <w:lang w:eastAsia="zh-CN"/>
        </w:rPr>
      </w:pPr>
      <w:r>
        <w:rPr>
          <w:lang w:eastAsia="zh-CN"/>
        </w:rPr>
        <w:t>[</w:t>
      </w:r>
      <w:r>
        <w:rPr>
          <w:rFonts w:eastAsiaTheme="minorEastAsia"/>
          <w:lang w:eastAsia="zh-CN"/>
        </w:rPr>
        <w:t>198</w:t>
      </w:r>
      <w:r>
        <w:rPr>
          <w:lang w:eastAsia="zh-CN"/>
        </w:rPr>
        <w:t>]</w:t>
      </w:r>
      <w:r>
        <w:rPr>
          <w:lang w:eastAsia="zh-CN"/>
        </w:rPr>
        <w:tab/>
        <w:t>Future of Freight: The Use of Drones in Logistics,</w:t>
      </w:r>
      <w:r>
        <w:rPr>
          <w:lang w:eastAsia="zh-CN"/>
        </w:rPr>
        <w:br/>
      </w:r>
      <w:hyperlink r:id="rId122" w:history="1">
        <w:r w:rsidRPr="00D138DA">
          <w:rPr>
            <w:rStyle w:val="ac"/>
            <w:lang w:eastAsia="zh-CN"/>
          </w:rPr>
          <w:t>https://dhl-freight-connections.com/en/solutions/future-of-freight-the-use-of-drones-in-logistics/</w:t>
        </w:r>
      </w:hyperlink>
      <w:r>
        <w:rPr>
          <w:lang w:eastAsia="zh-CN"/>
        </w:rPr>
        <w:t xml:space="preserve">. </w:t>
      </w:r>
    </w:p>
    <w:p w14:paraId="3B735B15" w14:textId="77777777" w:rsidR="002734FC" w:rsidRDefault="002734FC" w:rsidP="002734FC">
      <w:pPr>
        <w:pStyle w:val="EX"/>
        <w:rPr>
          <w:lang w:eastAsia="zh-CN"/>
        </w:rPr>
      </w:pPr>
      <w:r w:rsidRPr="002553D7">
        <w:rPr>
          <w:rFonts w:hint="eastAsia"/>
          <w:lang w:val="fr-FR" w:eastAsia="zh-CN"/>
        </w:rPr>
        <w:t>[</w:t>
      </w:r>
      <w:r>
        <w:rPr>
          <w:rFonts w:eastAsiaTheme="minorEastAsia"/>
          <w:lang w:val="fr-FR" w:eastAsia="zh-CN"/>
        </w:rPr>
        <w:t>199</w:t>
      </w:r>
      <w:r w:rsidRPr="002553D7">
        <w:rPr>
          <w:lang w:val="fr-FR" w:eastAsia="zh-CN"/>
        </w:rPr>
        <w:t>]</w:t>
      </w:r>
      <w:r w:rsidRPr="002553D7">
        <w:rPr>
          <w:lang w:val="fr-FR" w:eastAsia="zh-CN"/>
        </w:rPr>
        <w:tab/>
        <w:t xml:space="preserve">Yasin, Jawad N., et al. </w:t>
      </w:r>
      <w:r>
        <w:rPr>
          <w:lang w:eastAsia="zh-CN"/>
        </w:rPr>
        <w:t>"Unmanned aerial vehicles (</w:t>
      </w:r>
      <w:proofErr w:type="spellStart"/>
      <w:r>
        <w:rPr>
          <w:lang w:eastAsia="zh-CN"/>
        </w:rPr>
        <w:t>uavs</w:t>
      </w:r>
      <w:proofErr w:type="spellEnd"/>
      <w:r>
        <w:rPr>
          <w:lang w:eastAsia="zh-CN"/>
        </w:rPr>
        <w:t>): Collision avoidance systems and approaches." IEEE access 8 (2020): 105139-105155. (</w:t>
      </w:r>
      <w:hyperlink r:id="rId123" w:history="1">
        <w:r w:rsidRPr="00645AEE">
          <w:rPr>
            <w:rStyle w:val="ac"/>
            <w:lang w:eastAsia="zh-CN"/>
          </w:rPr>
          <w:t xml:space="preserve">Unmanned Aerial Vehicles (UAVs): Collision Avoidance Systems and Approaches | IEEE Journals &amp; Magazine | IEEE </w:t>
        </w:r>
        <w:proofErr w:type="spellStart"/>
        <w:r w:rsidRPr="00645AEE">
          <w:rPr>
            <w:rStyle w:val="ac"/>
            <w:lang w:eastAsia="zh-CN"/>
          </w:rPr>
          <w:t>Xplore</w:t>
        </w:r>
        <w:proofErr w:type="spellEnd"/>
      </w:hyperlink>
      <w:r>
        <w:rPr>
          <w:lang w:eastAsia="zh-CN"/>
        </w:rPr>
        <w:t>).</w:t>
      </w:r>
    </w:p>
    <w:p w14:paraId="537A0686" w14:textId="77777777" w:rsidR="002734FC" w:rsidRDefault="002734FC" w:rsidP="002734FC">
      <w:pPr>
        <w:pStyle w:val="EX"/>
        <w:rPr>
          <w:rFonts w:eastAsiaTheme="minorEastAsia"/>
          <w:lang w:eastAsia="zh-CN"/>
        </w:rPr>
      </w:pPr>
      <w:r w:rsidRPr="000E0534">
        <w:rPr>
          <w:lang w:val="en-US" w:eastAsia="zh-CN"/>
        </w:rPr>
        <w:t>[</w:t>
      </w:r>
      <w:r w:rsidRPr="000E0534">
        <w:rPr>
          <w:rFonts w:eastAsiaTheme="minorEastAsia"/>
          <w:lang w:val="en-US" w:eastAsia="zh-CN"/>
        </w:rPr>
        <w:t>200</w:t>
      </w:r>
      <w:r w:rsidRPr="000E0534">
        <w:rPr>
          <w:lang w:val="en-US" w:eastAsia="zh-CN"/>
        </w:rPr>
        <w:t>]</w:t>
      </w:r>
      <w:r w:rsidRPr="000E0534">
        <w:rPr>
          <w:lang w:val="en-US" w:eastAsia="zh-CN"/>
        </w:rPr>
        <w:tab/>
        <w:t xml:space="preserve">Chen, Wen, et al. </w:t>
      </w:r>
      <w:r>
        <w:rPr>
          <w:lang w:eastAsia="zh-CN"/>
        </w:rPr>
        <w:t>"Enhancing GNSS Positioning in Urban Canyon Areas via a Modified Design Matrix Approach." IEEE Internet of Things Journal (2023). (</w:t>
      </w:r>
      <w:hyperlink r:id="rId124" w:history="1">
        <w:r w:rsidRPr="00F74077">
          <w:rPr>
            <w:rStyle w:val="ac"/>
            <w:lang w:eastAsia="zh-CN"/>
          </w:rPr>
          <w:t xml:space="preserve">Enhancing GNSS Positioning in Urban Canyon Areas via a Modified Design Matrix Approach | IEEE Journals &amp; Magazine | IEEE </w:t>
        </w:r>
        <w:proofErr w:type="spellStart"/>
        <w:r w:rsidRPr="00F74077">
          <w:rPr>
            <w:rStyle w:val="ac"/>
            <w:lang w:eastAsia="zh-CN"/>
          </w:rPr>
          <w:t>Xplore</w:t>
        </w:r>
        <w:proofErr w:type="spellEnd"/>
      </w:hyperlink>
      <w:r>
        <w:rPr>
          <w:lang w:eastAsia="zh-CN"/>
        </w:rPr>
        <w:t>).</w:t>
      </w:r>
    </w:p>
    <w:p w14:paraId="0B5930FA" w14:textId="77777777" w:rsidR="002734FC" w:rsidRPr="00CE3443" w:rsidRDefault="002734FC" w:rsidP="002734FC">
      <w:pPr>
        <w:pStyle w:val="EX"/>
        <w:rPr>
          <w:rFonts w:eastAsia="Yu Mincho"/>
        </w:rPr>
      </w:pPr>
      <w:r w:rsidRPr="00CE3443">
        <w:rPr>
          <w:rFonts w:eastAsia="Yu Mincho"/>
        </w:rPr>
        <w:t>[</w:t>
      </w:r>
      <w:r>
        <w:rPr>
          <w:rFonts w:eastAsiaTheme="minorEastAsia"/>
          <w:lang w:eastAsia="zh-CN"/>
        </w:rPr>
        <w:t>201</w:t>
      </w:r>
      <w:r w:rsidRPr="00CE3443">
        <w:rPr>
          <w:rFonts w:eastAsia="Yu Mincho"/>
        </w:rPr>
        <w:t>]</w:t>
      </w:r>
      <w:r w:rsidRPr="00CE3443">
        <w:rPr>
          <w:rFonts w:eastAsia="Yu Mincho"/>
        </w:rPr>
        <w:tab/>
        <w:t xml:space="preserve">IEEE 802.11bf/D8.0, “Draft Standard for Information technology – Telecommunications and information exchange between systems Local and metropolitan area networks – Specific requirements, Part 11: Wireless LAN Medium Access Control (MAC) and Physical Layer (PHY) Specifications, Amendment 4: Enhancements for Wireless LAN Sensing”. </w:t>
      </w:r>
      <w:r>
        <w:rPr>
          <w:rFonts w:eastAsia="Yu Mincho"/>
        </w:rPr>
        <w:t>(</w:t>
      </w:r>
      <w:hyperlink r:id="rId125" w:history="1">
        <w:r w:rsidRPr="005237EA">
          <w:rPr>
            <w:rStyle w:val="ac"/>
            <w:rFonts w:eastAsia="Yu Mincho"/>
          </w:rPr>
          <w:t>IEEE SA - IEEE 802.11bf-2025</w:t>
        </w:r>
      </w:hyperlink>
      <w:r>
        <w:rPr>
          <w:rFonts w:eastAsia="Yu Mincho"/>
        </w:rPr>
        <w:t>).</w:t>
      </w:r>
    </w:p>
    <w:p w14:paraId="77B8A8AE" w14:textId="77777777" w:rsidR="002734FC" w:rsidRPr="00E42EB3" w:rsidRDefault="002734FC" w:rsidP="002734FC">
      <w:pPr>
        <w:pStyle w:val="EX"/>
        <w:rPr>
          <w:rFonts w:eastAsiaTheme="minorEastAsia"/>
          <w:b/>
          <w:bCs/>
          <w:lang w:eastAsia="zh-CN"/>
        </w:rPr>
      </w:pPr>
      <w:r>
        <w:t>[</w:t>
      </w:r>
      <w:r>
        <w:rPr>
          <w:rFonts w:eastAsiaTheme="minorEastAsia"/>
          <w:lang w:eastAsia="zh-CN"/>
        </w:rPr>
        <w:t>202</w:t>
      </w:r>
      <w:r>
        <w:t>]</w:t>
      </w:r>
      <w:r>
        <w:tab/>
      </w:r>
      <w:r w:rsidRPr="00B838C6">
        <w:t>ETSI GR ISC 001 V1.1.1 (2025-03)</w:t>
      </w:r>
      <w:r w:rsidRPr="00E45C81">
        <w:t xml:space="preserve">: “Integrated Sensing </w:t>
      </w:r>
      <w:proofErr w:type="gramStart"/>
      <w:r w:rsidRPr="00E45C81">
        <w:t>And</w:t>
      </w:r>
      <w:proofErr w:type="gramEnd"/>
      <w:r w:rsidRPr="00E45C81">
        <w:t xml:space="preserve"> Communications (ISAC); Use Cases and Deployment Scenarios”</w:t>
      </w:r>
      <w:r>
        <w:t>.</w:t>
      </w:r>
    </w:p>
    <w:p w14:paraId="022C0E74" w14:textId="77777777" w:rsidR="002734FC" w:rsidRDefault="002734FC" w:rsidP="002734FC">
      <w:pPr>
        <w:pStyle w:val="EX"/>
        <w:rPr>
          <w:lang w:eastAsia="en-GB"/>
        </w:rPr>
      </w:pPr>
      <w:r w:rsidRPr="00AB2196">
        <w:rPr>
          <w:lang w:val="de-AT" w:eastAsia="en-GB"/>
        </w:rPr>
        <w:t>[</w:t>
      </w:r>
      <w:r w:rsidRPr="00AB2196">
        <w:rPr>
          <w:rFonts w:eastAsiaTheme="minorEastAsia"/>
          <w:lang w:val="de-AT" w:eastAsia="zh-CN"/>
        </w:rPr>
        <w:t>201</w:t>
      </w:r>
      <w:r w:rsidRPr="00AB2196">
        <w:rPr>
          <w:lang w:val="de-AT" w:eastAsia="en-GB"/>
        </w:rPr>
        <w:t>]</w:t>
      </w:r>
      <w:r w:rsidRPr="00AB2196">
        <w:rPr>
          <w:lang w:val="de-AT" w:eastAsia="en-GB"/>
        </w:rPr>
        <w:tab/>
        <w:t xml:space="preserve">Wymeersch, H., Parssinen, A., Abrudan, T. et al (2022). </w:t>
      </w:r>
      <w:r>
        <w:rPr>
          <w:lang w:eastAsia="en-GB"/>
        </w:rPr>
        <w:t xml:space="preserve">6G Radio Requirements to Support Integrated Communication, Localization, and Sensing.  2022 Joint European Conference on Networks and Communications and 6G Summit, </w:t>
      </w:r>
      <w:proofErr w:type="spellStart"/>
      <w:r>
        <w:rPr>
          <w:lang w:eastAsia="en-GB"/>
        </w:rPr>
        <w:t>EuCNC</w:t>
      </w:r>
      <w:proofErr w:type="spellEnd"/>
      <w:r>
        <w:rPr>
          <w:lang w:eastAsia="en-GB"/>
        </w:rPr>
        <w:t xml:space="preserve">/6G Summit 2022: 463-469. </w:t>
      </w:r>
      <w:hyperlink r:id="rId126" w:history="1">
        <w:r w:rsidRPr="00FC64E5">
          <w:rPr>
            <w:rStyle w:val="ac"/>
            <w:lang w:eastAsia="en-GB"/>
          </w:rPr>
          <w:t>http://dx.doi.org/10.1109/EuCNC/6GSummit54941.2022.9815783</w:t>
        </w:r>
      </w:hyperlink>
    </w:p>
    <w:p w14:paraId="6F3339B3" w14:textId="77777777" w:rsidR="002734FC" w:rsidRPr="006B5CA2" w:rsidRDefault="002734FC" w:rsidP="002734FC">
      <w:pPr>
        <w:pStyle w:val="EX"/>
        <w:rPr>
          <w:rFonts w:eastAsiaTheme="minorEastAsia"/>
          <w:lang w:eastAsia="zh-CN"/>
        </w:rPr>
      </w:pPr>
      <w:r w:rsidRPr="006B5CA2">
        <w:rPr>
          <w:rFonts w:eastAsiaTheme="minorEastAsia"/>
          <w:lang w:eastAsia="zh-CN"/>
        </w:rPr>
        <w:t>[</w:t>
      </w:r>
      <w:r>
        <w:rPr>
          <w:rFonts w:eastAsiaTheme="minorEastAsia"/>
          <w:lang w:eastAsia="zh-CN"/>
        </w:rPr>
        <w:t>202</w:t>
      </w:r>
      <w:r w:rsidRPr="006B5CA2">
        <w:rPr>
          <w:rFonts w:eastAsiaTheme="minorEastAsia"/>
          <w:lang w:eastAsia="zh-CN"/>
        </w:rPr>
        <w:t>]</w:t>
      </w:r>
      <w:r w:rsidRPr="006B5CA2">
        <w:rPr>
          <w:rFonts w:eastAsiaTheme="minorEastAsia"/>
          <w:lang w:eastAsia="zh-CN"/>
        </w:rPr>
        <w:tab/>
        <w:t xml:space="preserve">3GPP TS 22.220: "Service requirements for Home Node B (HNB) and Home </w:t>
      </w:r>
      <w:proofErr w:type="spellStart"/>
      <w:r w:rsidRPr="006B5CA2">
        <w:rPr>
          <w:rFonts w:eastAsiaTheme="minorEastAsia"/>
          <w:lang w:eastAsia="zh-CN"/>
        </w:rPr>
        <w:t>eNode</w:t>
      </w:r>
      <w:proofErr w:type="spellEnd"/>
      <w:r w:rsidRPr="006B5CA2">
        <w:rPr>
          <w:rFonts w:eastAsiaTheme="minorEastAsia"/>
          <w:lang w:eastAsia="zh-CN"/>
        </w:rPr>
        <w:t xml:space="preserve"> B (</w:t>
      </w:r>
      <w:proofErr w:type="spellStart"/>
      <w:r w:rsidRPr="006B5CA2">
        <w:rPr>
          <w:rFonts w:eastAsiaTheme="minorEastAsia"/>
          <w:lang w:eastAsia="zh-CN"/>
        </w:rPr>
        <w:t>HeNB</w:t>
      </w:r>
      <w:proofErr w:type="spellEnd"/>
      <w:r w:rsidRPr="006B5CA2">
        <w:rPr>
          <w:rFonts w:eastAsiaTheme="minorEastAsia"/>
          <w:lang w:eastAsia="zh-CN"/>
        </w:rPr>
        <w:t>)".</w:t>
      </w:r>
    </w:p>
    <w:p w14:paraId="1B3985C3" w14:textId="77777777" w:rsidR="002734FC" w:rsidRPr="006B5CA2" w:rsidRDefault="002734FC" w:rsidP="002734FC">
      <w:pPr>
        <w:pStyle w:val="EX"/>
        <w:rPr>
          <w:rFonts w:eastAsiaTheme="minorEastAsia"/>
          <w:lang w:eastAsia="zh-CN"/>
        </w:rPr>
      </w:pPr>
      <w:r w:rsidRPr="006B5CA2">
        <w:rPr>
          <w:rFonts w:eastAsiaTheme="minorEastAsia"/>
          <w:lang w:eastAsia="zh-CN"/>
        </w:rPr>
        <w:t>[</w:t>
      </w:r>
      <w:r>
        <w:rPr>
          <w:rFonts w:eastAsiaTheme="minorEastAsia"/>
          <w:lang w:eastAsia="zh-CN"/>
        </w:rPr>
        <w:t>203</w:t>
      </w:r>
      <w:r w:rsidRPr="006B5CA2">
        <w:rPr>
          <w:rFonts w:eastAsiaTheme="minorEastAsia"/>
          <w:lang w:eastAsia="zh-CN"/>
        </w:rPr>
        <w:t xml:space="preserve">] </w:t>
      </w:r>
      <w:r w:rsidRPr="006B5CA2">
        <w:rPr>
          <w:rFonts w:eastAsiaTheme="minorEastAsia"/>
          <w:lang w:eastAsia="zh-CN"/>
        </w:rPr>
        <w:tab/>
        <w:t>3GPP TS 38.104: "Base Station (BS) radio transmission and reception".</w:t>
      </w:r>
    </w:p>
    <w:p w14:paraId="08CD4C74" w14:textId="77777777" w:rsidR="002734FC" w:rsidRDefault="002734FC" w:rsidP="002734FC">
      <w:pPr>
        <w:pStyle w:val="EX"/>
        <w:rPr>
          <w:rFonts w:eastAsiaTheme="minorEastAsia"/>
          <w:lang w:eastAsia="zh-CN"/>
        </w:rPr>
      </w:pPr>
      <w:r w:rsidRPr="006B5CA2">
        <w:rPr>
          <w:rFonts w:eastAsiaTheme="minorEastAsia"/>
          <w:lang w:eastAsia="zh-CN"/>
        </w:rPr>
        <w:t>[</w:t>
      </w:r>
      <w:r>
        <w:rPr>
          <w:rFonts w:eastAsiaTheme="minorEastAsia"/>
          <w:lang w:eastAsia="zh-CN"/>
        </w:rPr>
        <w:t>204</w:t>
      </w:r>
      <w:r w:rsidRPr="006B5CA2">
        <w:rPr>
          <w:rFonts w:eastAsiaTheme="minorEastAsia"/>
          <w:lang w:eastAsia="zh-CN"/>
        </w:rPr>
        <w:t xml:space="preserve">] </w:t>
      </w:r>
      <w:r w:rsidRPr="006B5CA2">
        <w:rPr>
          <w:rFonts w:eastAsiaTheme="minorEastAsia"/>
          <w:lang w:eastAsia="zh-CN"/>
        </w:rPr>
        <w:tab/>
        <w:t>3GPP TR 38.799: "Study on additional topological enhancements for NR".</w:t>
      </w:r>
    </w:p>
    <w:p w14:paraId="46FAC3F9" w14:textId="77777777" w:rsidR="002734FC" w:rsidRDefault="002734FC" w:rsidP="002734FC">
      <w:pPr>
        <w:pStyle w:val="EX"/>
        <w:rPr>
          <w:rFonts w:eastAsiaTheme="minorEastAsia"/>
          <w:lang w:eastAsia="zh-CN"/>
        </w:rPr>
      </w:pPr>
      <w:r w:rsidRPr="00CA28ED">
        <w:rPr>
          <w:rFonts w:eastAsiaTheme="minorEastAsia"/>
          <w:lang w:eastAsia="zh-CN"/>
        </w:rPr>
        <w:t>[</w:t>
      </w:r>
      <w:r>
        <w:rPr>
          <w:rFonts w:eastAsiaTheme="minorEastAsia"/>
          <w:lang w:eastAsia="zh-CN"/>
        </w:rPr>
        <w:t>205</w:t>
      </w:r>
      <w:r w:rsidRPr="00CA28ED">
        <w:rPr>
          <w:rFonts w:eastAsiaTheme="minorEastAsia"/>
          <w:lang w:eastAsia="zh-CN"/>
        </w:rPr>
        <w:t>]</w:t>
      </w:r>
      <w:r w:rsidRPr="00CA28ED">
        <w:rPr>
          <w:rFonts w:eastAsiaTheme="minorEastAsia"/>
          <w:lang w:eastAsia="zh-CN"/>
        </w:rPr>
        <w:tab/>
      </w:r>
      <w:hyperlink r:id="rId127" w:history="1">
        <w:r w:rsidRPr="00D47FD3">
          <w:rPr>
            <w:rStyle w:val="ac"/>
            <w:rFonts w:eastAsiaTheme="minorEastAsia"/>
            <w:lang w:eastAsia="zh-CN"/>
          </w:rPr>
          <w:t>Press Release: Press Information Bureau</w:t>
        </w:r>
      </w:hyperlink>
      <w:r>
        <w:rPr>
          <w:rFonts w:eastAsiaTheme="minorEastAsia"/>
          <w:lang w:eastAsia="zh-CN"/>
        </w:rPr>
        <w:t>.</w:t>
      </w:r>
    </w:p>
    <w:p w14:paraId="1D3D0C63" w14:textId="77777777" w:rsidR="002734FC" w:rsidRPr="009E51DA" w:rsidRDefault="002734FC" w:rsidP="002734FC">
      <w:pPr>
        <w:pStyle w:val="EX"/>
        <w:rPr>
          <w:rFonts w:eastAsiaTheme="minorEastAsia"/>
          <w:lang w:eastAsia="zh-CN"/>
        </w:rPr>
      </w:pPr>
      <w:r w:rsidRPr="009E51DA">
        <w:rPr>
          <w:rFonts w:eastAsiaTheme="minorEastAsia"/>
          <w:lang w:eastAsia="zh-CN"/>
        </w:rPr>
        <w:t>[</w:t>
      </w:r>
      <w:r>
        <w:rPr>
          <w:rFonts w:eastAsiaTheme="minorEastAsia"/>
          <w:lang w:eastAsia="zh-CN"/>
        </w:rPr>
        <w:t>206</w:t>
      </w:r>
      <w:r w:rsidRPr="009E51DA">
        <w:rPr>
          <w:rFonts w:eastAsiaTheme="minorEastAsia"/>
          <w:lang w:eastAsia="zh-CN"/>
        </w:rPr>
        <w:t>]</w:t>
      </w:r>
      <w:r w:rsidRPr="009E51DA">
        <w:rPr>
          <w:rFonts w:eastAsiaTheme="minorEastAsia"/>
          <w:lang w:eastAsia="zh-CN"/>
        </w:rPr>
        <w:tab/>
        <w:t>Next G Alliance, “Roadmap to 6G”. (</w:t>
      </w:r>
      <w:hyperlink r:id="rId128" w:history="1">
        <w:r w:rsidRPr="00D138DA">
          <w:rPr>
            <w:rStyle w:val="ac"/>
            <w:rFonts w:eastAsiaTheme="minorEastAsia"/>
            <w:lang w:eastAsia="zh-CN"/>
          </w:rPr>
          <w:t>https://nextgalliance.org/white_papers/roadmap-to-6g/</w:t>
        </w:r>
      </w:hyperlink>
      <w:r w:rsidRPr="009E51DA">
        <w:rPr>
          <w:rFonts w:eastAsiaTheme="minorEastAsia"/>
          <w:lang w:eastAsia="zh-CN"/>
        </w:rPr>
        <w:t>)</w:t>
      </w:r>
    </w:p>
    <w:p w14:paraId="4A10FF24" w14:textId="77777777" w:rsidR="002734FC" w:rsidRPr="009E51DA" w:rsidRDefault="002734FC" w:rsidP="002734FC">
      <w:pPr>
        <w:pStyle w:val="EX"/>
        <w:rPr>
          <w:rFonts w:eastAsiaTheme="minorEastAsia"/>
          <w:lang w:eastAsia="zh-CN"/>
        </w:rPr>
      </w:pPr>
      <w:r w:rsidRPr="009E51DA">
        <w:rPr>
          <w:rFonts w:eastAsiaTheme="minorEastAsia"/>
          <w:lang w:eastAsia="zh-CN"/>
        </w:rPr>
        <w:t>[</w:t>
      </w:r>
      <w:r>
        <w:rPr>
          <w:rFonts w:eastAsiaTheme="minorEastAsia"/>
          <w:lang w:eastAsia="zh-CN"/>
        </w:rPr>
        <w:t>207</w:t>
      </w:r>
      <w:r w:rsidRPr="009E51DA">
        <w:rPr>
          <w:rFonts w:eastAsiaTheme="minorEastAsia"/>
          <w:lang w:eastAsia="zh-CN"/>
        </w:rPr>
        <w:t>]</w:t>
      </w:r>
      <w:r w:rsidRPr="009E51DA">
        <w:rPr>
          <w:rFonts w:eastAsiaTheme="minorEastAsia"/>
          <w:lang w:eastAsia="zh-CN"/>
        </w:rPr>
        <w:tab/>
        <w:t>Next G Alliance, “Trust, Security, and Resilience for 6G Systems”. (</w:t>
      </w:r>
      <w:hyperlink r:id="rId129" w:history="1">
        <w:r w:rsidRPr="00D138DA">
          <w:rPr>
            <w:rStyle w:val="ac"/>
            <w:rFonts w:eastAsiaTheme="minorEastAsia"/>
            <w:lang w:eastAsia="zh-CN"/>
          </w:rPr>
          <w:t>https://nextgalliance.org/white_papers/trust-security-and-resilience-for-6g-systems/</w:t>
        </w:r>
      </w:hyperlink>
      <w:r w:rsidRPr="009E51DA">
        <w:rPr>
          <w:rFonts w:eastAsiaTheme="minorEastAsia"/>
          <w:lang w:eastAsia="zh-CN"/>
        </w:rPr>
        <w:t>)</w:t>
      </w:r>
    </w:p>
    <w:p w14:paraId="0918E55E" w14:textId="77777777" w:rsidR="002734FC" w:rsidRPr="000E0534" w:rsidRDefault="002734FC" w:rsidP="002734FC">
      <w:pPr>
        <w:pStyle w:val="EX"/>
        <w:rPr>
          <w:rFonts w:eastAsiaTheme="minorEastAsia"/>
          <w:lang w:val="fr-FR" w:eastAsia="zh-CN"/>
        </w:rPr>
      </w:pPr>
      <w:r w:rsidRPr="000E0534">
        <w:rPr>
          <w:rFonts w:eastAsiaTheme="minorEastAsia"/>
          <w:lang w:val="fr-FR" w:eastAsia="zh-CN"/>
        </w:rPr>
        <w:t>[208]</w:t>
      </w:r>
      <w:r w:rsidRPr="000E0534">
        <w:rPr>
          <w:rFonts w:eastAsiaTheme="minorEastAsia"/>
          <w:lang w:val="fr-FR" w:eastAsia="zh-CN"/>
        </w:rPr>
        <w:tab/>
        <w:t>NGMN, “Cloud Native Manifesto”. (</w:t>
      </w:r>
      <w:r>
        <w:fldChar w:fldCharType="begin"/>
      </w:r>
      <w:r w:rsidRPr="00676997">
        <w:rPr>
          <w:lang w:val="fr-FR"/>
        </w:rPr>
        <w:instrText xml:space="preserve"> HYPERLINK "https://www.ngmn.org/publications/cloud-native-manifesto.html" </w:instrText>
      </w:r>
      <w:r>
        <w:fldChar w:fldCharType="separate"/>
      </w:r>
      <w:r w:rsidRPr="000E0534">
        <w:rPr>
          <w:rStyle w:val="ac"/>
          <w:rFonts w:eastAsiaTheme="minorEastAsia"/>
          <w:lang w:val="fr-FR" w:eastAsia="zh-CN"/>
        </w:rPr>
        <w:t>https://www.ngmn.org/publications/cloud-native-manifesto.html</w:t>
      </w:r>
      <w:r>
        <w:rPr>
          <w:rStyle w:val="ac"/>
          <w:rFonts w:eastAsiaTheme="minorEastAsia"/>
          <w:lang w:val="fr-FR" w:eastAsia="zh-CN"/>
        </w:rPr>
        <w:fldChar w:fldCharType="end"/>
      </w:r>
      <w:r w:rsidRPr="000E0534">
        <w:rPr>
          <w:rFonts w:eastAsiaTheme="minorEastAsia"/>
          <w:lang w:val="fr-FR" w:eastAsia="zh-CN"/>
        </w:rPr>
        <w:t>).</w:t>
      </w:r>
    </w:p>
    <w:p w14:paraId="1B240019" w14:textId="77777777" w:rsidR="002734FC" w:rsidRPr="000E0534" w:rsidRDefault="002734FC" w:rsidP="002734FC">
      <w:pPr>
        <w:pStyle w:val="EX"/>
        <w:rPr>
          <w:rFonts w:eastAsiaTheme="minorEastAsia"/>
          <w:lang w:val="fr-FR" w:eastAsia="zh-CN"/>
        </w:rPr>
      </w:pPr>
      <w:r w:rsidRPr="000E0534">
        <w:rPr>
          <w:rFonts w:eastAsiaTheme="minorEastAsia"/>
          <w:lang w:val="fr-FR" w:eastAsia="zh-CN"/>
        </w:rPr>
        <w:t>[209]</w:t>
      </w:r>
      <w:r w:rsidRPr="000E0534">
        <w:rPr>
          <w:rFonts w:eastAsiaTheme="minorEastAsia"/>
          <w:lang w:val="fr-FR" w:eastAsia="zh-CN"/>
        </w:rPr>
        <w:tab/>
        <w:t>GSMA RCC.71: “RCS Universal Profile Service Definition Document”.</w:t>
      </w:r>
    </w:p>
    <w:p w14:paraId="4F24745B" w14:textId="77777777" w:rsidR="002734FC" w:rsidRPr="00654D0A" w:rsidRDefault="002734FC" w:rsidP="002734FC">
      <w:pPr>
        <w:pStyle w:val="EX"/>
        <w:rPr>
          <w:rFonts w:eastAsiaTheme="minorEastAsia"/>
          <w:lang w:eastAsia="zh-CN"/>
        </w:rPr>
      </w:pPr>
      <w:r w:rsidRPr="00654D0A">
        <w:rPr>
          <w:rFonts w:eastAsiaTheme="minorEastAsia"/>
          <w:lang w:eastAsia="zh-CN"/>
        </w:rPr>
        <w:t>[</w:t>
      </w:r>
      <w:r>
        <w:rPr>
          <w:rFonts w:eastAsiaTheme="minorEastAsia"/>
          <w:lang w:eastAsia="zh-CN"/>
        </w:rPr>
        <w:t>210</w:t>
      </w:r>
      <w:r w:rsidRPr="00654D0A">
        <w:rPr>
          <w:rFonts w:eastAsiaTheme="minorEastAsia"/>
          <w:lang w:eastAsia="zh-CN"/>
        </w:rPr>
        <w:t>]</w:t>
      </w:r>
      <w:r w:rsidRPr="00654D0A">
        <w:rPr>
          <w:rFonts w:eastAsiaTheme="minorEastAsia"/>
          <w:lang w:eastAsia="zh-CN"/>
        </w:rPr>
        <w:tab/>
        <w:t xml:space="preserve">Petri </w:t>
      </w:r>
      <w:proofErr w:type="spellStart"/>
      <w:r w:rsidRPr="00654D0A">
        <w:rPr>
          <w:rFonts w:eastAsiaTheme="minorEastAsia"/>
          <w:lang w:eastAsia="zh-CN"/>
        </w:rPr>
        <w:t>Ahokangas</w:t>
      </w:r>
      <w:proofErr w:type="spellEnd"/>
      <w:r w:rsidRPr="00654D0A">
        <w:rPr>
          <w:rFonts w:eastAsiaTheme="minorEastAsia"/>
          <w:lang w:eastAsia="zh-CN"/>
        </w:rPr>
        <w:t xml:space="preserve">; </w:t>
      </w:r>
      <w:proofErr w:type="spellStart"/>
      <w:r w:rsidRPr="00654D0A">
        <w:rPr>
          <w:rFonts w:eastAsiaTheme="minorEastAsia"/>
          <w:lang w:eastAsia="zh-CN"/>
        </w:rPr>
        <w:t>Marja</w:t>
      </w:r>
      <w:proofErr w:type="spellEnd"/>
      <w:r w:rsidRPr="00654D0A">
        <w:rPr>
          <w:rFonts w:eastAsiaTheme="minorEastAsia"/>
          <w:lang w:eastAsia="zh-CN"/>
        </w:rPr>
        <w:t xml:space="preserve"> </w:t>
      </w:r>
      <w:proofErr w:type="spellStart"/>
      <w:r w:rsidRPr="00654D0A">
        <w:rPr>
          <w:rFonts w:eastAsiaTheme="minorEastAsia"/>
          <w:lang w:eastAsia="zh-CN"/>
        </w:rPr>
        <w:t>Matinmikko</w:t>
      </w:r>
      <w:proofErr w:type="spellEnd"/>
      <w:r w:rsidRPr="00654D0A">
        <w:rPr>
          <w:rFonts w:eastAsiaTheme="minorEastAsia"/>
          <w:lang w:eastAsia="zh-CN"/>
        </w:rPr>
        <w:t xml:space="preserve">-Blue; Arturo </w:t>
      </w:r>
      <w:proofErr w:type="spellStart"/>
      <w:r w:rsidRPr="00654D0A">
        <w:rPr>
          <w:rFonts w:eastAsiaTheme="minorEastAsia"/>
          <w:lang w:eastAsia="zh-CN"/>
        </w:rPr>
        <w:t>Basaure</w:t>
      </w:r>
      <w:proofErr w:type="spellEnd"/>
      <w:r w:rsidRPr="00654D0A">
        <w:rPr>
          <w:rFonts w:eastAsiaTheme="minorEastAsia"/>
          <w:lang w:eastAsia="zh-CN"/>
        </w:rPr>
        <w:t xml:space="preserve">; Seppo </w:t>
      </w:r>
      <w:proofErr w:type="spellStart"/>
      <w:r w:rsidRPr="00654D0A">
        <w:rPr>
          <w:rFonts w:eastAsiaTheme="minorEastAsia"/>
          <w:lang w:eastAsia="zh-CN"/>
        </w:rPr>
        <w:t>Yrjölä</w:t>
      </w:r>
      <w:proofErr w:type="spellEnd"/>
      <w:r w:rsidRPr="00654D0A">
        <w:rPr>
          <w:rFonts w:eastAsiaTheme="minorEastAsia"/>
          <w:lang w:eastAsia="zh-CN"/>
        </w:rPr>
        <w:t xml:space="preserve"> , “Use Cases for Local 6G Networks”, 2024 Joint European Conference on Networks and Communications &amp; 6G Summit, June 2024, Antwerp, Belgium</w:t>
      </w:r>
      <w:r>
        <w:rPr>
          <w:rFonts w:eastAsiaTheme="minorEastAsia"/>
          <w:lang w:eastAsia="zh-CN"/>
        </w:rPr>
        <w:t>, (</w:t>
      </w:r>
      <w:hyperlink r:id="rId130" w:history="1">
        <w:r w:rsidRPr="00D138DA">
          <w:rPr>
            <w:rStyle w:val="ac"/>
            <w:rFonts w:eastAsiaTheme="minorEastAsia"/>
            <w:lang w:eastAsia="zh-CN"/>
          </w:rPr>
          <w:t>https://oulurepo.oulu.fi/bitstream/handle/10024/54699/nbnfioulu-202503252188.pdf?sequence=1</w:t>
        </w:r>
      </w:hyperlink>
      <w:r>
        <w:rPr>
          <w:rFonts w:eastAsiaTheme="minorEastAsia"/>
          <w:lang w:eastAsia="zh-CN"/>
        </w:rPr>
        <w:t xml:space="preserve">) </w:t>
      </w:r>
    </w:p>
    <w:p w14:paraId="4490A684" w14:textId="77777777" w:rsidR="002734FC" w:rsidRDefault="002734FC" w:rsidP="002734FC">
      <w:pPr>
        <w:pStyle w:val="EX"/>
        <w:rPr>
          <w:rFonts w:eastAsiaTheme="minorEastAsia"/>
          <w:lang w:eastAsia="zh-CN"/>
        </w:rPr>
      </w:pPr>
      <w:r w:rsidRPr="00654D0A">
        <w:rPr>
          <w:rFonts w:eastAsiaTheme="minorEastAsia"/>
          <w:lang w:eastAsia="zh-CN"/>
        </w:rPr>
        <w:t>[</w:t>
      </w:r>
      <w:r>
        <w:rPr>
          <w:rFonts w:eastAsiaTheme="minorEastAsia"/>
          <w:lang w:eastAsia="zh-CN"/>
        </w:rPr>
        <w:t>211</w:t>
      </w:r>
      <w:r w:rsidRPr="00654D0A">
        <w:rPr>
          <w:rFonts w:eastAsiaTheme="minorEastAsia"/>
          <w:lang w:eastAsia="zh-CN"/>
        </w:rPr>
        <w:t>]</w:t>
      </w:r>
      <w:r w:rsidRPr="00654D0A">
        <w:rPr>
          <w:rFonts w:eastAsiaTheme="minorEastAsia"/>
          <w:lang w:eastAsia="zh-CN"/>
        </w:rPr>
        <w:tab/>
        <w:t xml:space="preserve">“White Paper on 6G Networking”, 6G Research Visions, No. 6 June 2020, University of Oulu, </w:t>
      </w:r>
      <w:hyperlink r:id="rId131" w:history="1">
        <w:r w:rsidRPr="00A96E52">
          <w:rPr>
            <w:rStyle w:val="ac"/>
            <w:rFonts w:eastAsiaTheme="minorEastAsia"/>
            <w:lang w:eastAsia="zh-CN"/>
          </w:rPr>
          <w:t>isbn978-952-62-2684-2.pdf</w:t>
        </w:r>
      </w:hyperlink>
      <w:r>
        <w:rPr>
          <w:rFonts w:eastAsiaTheme="minorEastAsia"/>
          <w:lang w:eastAsia="zh-CN"/>
        </w:rPr>
        <w:t>.</w:t>
      </w:r>
    </w:p>
    <w:p w14:paraId="7C50FF86" w14:textId="77777777" w:rsidR="002734FC" w:rsidRDefault="002734FC" w:rsidP="002734FC">
      <w:pPr>
        <w:pStyle w:val="EX"/>
        <w:rPr>
          <w:rFonts w:eastAsiaTheme="minorEastAsia"/>
          <w:lang w:eastAsia="zh-CN"/>
        </w:rPr>
      </w:pPr>
      <w:r w:rsidRPr="007F2480">
        <w:rPr>
          <w:rFonts w:eastAsiaTheme="minorEastAsia"/>
          <w:lang w:eastAsia="zh-CN"/>
        </w:rPr>
        <w:t>[</w:t>
      </w:r>
      <w:r>
        <w:rPr>
          <w:rFonts w:eastAsiaTheme="minorEastAsia"/>
          <w:lang w:eastAsia="zh-CN"/>
        </w:rPr>
        <w:t>212</w:t>
      </w:r>
      <w:r w:rsidRPr="007F2480">
        <w:rPr>
          <w:rFonts w:eastAsiaTheme="minorEastAsia"/>
          <w:lang w:eastAsia="zh-CN"/>
        </w:rPr>
        <w:t xml:space="preserve">] </w:t>
      </w:r>
      <w:r w:rsidRPr="007F2480">
        <w:rPr>
          <w:rFonts w:eastAsiaTheme="minorEastAsia"/>
          <w:lang w:eastAsia="zh-CN"/>
        </w:rPr>
        <w:tab/>
        <w:t>3GPP TS 32.298: "Charging data record (CDR) parameter description".</w:t>
      </w:r>
    </w:p>
    <w:p w14:paraId="4A67B542" w14:textId="77777777" w:rsidR="002734FC" w:rsidRPr="0075077A" w:rsidRDefault="002734FC" w:rsidP="002734FC">
      <w:pPr>
        <w:pStyle w:val="EX"/>
        <w:rPr>
          <w:rFonts w:eastAsiaTheme="minorEastAsia"/>
          <w:lang w:eastAsia="zh-CN"/>
        </w:rPr>
      </w:pPr>
      <w:r w:rsidRPr="00857F3B">
        <w:rPr>
          <w:rFonts w:eastAsiaTheme="minorEastAsia"/>
          <w:lang w:eastAsia="zh-CN"/>
        </w:rPr>
        <w:lastRenderedPageBreak/>
        <w:t>[213]</w:t>
      </w:r>
      <w:r w:rsidRPr="00857F3B">
        <w:rPr>
          <w:rFonts w:eastAsiaTheme="minorEastAsia"/>
          <w:lang w:eastAsia="zh-CN"/>
        </w:rPr>
        <w:tab/>
        <w:t>3GPP TS 32.299: " Telecommunication management; Charging management; Diameter charging applications".</w:t>
      </w:r>
    </w:p>
    <w:p w14:paraId="07A18F4E" w14:textId="77777777" w:rsidR="002734FC" w:rsidRDefault="002734FC" w:rsidP="002734FC">
      <w:pPr>
        <w:pStyle w:val="EX"/>
        <w:rPr>
          <w:rFonts w:eastAsiaTheme="minorEastAsia"/>
          <w:lang w:eastAsia="zh-CN"/>
        </w:rPr>
      </w:pPr>
      <w:r w:rsidRPr="00657B67">
        <w:rPr>
          <w:rFonts w:eastAsiaTheme="minorEastAsia"/>
          <w:lang w:eastAsia="zh-CN"/>
        </w:rPr>
        <w:t>[214]</w:t>
      </w:r>
      <w:r w:rsidRPr="00657B67">
        <w:rPr>
          <w:rFonts w:eastAsiaTheme="minorEastAsia"/>
          <w:lang w:eastAsia="zh-CN"/>
        </w:rPr>
        <w:tab/>
        <w:t xml:space="preserve">X. Lin, L. </w:t>
      </w:r>
      <w:proofErr w:type="spellStart"/>
      <w:r w:rsidRPr="00657B67">
        <w:rPr>
          <w:rFonts w:eastAsiaTheme="minorEastAsia"/>
          <w:lang w:eastAsia="zh-CN"/>
        </w:rPr>
        <w:t>Kundu</w:t>
      </w:r>
      <w:proofErr w:type="spellEnd"/>
      <w:r w:rsidRPr="00657B67">
        <w:rPr>
          <w:rFonts w:eastAsiaTheme="minorEastAsia"/>
          <w:lang w:eastAsia="zh-CN"/>
        </w:rPr>
        <w:t xml:space="preserve">, C. Dick, E. </w:t>
      </w:r>
      <w:proofErr w:type="spellStart"/>
      <w:r w:rsidRPr="00657B67">
        <w:rPr>
          <w:rFonts w:eastAsiaTheme="minorEastAsia"/>
          <w:lang w:eastAsia="zh-CN"/>
        </w:rPr>
        <w:t>Obiodu</w:t>
      </w:r>
      <w:proofErr w:type="spellEnd"/>
      <w:r w:rsidRPr="00657B67">
        <w:rPr>
          <w:rFonts w:eastAsiaTheme="minorEastAsia"/>
          <w:lang w:eastAsia="zh-CN"/>
        </w:rPr>
        <w:t xml:space="preserve">, TT. </w:t>
      </w:r>
      <w:proofErr w:type="spellStart"/>
      <w:r>
        <w:rPr>
          <w:rFonts w:eastAsiaTheme="minorEastAsia"/>
          <w:lang w:eastAsia="zh-CN"/>
        </w:rPr>
        <w:t>Mostak</w:t>
      </w:r>
      <w:proofErr w:type="spellEnd"/>
      <w:r>
        <w:rPr>
          <w:rFonts w:eastAsiaTheme="minorEastAsia"/>
          <w:lang w:eastAsia="zh-CN"/>
        </w:rPr>
        <w:t xml:space="preserve">, “6G Digital Twin Networks: From Theory to Practice”, </w:t>
      </w:r>
      <w:hyperlink r:id="rId132" w:history="1">
        <w:r w:rsidRPr="0054416B">
          <w:rPr>
            <w:rStyle w:val="ac"/>
            <w:rFonts w:eastAsiaTheme="minorEastAsia"/>
            <w:lang w:eastAsia="zh-CN"/>
          </w:rPr>
          <w:t>https://arxiv.org/pdf/2212.02032</w:t>
        </w:r>
      </w:hyperlink>
      <w:r>
        <w:rPr>
          <w:rFonts w:eastAsiaTheme="minorEastAsia"/>
          <w:lang w:eastAsia="zh-CN"/>
        </w:rPr>
        <w:t xml:space="preserve">. </w:t>
      </w:r>
    </w:p>
    <w:p w14:paraId="5C034D25" w14:textId="77777777" w:rsidR="002734FC" w:rsidRPr="0075077A" w:rsidRDefault="002734FC" w:rsidP="002734FC">
      <w:pPr>
        <w:pStyle w:val="EX"/>
        <w:rPr>
          <w:rFonts w:eastAsiaTheme="minorEastAsia"/>
          <w:lang w:eastAsia="zh-CN"/>
        </w:rPr>
      </w:pPr>
      <w:r w:rsidRPr="0075077A">
        <w:rPr>
          <w:rFonts w:eastAsiaTheme="minorEastAsia"/>
          <w:lang w:eastAsia="zh-CN"/>
        </w:rPr>
        <w:t>[</w:t>
      </w:r>
      <w:r>
        <w:rPr>
          <w:rFonts w:eastAsiaTheme="minorEastAsia"/>
          <w:lang w:eastAsia="zh-CN"/>
        </w:rPr>
        <w:t>215</w:t>
      </w:r>
      <w:r w:rsidRPr="0075077A">
        <w:rPr>
          <w:rFonts w:eastAsiaTheme="minorEastAsia"/>
          <w:lang w:eastAsia="zh-CN"/>
        </w:rPr>
        <w:t>]</w:t>
      </w:r>
      <w:r w:rsidRPr="0075077A">
        <w:rPr>
          <w:rFonts w:eastAsiaTheme="minorEastAsia"/>
          <w:lang w:eastAsia="zh-CN"/>
        </w:rPr>
        <w:tab/>
      </w:r>
      <w:hyperlink r:id="rId133" w:history="1">
        <w:r w:rsidRPr="00D138DA">
          <w:rPr>
            <w:rStyle w:val="ac"/>
            <w:rFonts w:eastAsiaTheme="minorEastAsia"/>
            <w:lang w:eastAsia="zh-CN"/>
          </w:rPr>
          <w:t>https://arxiv.org/pdf/2212.02032</w:t>
        </w:r>
      </w:hyperlink>
      <w:r>
        <w:rPr>
          <w:rFonts w:eastAsiaTheme="minorEastAsia"/>
          <w:lang w:eastAsia="zh-CN"/>
        </w:rPr>
        <w:t xml:space="preserve">. </w:t>
      </w:r>
    </w:p>
    <w:p w14:paraId="05B36BEC" w14:textId="77777777" w:rsidR="002734FC" w:rsidRPr="0075077A" w:rsidRDefault="002734FC" w:rsidP="002734FC">
      <w:pPr>
        <w:pStyle w:val="EX"/>
        <w:rPr>
          <w:rFonts w:eastAsiaTheme="minorEastAsia"/>
          <w:lang w:eastAsia="zh-CN"/>
        </w:rPr>
      </w:pPr>
      <w:r w:rsidRPr="0075077A">
        <w:rPr>
          <w:rFonts w:eastAsiaTheme="minorEastAsia"/>
          <w:lang w:eastAsia="zh-CN"/>
        </w:rPr>
        <w:t>[</w:t>
      </w:r>
      <w:r>
        <w:rPr>
          <w:rFonts w:eastAsiaTheme="minorEastAsia"/>
          <w:lang w:eastAsia="zh-CN"/>
        </w:rPr>
        <w:t>216</w:t>
      </w:r>
      <w:r w:rsidRPr="0075077A">
        <w:rPr>
          <w:rFonts w:eastAsiaTheme="minorEastAsia"/>
          <w:lang w:eastAsia="zh-CN"/>
        </w:rPr>
        <w:t>]</w:t>
      </w:r>
      <w:r w:rsidRPr="0075077A">
        <w:rPr>
          <w:rFonts w:eastAsiaTheme="minorEastAsia"/>
          <w:lang w:eastAsia="zh-CN"/>
        </w:rPr>
        <w:tab/>
        <w:t>TM Forum, IG1218 Autonomous Networks Business Requirements and Architecture</w:t>
      </w:r>
      <w:r>
        <w:rPr>
          <w:rFonts w:eastAsiaTheme="minorEastAsia"/>
          <w:lang w:eastAsia="zh-CN"/>
        </w:rPr>
        <w:t xml:space="preserve">, </w:t>
      </w:r>
      <w:hyperlink r:id="rId134" w:history="1">
        <w:r w:rsidRPr="00D65996">
          <w:rPr>
            <w:rStyle w:val="ac"/>
            <w:rFonts w:eastAsiaTheme="minorEastAsia"/>
            <w:lang w:eastAsia="zh-CN"/>
          </w:rPr>
          <w:t>Autonomous Networks Business Requirements and Framework v3.0.0 (IG1218) – TM Forum</w:t>
        </w:r>
      </w:hyperlink>
      <w:r w:rsidRPr="0075077A">
        <w:rPr>
          <w:rFonts w:eastAsiaTheme="minorEastAsia"/>
          <w:lang w:eastAsia="zh-CN"/>
        </w:rPr>
        <w:t>.</w:t>
      </w:r>
    </w:p>
    <w:p w14:paraId="4F3FEA4A" w14:textId="77777777" w:rsidR="002734FC" w:rsidRPr="0075077A" w:rsidRDefault="002734FC" w:rsidP="002734FC">
      <w:pPr>
        <w:pStyle w:val="EX"/>
        <w:rPr>
          <w:rFonts w:eastAsiaTheme="minorEastAsia"/>
          <w:lang w:eastAsia="zh-CN"/>
        </w:rPr>
      </w:pPr>
      <w:r w:rsidRPr="0075077A">
        <w:rPr>
          <w:rFonts w:eastAsiaTheme="minorEastAsia"/>
          <w:lang w:eastAsia="zh-CN"/>
        </w:rPr>
        <w:t>[</w:t>
      </w:r>
      <w:r>
        <w:rPr>
          <w:rFonts w:eastAsiaTheme="minorEastAsia"/>
          <w:lang w:eastAsia="zh-CN"/>
        </w:rPr>
        <w:t>217</w:t>
      </w:r>
      <w:r w:rsidRPr="0075077A">
        <w:rPr>
          <w:rFonts w:eastAsiaTheme="minorEastAsia"/>
          <w:lang w:eastAsia="zh-CN"/>
        </w:rPr>
        <w:t>]</w:t>
      </w:r>
      <w:r w:rsidRPr="0075077A">
        <w:rPr>
          <w:rFonts w:eastAsiaTheme="minorEastAsia"/>
          <w:lang w:eastAsia="zh-CN"/>
        </w:rPr>
        <w:tab/>
        <w:t xml:space="preserve">Claudio </w:t>
      </w:r>
      <w:proofErr w:type="spellStart"/>
      <w:r w:rsidRPr="0075077A">
        <w:rPr>
          <w:rFonts w:eastAsiaTheme="minorEastAsia"/>
          <w:lang w:eastAsia="zh-CN"/>
        </w:rPr>
        <w:t>Fiandrino</w:t>
      </w:r>
      <w:proofErr w:type="spellEnd"/>
      <w:r w:rsidRPr="0075077A">
        <w:rPr>
          <w:rFonts w:eastAsiaTheme="minorEastAsia"/>
          <w:lang w:eastAsia="zh-CN"/>
        </w:rPr>
        <w:t xml:space="preserve">, Giulia </w:t>
      </w:r>
      <w:proofErr w:type="spellStart"/>
      <w:r w:rsidRPr="0075077A">
        <w:rPr>
          <w:rFonts w:eastAsiaTheme="minorEastAsia"/>
          <w:lang w:eastAsia="zh-CN"/>
        </w:rPr>
        <w:t>Attanasio</w:t>
      </w:r>
      <w:proofErr w:type="spellEnd"/>
      <w:r w:rsidRPr="0075077A">
        <w:rPr>
          <w:rFonts w:eastAsiaTheme="minorEastAsia"/>
          <w:lang w:eastAsia="zh-CN"/>
        </w:rPr>
        <w:t xml:space="preserve">, Marco Fiore, </w:t>
      </w:r>
      <w:proofErr w:type="spellStart"/>
      <w:r w:rsidRPr="0075077A">
        <w:rPr>
          <w:rFonts w:eastAsiaTheme="minorEastAsia"/>
          <w:lang w:eastAsia="zh-CN"/>
        </w:rPr>
        <w:t>Joerg</w:t>
      </w:r>
      <w:proofErr w:type="spellEnd"/>
      <w:r w:rsidRPr="0075077A">
        <w:rPr>
          <w:rFonts w:eastAsiaTheme="minorEastAsia"/>
          <w:lang w:eastAsia="zh-CN"/>
        </w:rPr>
        <w:t xml:space="preserve"> </w:t>
      </w:r>
      <w:proofErr w:type="spellStart"/>
      <w:r w:rsidRPr="0075077A">
        <w:rPr>
          <w:rFonts w:eastAsiaTheme="minorEastAsia"/>
          <w:lang w:eastAsia="zh-CN"/>
        </w:rPr>
        <w:t>Widmer</w:t>
      </w:r>
      <w:proofErr w:type="spellEnd"/>
      <w:r w:rsidRPr="0075077A">
        <w:rPr>
          <w:rFonts w:eastAsiaTheme="minorEastAsia"/>
          <w:lang w:eastAsia="zh-CN"/>
        </w:rPr>
        <w:t>, “Toward native explainable and robust AI in 6G networks: Current state, challenges and road ahead,” Computer Communications, Volume 193, 2022.</w:t>
      </w:r>
      <w:r>
        <w:rPr>
          <w:rFonts w:eastAsiaTheme="minorEastAsia"/>
          <w:lang w:eastAsia="zh-CN"/>
        </w:rPr>
        <w:t xml:space="preserve"> (</w:t>
      </w:r>
      <w:hyperlink r:id="rId135" w:history="1">
        <w:r w:rsidRPr="00C03C79">
          <w:rPr>
            <w:rStyle w:val="ac"/>
            <w:rFonts w:eastAsiaTheme="minorEastAsia"/>
            <w:lang w:eastAsia="zh-CN"/>
          </w:rPr>
          <w:t xml:space="preserve">Toward native explainable and robust AI in 6G networks: Current state, challenges and road ahead - </w:t>
        </w:r>
        <w:proofErr w:type="spellStart"/>
        <w:r w:rsidRPr="00C03C79">
          <w:rPr>
            <w:rStyle w:val="ac"/>
            <w:rFonts w:eastAsiaTheme="minorEastAsia"/>
            <w:lang w:eastAsia="zh-CN"/>
          </w:rPr>
          <w:t>ScienceDirect</w:t>
        </w:r>
        <w:proofErr w:type="spellEnd"/>
      </w:hyperlink>
      <w:r>
        <w:rPr>
          <w:rFonts w:eastAsiaTheme="minorEastAsia"/>
          <w:lang w:eastAsia="zh-CN"/>
        </w:rPr>
        <w:t>).</w:t>
      </w:r>
    </w:p>
    <w:p w14:paraId="620C0381" w14:textId="77777777" w:rsidR="002734FC" w:rsidRPr="0075077A" w:rsidRDefault="002734FC" w:rsidP="002734FC">
      <w:pPr>
        <w:pStyle w:val="EX"/>
        <w:rPr>
          <w:rFonts w:eastAsiaTheme="minorEastAsia"/>
          <w:lang w:eastAsia="zh-CN"/>
        </w:rPr>
      </w:pPr>
      <w:r w:rsidRPr="0075077A">
        <w:rPr>
          <w:rFonts w:eastAsiaTheme="minorEastAsia"/>
          <w:lang w:eastAsia="zh-CN"/>
        </w:rPr>
        <w:t>[</w:t>
      </w:r>
      <w:r>
        <w:rPr>
          <w:rFonts w:eastAsiaTheme="minorEastAsia"/>
          <w:lang w:eastAsia="zh-CN"/>
        </w:rPr>
        <w:t>218</w:t>
      </w:r>
      <w:r w:rsidRPr="0075077A">
        <w:rPr>
          <w:rFonts w:eastAsiaTheme="minorEastAsia"/>
          <w:lang w:eastAsia="zh-CN"/>
        </w:rPr>
        <w:t>]</w:t>
      </w:r>
      <w:r w:rsidRPr="0075077A">
        <w:rPr>
          <w:rFonts w:eastAsiaTheme="minorEastAsia"/>
          <w:lang w:eastAsia="zh-CN"/>
        </w:rPr>
        <w:tab/>
        <w:t xml:space="preserve">L. U. Khan, W. </w:t>
      </w:r>
      <w:proofErr w:type="spellStart"/>
      <w:r w:rsidRPr="0075077A">
        <w:rPr>
          <w:rFonts w:eastAsiaTheme="minorEastAsia"/>
          <w:lang w:eastAsia="zh-CN"/>
        </w:rPr>
        <w:t>Saad</w:t>
      </w:r>
      <w:proofErr w:type="spellEnd"/>
      <w:r w:rsidRPr="0075077A">
        <w:rPr>
          <w:rFonts w:eastAsiaTheme="minorEastAsia"/>
          <w:lang w:eastAsia="zh-CN"/>
        </w:rPr>
        <w:t xml:space="preserve">, D. </w:t>
      </w:r>
      <w:proofErr w:type="spellStart"/>
      <w:r w:rsidRPr="0075077A">
        <w:rPr>
          <w:rFonts w:eastAsiaTheme="minorEastAsia"/>
          <w:lang w:eastAsia="zh-CN"/>
        </w:rPr>
        <w:t>Niyato</w:t>
      </w:r>
      <w:proofErr w:type="spellEnd"/>
      <w:r w:rsidRPr="0075077A">
        <w:rPr>
          <w:rFonts w:eastAsiaTheme="minorEastAsia"/>
          <w:lang w:eastAsia="zh-CN"/>
        </w:rPr>
        <w:t>, Z. Han and C. S. Hong, "Digital-Twin-Enabled 6G: Vision, Architectural Trends, and Future Directions," in IEEE Communications Magazine, vol. 60, no. 1, pp. 74-80, January 2022.</w:t>
      </w:r>
      <w:r>
        <w:rPr>
          <w:rFonts w:eastAsiaTheme="minorEastAsia"/>
          <w:lang w:eastAsia="zh-CN"/>
        </w:rPr>
        <w:t xml:space="preserve"> (</w:t>
      </w:r>
      <w:hyperlink r:id="rId136" w:history="1">
        <w:r w:rsidRPr="00ED4EC9">
          <w:rPr>
            <w:rStyle w:val="ac"/>
            <w:rFonts w:eastAsiaTheme="minorEastAsia"/>
            <w:lang w:eastAsia="zh-CN"/>
          </w:rPr>
          <w:t>[2102.12169] Digital-Twin-Enabled 6G: Vision, Architectural Trends, and Future Directions</w:t>
        </w:r>
      </w:hyperlink>
      <w:r>
        <w:rPr>
          <w:rFonts w:eastAsiaTheme="minorEastAsia"/>
          <w:lang w:eastAsia="zh-CN"/>
        </w:rPr>
        <w:t>).</w:t>
      </w:r>
    </w:p>
    <w:p w14:paraId="01EF57EA" w14:textId="77777777" w:rsidR="002734FC" w:rsidRDefault="002734FC" w:rsidP="002734FC">
      <w:pPr>
        <w:pStyle w:val="EX"/>
        <w:rPr>
          <w:rFonts w:eastAsiaTheme="minorEastAsia"/>
          <w:lang w:eastAsia="zh-CN"/>
        </w:rPr>
      </w:pPr>
      <w:r w:rsidRPr="0075077A">
        <w:rPr>
          <w:rFonts w:eastAsiaTheme="minorEastAsia"/>
          <w:lang w:eastAsia="zh-CN"/>
        </w:rPr>
        <w:t>[</w:t>
      </w:r>
      <w:r>
        <w:rPr>
          <w:rFonts w:eastAsiaTheme="minorEastAsia"/>
          <w:lang w:eastAsia="zh-CN"/>
        </w:rPr>
        <w:t>219</w:t>
      </w:r>
      <w:r w:rsidRPr="0075077A">
        <w:rPr>
          <w:rFonts w:eastAsiaTheme="minorEastAsia"/>
          <w:lang w:eastAsia="zh-CN"/>
        </w:rPr>
        <w:t>]</w:t>
      </w:r>
      <w:r w:rsidRPr="0075077A">
        <w:rPr>
          <w:rFonts w:eastAsiaTheme="minorEastAsia"/>
          <w:lang w:eastAsia="zh-CN"/>
        </w:rPr>
        <w:tab/>
      </w:r>
      <w:r>
        <w:rPr>
          <w:rFonts w:eastAsiaTheme="minorEastAsia"/>
          <w:lang w:eastAsia="zh-CN"/>
        </w:rPr>
        <w:t xml:space="preserve">NGMN Alliance, 6G Requirements and Design Considerations, February 2023, </w:t>
      </w:r>
      <w:hyperlink r:id="rId137" w:history="1">
        <w:r w:rsidRPr="0054416B">
          <w:rPr>
            <w:rStyle w:val="ac"/>
            <w:rFonts w:eastAsiaTheme="minorEastAsia"/>
            <w:lang w:eastAsia="zh-CN"/>
          </w:rPr>
          <w:t>https://www.ngmn.org/publications/6g-requirements-and-design-considerations.html</w:t>
        </w:r>
      </w:hyperlink>
      <w:r>
        <w:rPr>
          <w:rFonts w:eastAsiaTheme="minorEastAsia"/>
          <w:lang w:eastAsia="zh-CN"/>
        </w:rPr>
        <w:t>.</w:t>
      </w:r>
    </w:p>
    <w:p w14:paraId="560C5CA3" w14:textId="77777777" w:rsidR="002734FC" w:rsidRDefault="002734FC" w:rsidP="002734FC">
      <w:pPr>
        <w:pStyle w:val="EX"/>
        <w:rPr>
          <w:rFonts w:eastAsiaTheme="minorEastAsia"/>
          <w:lang w:eastAsia="zh-CN"/>
        </w:rPr>
      </w:pPr>
      <w:r w:rsidRPr="00272FD7">
        <w:rPr>
          <w:rFonts w:eastAsiaTheme="minorEastAsia"/>
          <w:lang w:eastAsia="zh-CN"/>
        </w:rPr>
        <w:t>[</w:t>
      </w:r>
      <w:r>
        <w:rPr>
          <w:rFonts w:eastAsiaTheme="minorEastAsia"/>
          <w:lang w:eastAsia="zh-CN"/>
        </w:rPr>
        <w:t>220</w:t>
      </w:r>
      <w:r w:rsidRPr="00272FD7">
        <w:rPr>
          <w:rFonts w:eastAsiaTheme="minorEastAsia"/>
          <w:lang w:eastAsia="zh-CN"/>
        </w:rPr>
        <w:t>]</w:t>
      </w:r>
      <w:r w:rsidRPr="00272FD7">
        <w:rPr>
          <w:rFonts w:eastAsiaTheme="minorEastAsia"/>
          <w:lang w:eastAsia="zh-CN"/>
        </w:rPr>
        <w:tab/>
        <w:t>SWS-240002, "GSMA Proposal on 6G", 3GPP Stage 1 Workshop on IMT2030 Use Cases. (</w:t>
      </w:r>
      <w:hyperlink r:id="rId138" w:history="1">
        <w:r w:rsidRPr="0085019B">
          <w:rPr>
            <w:rStyle w:val="ac"/>
            <w:rFonts w:eastAsiaTheme="minorEastAsia"/>
            <w:lang w:eastAsia="zh-CN"/>
          </w:rPr>
          <w:t>https://www.3gpp.org/ftp/workshop/2024-05-08_3GPP_Stage1_IMT2030_UC_WS</w:t>
        </w:r>
      </w:hyperlink>
      <w:r w:rsidRPr="00272FD7">
        <w:rPr>
          <w:rFonts w:eastAsiaTheme="minorEastAsia"/>
          <w:lang w:eastAsia="zh-CN"/>
        </w:rPr>
        <w:t>)</w:t>
      </w:r>
      <w:r>
        <w:rPr>
          <w:rFonts w:eastAsiaTheme="minorEastAsia"/>
          <w:lang w:eastAsia="zh-CN"/>
        </w:rPr>
        <w:t>.</w:t>
      </w:r>
    </w:p>
    <w:p w14:paraId="334AAEA3" w14:textId="77777777" w:rsidR="002734FC" w:rsidRDefault="002734FC" w:rsidP="002734FC">
      <w:pPr>
        <w:pStyle w:val="EX"/>
        <w:rPr>
          <w:rFonts w:eastAsiaTheme="minorEastAsia"/>
          <w:lang w:eastAsia="zh-CN"/>
        </w:rPr>
      </w:pPr>
      <w:r w:rsidRPr="00112B1F">
        <w:rPr>
          <w:rFonts w:eastAsiaTheme="minorEastAsia"/>
          <w:lang w:eastAsia="zh-CN"/>
        </w:rPr>
        <w:t>[</w:t>
      </w:r>
      <w:r>
        <w:rPr>
          <w:rFonts w:eastAsiaTheme="minorEastAsia"/>
          <w:lang w:eastAsia="zh-CN"/>
        </w:rPr>
        <w:t>221</w:t>
      </w:r>
      <w:r w:rsidRPr="00112B1F">
        <w:rPr>
          <w:rFonts w:eastAsiaTheme="minorEastAsia"/>
          <w:lang w:eastAsia="zh-CN"/>
        </w:rPr>
        <w:t>]</w:t>
      </w:r>
      <w:r w:rsidRPr="00112B1F">
        <w:rPr>
          <w:rFonts w:eastAsiaTheme="minorEastAsia"/>
          <w:lang w:eastAsia="zh-CN"/>
        </w:rPr>
        <w:tab/>
        <w:t>3GPP TS 38.300: "NR; NR and NG-RAN Overall Description; Stage 2".</w:t>
      </w:r>
    </w:p>
    <w:p w14:paraId="531A7064" w14:textId="77777777" w:rsidR="002734FC" w:rsidRDefault="002734FC" w:rsidP="002734FC">
      <w:pPr>
        <w:pStyle w:val="EX"/>
        <w:rPr>
          <w:rFonts w:eastAsiaTheme="minorEastAsia"/>
          <w:lang w:eastAsia="zh-CN"/>
        </w:rPr>
      </w:pPr>
      <w:r w:rsidRPr="00E459C7">
        <w:rPr>
          <w:rFonts w:eastAsiaTheme="minorEastAsia"/>
          <w:lang w:eastAsia="zh-CN"/>
        </w:rPr>
        <w:t>[</w:t>
      </w:r>
      <w:r>
        <w:rPr>
          <w:rFonts w:eastAsiaTheme="minorEastAsia"/>
          <w:lang w:eastAsia="zh-CN"/>
        </w:rPr>
        <w:t>222</w:t>
      </w:r>
      <w:r w:rsidRPr="00E459C7">
        <w:rPr>
          <w:rFonts w:eastAsiaTheme="minorEastAsia"/>
          <w:lang w:eastAsia="zh-CN"/>
        </w:rPr>
        <w:t xml:space="preserve">] </w:t>
      </w:r>
      <w:r w:rsidRPr="00E459C7">
        <w:rPr>
          <w:rFonts w:eastAsiaTheme="minorEastAsia"/>
          <w:lang w:eastAsia="zh-CN"/>
        </w:rPr>
        <w:tab/>
        <w:t xml:space="preserve">K.-D. Lee and C. </w:t>
      </w:r>
      <w:proofErr w:type="spellStart"/>
      <w:r w:rsidRPr="00E459C7">
        <w:rPr>
          <w:rFonts w:eastAsiaTheme="minorEastAsia"/>
          <w:lang w:eastAsia="zh-CN"/>
        </w:rPr>
        <w:t>Gray</w:t>
      </w:r>
      <w:proofErr w:type="spellEnd"/>
      <w:r w:rsidRPr="00E459C7">
        <w:rPr>
          <w:rFonts w:eastAsiaTheme="minorEastAsia"/>
          <w:lang w:eastAsia="zh-CN"/>
        </w:rPr>
        <w:t>-Preston, "Everyday Living Assisted by 6G Applications and Solutions," IEEE Wireless Communications Magazine, October 2022.</w:t>
      </w:r>
      <w:r>
        <w:rPr>
          <w:rFonts w:eastAsiaTheme="minorEastAsia"/>
          <w:lang w:eastAsia="zh-CN"/>
        </w:rPr>
        <w:t xml:space="preserve"> (</w:t>
      </w:r>
      <w:hyperlink r:id="rId139" w:history="1">
        <w:r w:rsidRPr="000611FE">
          <w:rPr>
            <w:rStyle w:val="ac"/>
            <w:rFonts w:eastAsiaTheme="minorEastAsia"/>
            <w:lang w:eastAsia="zh-CN"/>
          </w:rPr>
          <w:t xml:space="preserve">Everyday Living Assisted by 6G Applications and Solutions | IEEE Journals &amp; Magazine | IEEE </w:t>
        </w:r>
        <w:proofErr w:type="spellStart"/>
        <w:r w:rsidRPr="000611FE">
          <w:rPr>
            <w:rStyle w:val="ac"/>
            <w:rFonts w:eastAsiaTheme="minorEastAsia"/>
            <w:lang w:eastAsia="zh-CN"/>
          </w:rPr>
          <w:t>Xplore</w:t>
        </w:r>
        <w:proofErr w:type="spellEnd"/>
      </w:hyperlink>
      <w:r>
        <w:rPr>
          <w:rFonts w:eastAsiaTheme="minorEastAsia"/>
          <w:lang w:eastAsia="zh-CN"/>
        </w:rPr>
        <w:t>).</w:t>
      </w:r>
    </w:p>
    <w:p w14:paraId="3856899D" w14:textId="77777777" w:rsidR="002734FC" w:rsidRDefault="002734FC" w:rsidP="002734FC">
      <w:pPr>
        <w:pStyle w:val="EX"/>
        <w:rPr>
          <w:rFonts w:eastAsiaTheme="minorEastAsia"/>
          <w:lang w:eastAsia="zh-CN"/>
        </w:rPr>
      </w:pPr>
      <w:r w:rsidRPr="00C048FA">
        <w:rPr>
          <w:rFonts w:eastAsiaTheme="minorEastAsia"/>
          <w:lang w:eastAsia="zh-CN"/>
        </w:rPr>
        <w:t>[</w:t>
      </w:r>
      <w:r>
        <w:rPr>
          <w:rFonts w:eastAsiaTheme="minorEastAsia"/>
          <w:lang w:eastAsia="zh-CN"/>
        </w:rPr>
        <w:t>223</w:t>
      </w:r>
      <w:r w:rsidRPr="00C048FA">
        <w:rPr>
          <w:rFonts w:eastAsiaTheme="minorEastAsia"/>
          <w:lang w:eastAsia="zh-CN"/>
        </w:rPr>
        <w:t xml:space="preserve">] </w:t>
      </w:r>
      <w:r w:rsidRPr="00C048FA">
        <w:rPr>
          <w:rFonts w:eastAsiaTheme="minorEastAsia"/>
          <w:lang w:eastAsia="zh-CN"/>
        </w:rPr>
        <w:tab/>
        <w:t xml:space="preserve">Statista, </w:t>
      </w:r>
      <w:hyperlink r:id="rId140" w:history="1">
        <w:r w:rsidRPr="0085019B">
          <w:rPr>
            <w:rStyle w:val="ac"/>
            <w:rFonts w:eastAsiaTheme="minorEastAsia"/>
            <w:lang w:eastAsia="zh-CN"/>
          </w:rPr>
          <w:t>https://www.statista.com/topics/1143/mining/</w:t>
        </w:r>
      </w:hyperlink>
      <w:r>
        <w:rPr>
          <w:rFonts w:eastAsiaTheme="minorEastAsia"/>
          <w:lang w:eastAsia="zh-CN"/>
        </w:rPr>
        <w:t>.</w:t>
      </w:r>
    </w:p>
    <w:p w14:paraId="6AEA2B57" w14:textId="77777777" w:rsidR="002734FC" w:rsidRDefault="002734FC" w:rsidP="002734FC">
      <w:pPr>
        <w:pStyle w:val="EX"/>
        <w:rPr>
          <w:rStyle w:val="ac"/>
          <w:noProof/>
          <w:lang w:val="en-US"/>
        </w:rPr>
      </w:pPr>
      <w:r>
        <w:rPr>
          <w:rFonts w:eastAsiaTheme="minorEastAsia"/>
          <w:lang w:eastAsia="zh-CN"/>
        </w:rPr>
        <w:t>[224]</w:t>
      </w:r>
      <w:r>
        <w:rPr>
          <w:rFonts w:eastAsiaTheme="minorEastAsia"/>
          <w:lang w:eastAsia="zh-CN"/>
        </w:rPr>
        <w:tab/>
      </w:r>
      <w:r w:rsidRPr="00862998">
        <w:rPr>
          <w:rFonts w:eastAsiaTheme="minorEastAsia"/>
          <w:lang w:eastAsia="zh-CN"/>
        </w:rPr>
        <w:t>US Energy Information Administration</w:t>
      </w:r>
      <w:r>
        <w:rPr>
          <w:rFonts w:eastAsiaTheme="minorEastAsia"/>
          <w:lang w:eastAsia="zh-CN"/>
        </w:rPr>
        <w:t xml:space="preserve">, </w:t>
      </w:r>
      <w:hyperlink r:id="rId141" w:history="1">
        <w:r w:rsidRPr="00062630">
          <w:rPr>
            <w:rStyle w:val="ac"/>
          </w:rPr>
          <w:t>Homepage - U.S. Energy Information Administration (EIA)</w:t>
        </w:r>
      </w:hyperlink>
      <w:r>
        <w:rPr>
          <w:rStyle w:val="ac"/>
          <w:noProof/>
          <w:lang w:val="en-US"/>
        </w:rPr>
        <w:t xml:space="preserve">. </w:t>
      </w:r>
    </w:p>
    <w:p w14:paraId="348DAA9B" w14:textId="77777777" w:rsidR="002734FC" w:rsidRDefault="002734FC" w:rsidP="002734FC">
      <w:pPr>
        <w:pStyle w:val="EX"/>
        <w:rPr>
          <w:rFonts w:eastAsiaTheme="minorEastAsia"/>
          <w:lang w:eastAsia="zh-CN"/>
        </w:rPr>
      </w:pPr>
      <w:r>
        <w:rPr>
          <w:rFonts w:eastAsiaTheme="minorEastAsia"/>
          <w:lang w:eastAsia="zh-CN"/>
        </w:rPr>
        <w:t>[225]</w:t>
      </w:r>
      <w:r>
        <w:rPr>
          <w:rFonts w:eastAsiaTheme="minorEastAsia"/>
          <w:lang w:eastAsia="zh-CN"/>
        </w:rPr>
        <w:tab/>
        <w:t xml:space="preserve">NGMN Alliance, </w:t>
      </w:r>
      <w:r w:rsidRPr="00D500E1">
        <w:rPr>
          <w:rFonts w:eastAsiaTheme="minorEastAsia"/>
          <w:lang w:eastAsia="zh-CN"/>
        </w:rPr>
        <w:t>ITU-R Framework for IMT-2030</w:t>
      </w:r>
      <w:r>
        <w:rPr>
          <w:rFonts w:eastAsiaTheme="minorEastAsia"/>
          <w:lang w:eastAsia="zh-CN"/>
        </w:rPr>
        <w:t xml:space="preserve">: Review and Future Direction, February 2024, </w:t>
      </w:r>
      <w:hyperlink r:id="rId142" w:history="1">
        <w:r w:rsidRPr="00421950">
          <w:rPr>
            <w:rStyle w:val="ac"/>
            <w:rFonts w:eastAsiaTheme="minorEastAsia"/>
            <w:lang w:eastAsia="zh-CN"/>
          </w:rPr>
          <w:t>ITU-R Framework for IMT-2030 - NGMN</w:t>
        </w:r>
      </w:hyperlink>
      <w:r>
        <w:rPr>
          <w:rFonts w:eastAsiaTheme="minorEastAsia"/>
          <w:lang w:eastAsia="zh-CN"/>
        </w:rPr>
        <w:t xml:space="preserve">. </w:t>
      </w:r>
    </w:p>
    <w:p w14:paraId="39D6DBD8" w14:textId="77777777" w:rsidR="002734FC" w:rsidRPr="001448B0" w:rsidRDefault="002734FC" w:rsidP="002734FC">
      <w:pPr>
        <w:pStyle w:val="EX"/>
        <w:rPr>
          <w:rFonts w:eastAsiaTheme="minorEastAsia"/>
          <w:lang w:eastAsia="zh-CN"/>
        </w:rPr>
      </w:pPr>
      <w:r w:rsidRPr="001448B0">
        <w:rPr>
          <w:rFonts w:eastAsiaTheme="minorEastAsia"/>
          <w:lang w:eastAsia="zh-CN"/>
        </w:rPr>
        <w:t>[</w:t>
      </w:r>
      <w:r>
        <w:rPr>
          <w:rFonts w:eastAsiaTheme="minorEastAsia"/>
          <w:lang w:eastAsia="zh-CN"/>
        </w:rPr>
        <w:t>226</w:t>
      </w:r>
      <w:r w:rsidRPr="001448B0">
        <w:rPr>
          <w:rFonts w:eastAsiaTheme="minorEastAsia"/>
          <w:lang w:eastAsia="zh-CN"/>
        </w:rPr>
        <w:t>]</w:t>
      </w:r>
      <w:r>
        <w:rPr>
          <w:rFonts w:eastAsiaTheme="minorEastAsia"/>
          <w:lang w:eastAsia="zh-CN"/>
        </w:rPr>
        <w:tab/>
      </w:r>
      <w:r w:rsidRPr="001448B0">
        <w:rPr>
          <w:rFonts w:eastAsiaTheme="minorEastAsia"/>
          <w:lang w:eastAsia="zh-CN"/>
        </w:rPr>
        <w:t>“The Public Protection and Disaster Relief Liaison Rapporteur”</w:t>
      </w:r>
      <w:r>
        <w:rPr>
          <w:rFonts w:eastAsiaTheme="minorEastAsia"/>
          <w:lang w:eastAsia="zh-CN"/>
        </w:rPr>
        <w:t xml:space="preserve">, </w:t>
      </w:r>
      <w:r w:rsidRPr="00386A11">
        <w:rPr>
          <w:rFonts w:eastAsiaTheme="minorEastAsia"/>
          <w:lang w:eastAsia="zh-CN"/>
        </w:rPr>
        <w:t>(</w:t>
      </w:r>
      <w:hyperlink r:id="rId143" w:history="1">
        <w:r w:rsidRPr="00386A11">
          <w:rPr>
            <w:rFonts w:eastAsiaTheme="minorEastAsia"/>
            <w:lang w:eastAsia="zh-CN"/>
          </w:rPr>
          <w:t>https://www.itu.int/pub/R-QUE-SG05.209-7-2023</w:t>
        </w:r>
      </w:hyperlink>
      <w:r w:rsidRPr="00386A11">
        <w:rPr>
          <w:rFonts w:eastAsiaTheme="minorEastAsia"/>
          <w:lang w:eastAsia="zh-CN"/>
        </w:rPr>
        <w:t>)</w:t>
      </w:r>
      <w:r>
        <w:rPr>
          <w:rFonts w:eastAsiaTheme="minorEastAsia"/>
          <w:lang w:eastAsia="zh-CN"/>
        </w:rPr>
        <w:t>.</w:t>
      </w:r>
    </w:p>
    <w:p w14:paraId="02BCB7A7" w14:textId="77777777" w:rsidR="002734FC" w:rsidRPr="001448B0" w:rsidRDefault="002734FC" w:rsidP="002734FC">
      <w:pPr>
        <w:pStyle w:val="EX"/>
        <w:rPr>
          <w:rFonts w:eastAsiaTheme="minorEastAsia"/>
          <w:lang w:eastAsia="zh-CN"/>
        </w:rPr>
      </w:pPr>
      <w:r w:rsidRPr="001448B0">
        <w:rPr>
          <w:rFonts w:eastAsiaTheme="minorEastAsia"/>
          <w:lang w:eastAsia="zh-CN"/>
        </w:rPr>
        <w:t>[</w:t>
      </w:r>
      <w:r>
        <w:rPr>
          <w:rFonts w:eastAsiaTheme="minorEastAsia"/>
          <w:lang w:eastAsia="zh-CN"/>
        </w:rPr>
        <w:t>227</w:t>
      </w:r>
      <w:r w:rsidRPr="001448B0">
        <w:rPr>
          <w:rFonts w:eastAsiaTheme="minorEastAsia"/>
          <w:lang w:eastAsia="zh-CN"/>
        </w:rPr>
        <w:t xml:space="preserve">] </w:t>
      </w:r>
      <w:r>
        <w:rPr>
          <w:rFonts w:eastAsiaTheme="minorEastAsia"/>
          <w:lang w:eastAsia="zh-CN"/>
        </w:rPr>
        <w:tab/>
      </w:r>
      <w:r w:rsidRPr="001448B0">
        <w:rPr>
          <w:rFonts w:eastAsiaTheme="minorEastAsia"/>
          <w:lang w:eastAsia="zh-CN"/>
        </w:rPr>
        <w:t xml:space="preserve">“Question ITU-R 209-7/5” Use of the Mobile, Amateur, and Amateur-Satellite Services in Support of Disaster </w:t>
      </w:r>
      <w:proofErr w:type="spellStart"/>
      <w:r w:rsidRPr="001448B0">
        <w:rPr>
          <w:rFonts w:eastAsiaTheme="minorEastAsia"/>
          <w:lang w:eastAsia="zh-CN"/>
        </w:rPr>
        <w:t>Radiocommunications</w:t>
      </w:r>
      <w:proofErr w:type="spellEnd"/>
      <w:r w:rsidRPr="001448B0">
        <w:rPr>
          <w:rFonts w:eastAsiaTheme="minorEastAsia"/>
          <w:lang w:eastAsia="zh-CN"/>
        </w:rPr>
        <w:t xml:space="preserve">                                                                        (</w:t>
      </w:r>
      <w:hyperlink r:id="rId144" w:history="1">
        <w:r>
          <w:rPr>
            <w:rStyle w:val="ac"/>
            <w:rFonts w:eastAsia="Yu Mincho"/>
          </w:rPr>
          <w:t>https://www.itu.int/md/R23-WP5A-C-0182/en</w:t>
        </w:r>
      </w:hyperlink>
      <w:r w:rsidRPr="001448B0">
        <w:rPr>
          <w:rFonts w:eastAsiaTheme="minorEastAsia"/>
          <w:lang w:eastAsia="zh-CN"/>
        </w:rPr>
        <w:t>)</w:t>
      </w:r>
      <w:r>
        <w:rPr>
          <w:rFonts w:eastAsiaTheme="minorEastAsia"/>
          <w:lang w:eastAsia="zh-CN"/>
        </w:rPr>
        <w:t xml:space="preserve">. </w:t>
      </w:r>
    </w:p>
    <w:p w14:paraId="1CDE2E67" w14:textId="77777777" w:rsidR="002734FC" w:rsidRDefault="002734FC" w:rsidP="002734FC">
      <w:pPr>
        <w:pStyle w:val="EX"/>
        <w:rPr>
          <w:rFonts w:eastAsia="Yu Mincho"/>
        </w:rPr>
      </w:pPr>
      <w:r w:rsidRPr="001448B0">
        <w:rPr>
          <w:rFonts w:eastAsiaTheme="minorEastAsia"/>
          <w:lang w:eastAsia="zh-CN"/>
        </w:rPr>
        <w:t>[</w:t>
      </w:r>
      <w:r>
        <w:rPr>
          <w:rFonts w:eastAsiaTheme="minorEastAsia"/>
          <w:lang w:eastAsia="zh-CN"/>
        </w:rPr>
        <w:t>228</w:t>
      </w:r>
      <w:r w:rsidRPr="001448B0">
        <w:rPr>
          <w:rFonts w:eastAsiaTheme="minorEastAsia"/>
          <w:lang w:eastAsia="zh-CN"/>
        </w:rPr>
        <w:t>]</w:t>
      </w:r>
      <w:r>
        <w:rPr>
          <w:rFonts w:eastAsiaTheme="minorEastAsia"/>
          <w:lang w:eastAsia="zh-CN"/>
        </w:rPr>
        <w:tab/>
      </w:r>
      <w:r w:rsidRPr="001448B0">
        <w:rPr>
          <w:rFonts w:eastAsiaTheme="minorEastAsia"/>
          <w:lang w:eastAsia="zh-CN"/>
        </w:rPr>
        <w:t xml:space="preserve"> “Guideline of the MIIT and 14 Other Departments on Strengthening Emergency Communication Capacity Construction in Extreme Scenarios” </w:t>
      </w:r>
      <w:r>
        <w:rPr>
          <w:rFonts w:eastAsia="Yu Mincho"/>
        </w:rPr>
        <w:t>(</w:t>
      </w:r>
      <w:hyperlink r:id="rId145" w:history="1">
        <w:r>
          <w:rPr>
            <w:rStyle w:val="ac"/>
            <w:rFonts w:eastAsia="Yu Mincho"/>
          </w:rPr>
          <w:t>https://www.gov.cn/zhengce/zhengceku/202501/content_7000295.htm</w:t>
        </w:r>
      </w:hyperlink>
      <w:r>
        <w:rPr>
          <w:rFonts w:eastAsia="Yu Mincho"/>
        </w:rPr>
        <w:t>).</w:t>
      </w:r>
    </w:p>
    <w:p w14:paraId="12A6E9C2" w14:textId="77777777" w:rsidR="002734FC" w:rsidRDefault="002734FC" w:rsidP="002734FC">
      <w:pPr>
        <w:pStyle w:val="EX"/>
        <w:rPr>
          <w:rFonts w:eastAsiaTheme="minorEastAsia"/>
          <w:lang w:eastAsia="zh-CN"/>
        </w:rPr>
      </w:pPr>
      <w:r w:rsidRPr="00B859E6">
        <w:rPr>
          <w:rFonts w:eastAsiaTheme="minorEastAsia"/>
          <w:lang w:eastAsia="zh-CN"/>
        </w:rPr>
        <w:t>[</w:t>
      </w:r>
      <w:r>
        <w:rPr>
          <w:rFonts w:eastAsiaTheme="minorEastAsia"/>
          <w:lang w:eastAsia="zh-CN"/>
        </w:rPr>
        <w:t>229</w:t>
      </w:r>
      <w:r w:rsidRPr="00B859E6">
        <w:rPr>
          <w:rFonts w:eastAsiaTheme="minorEastAsia"/>
          <w:lang w:eastAsia="zh-CN"/>
        </w:rPr>
        <w:t>]</w:t>
      </w:r>
      <w:r w:rsidRPr="00B859E6">
        <w:rPr>
          <w:rFonts w:eastAsiaTheme="minorEastAsia"/>
          <w:lang w:eastAsia="zh-CN"/>
        </w:rPr>
        <w:tab/>
        <w:t>XGMF: "Beyond 5G White Paper ~Message to the 2030s~" (</w:t>
      </w:r>
      <w:hyperlink r:id="rId146" w:history="1">
        <w:r w:rsidRPr="00BA1AD5">
          <w:rPr>
            <w:rStyle w:val="ac"/>
          </w:rPr>
          <w:t>https://xgmf.jp/wp-content/uploads/2025/04/Beyond_5G_White_Paper_v4_0.pdf</w:t>
        </w:r>
      </w:hyperlink>
      <w:r w:rsidRPr="00B859E6">
        <w:rPr>
          <w:rFonts w:eastAsiaTheme="minorEastAsia"/>
          <w:lang w:eastAsia="zh-CN"/>
        </w:rPr>
        <w:t>).</w:t>
      </w:r>
    </w:p>
    <w:p w14:paraId="286274C5" w14:textId="77777777" w:rsidR="002734FC" w:rsidRDefault="002734FC" w:rsidP="002734FC">
      <w:pPr>
        <w:pStyle w:val="EX"/>
        <w:rPr>
          <w:rFonts w:eastAsiaTheme="minorEastAsia"/>
          <w:lang w:eastAsia="zh-CN"/>
        </w:rPr>
      </w:pPr>
      <w:r w:rsidRPr="006265A9">
        <w:rPr>
          <w:rFonts w:eastAsiaTheme="minorEastAsia"/>
          <w:lang w:eastAsia="zh-CN"/>
        </w:rPr>
        <w:t>[</w:t>
      </w:r>
      <w:r>
        <w:rPr>
          <w:rFonts w:eastAsiaTheme="minorEastAsia"/>
          <w:lang w:eastAsia="zh-CN"/>
        </w:rPr>
        <w:t>230</w:t>
      </w:r>
      <w:r w:rsidRPr="006265A9">
        <w:rPr>
          <w:rFonts w:eastAsiaTheme="minorEastAsia"/>
          <w:lang w:eastAsia="zh-CN"/>
        </w:rPr>
        <w:t>]</w:t>
      </w:r>
      <w:r>
        <w:rPr>
          <w:rFonts w:eastAsiaTheme="minorEastAsia"/>
          <w:lang w:eastAsia="zh-CN"/>
        </w:rPr>
        <w:tab/>
      </w:r>
      <w:r w:rsidRPr="006265A9">
        <w:rPr>
          <w:rFonts w:eastAsiaTheme="minorEastAsia"/>
          <w:lang w:eastAsia="zh-CN"/>
        </w:rPr>
        <w:t>American Society of Civil Engineering, ASCE7 Minimum Design Loads and Associated Criteria for Buildings and Other Structures</w:t>
      </w:r>
      <w:r>
        <w:rPr>
          <w:rFonts w:eastAsiaTheme="minorEastAsia"/>
          <w:lang w:eastAsia="zh-CN"/>
        </w:rPr>
        <w:t xml:space="preserve">, </w:t>
      </w:r>
      <w:hyperlink r:id="rId147" w:history="1">
        <w:r w:rsidRPr="00985E04">
          <w:rPr>
            <w:rStyle w:val="ac"/>
            <w:rFonts w:eastAsiaTheme="minorEastAsia"/>
            <w:lang w:eastAsia="zh-CN"/>
          </w:rPr>
          <w:t>ASCE Library</w:t>
        </w:r>
      </w:hyperlink>
      <w:r w:rsidRPr="006265A9">
        <w:rPr>
          <w:rFonts w:eastAsiaTheme="minorEastAsia"/>
          <w:lang w:eastAsia="zh-CN"/>
        </w:rPr>
        <w:t>.</w:t>
      </w:r>
    </w:p>
    <w:p w14:paraId="6426735E" w14:textId="77777777" w:rsidR="002734FC" w:rsidRDefault="002734FC" w:rsidP="002734FC">
      <w:pPr>
        <w:pStyle w:val="EX"/>
        <w:rPr>
          <w:rFonts w:eastAsiaTheme="minorEastAsia"/>
          <w:lang w:eastAsia="zh-CN"/>
        </w:rPr>
      </w:pPr>
      <w:r w:rsidRPr="00AE0CF9">
        <w:rPr>
          <w:rFonts w:eastAsiaTheme="minorEastAsia"/>
          <w:lang w:eastAsia="zh-CN"/>
        </w:rPr>
        <w:t>[</w:t>
      </w:r>
      <w:r>
        <w:rPr>
          <w:rFonts w:eastAsiaTheme="minorEastAsia"/>
          <w:lang w:eastAsia="zh-CN"/>
        </w:rPr>
        <w:t>231</w:t>
      </w:r>
      <w:r w:rsidRPr="00AE0CF9">
        <w:rPr>
          <w:rFonts w:eastAsiaTheme="minorEastAsia"/>
          <w:lang w:eastAsia="zh-CN"/>
        </w:rPr>
        <w:t xml:space="preserve">] </w:t>
      </w:r>
      <w:r w:rsidRPr="00AE0CF9">
        <w:rPr>
          <w:rFonts w:eastAsiaTheme="minorEastAsia"/>
          <w:lang w:eastAsia="zh-CN"/>
        </w:rPr>
        <w:tab/>
      </w:r>
      <w:hyperlink r:id="rId148" w:history="1">
        <w:r w:rsidRPr="0085019B">
          <w:rPr>
            <w:rStyle w:val="ac"/>
            <w:rFonts w:eastAsiaTheme="minorEastAsia"/>
            <w:lang w:eastAsia="zh-CN"/>
          </w:rPr>
          <w:t>https://docs.datagnss.com/d303-docs/common/about-rtk/</w:t>
        </w:r>
      </w:hyperlink>
      <w:r>
        <w:rPr>
          <w:rFonts w:eastAsiaTheme="minorEastAsia"/>
          <w:lang w:eastAsia="zh-CN"/>
        </w:rPr>
        <w:t>.</w:t>
      </w:r>
    </w:p>
    <w:p w14:paraId="3224DA21" w14:textId="77777777" w:rsidR="002734FC" w:rsidRPr="000B37ED" w:rsidRDefault="002734FC" w:rsidP="002734FC">
      <w:pPr>
        <w:pStyle w:val="EX"/>
        <w:rPr>
          <w:rFonts w:eastAsiaTheme="minorEastAsia"/>
          <w:lang w:eastAsia="zh-CN"/>
        </w:rPr>
      </w:pPr>
      <w:r w:rsidRPr="000B37ED">
        <w:rPr>
          <w:rFonts w:eastAsiaTheme="minorEastAsia"/>
          <w:lang w:eastAsia="zh-CN"/>
        </w:rPr>
        <w:t>[</w:t>
      </w:r>
      <w:r>
        <w:rPr>
          <w:rFonts w:eastAsiaTheme="minorEastAsia"/>
          <w:lang w:eastAsia="zh-CN"/>
        </w:rPr>
        <w:t>232</w:t>
      </w:r>
      <w:r w:rsidRPr="000B37ED">
        <w:rPr>
          <w:rFonts w:eastAsiaTheme="minorEastAsia"/>
          <w:lang w:eastAsia="zh-CN"/>
        </w:rPr>
        <w:t>]</w:t>
      </w:r>
      <w:r w:rsidRPr="000B37ED">
        <w:rPr>
          <w:rFonts w:eastAsiaTheme="minorEastAsia"/>
          <w:lang w:eastAsia="zh-CN"/>
        </w:rPr>
        <w:tab/>
        <w:t>3GPP TS 28.318, “Network and Service Operations for Energy Utilities (NSOEU)”.</w:t>
      </w:r>
    </w:p>
    <w:p w14:paraId="4AD0FCEE" w14:textId="77777777" w:rsidR="002734FC" w:rsidRDefault="002734FC" w:rsidP="002734FC">
      <w:pPr>
        <w:pStyle w:val="EX"/>
        <w:rPr>
          <w:rFonts w:eastAsiaTheme="minorEastAsia"/>
          <w:lang w:eastAsia="zh-CN"/>
        </w:rPr>
      </w:pPr>
      <w:r w:rsidRPr="000B37ED">
        <w:rPr>
          <w:rFonts w:eastAsiaTheme="minorEastAsia"/>
          <w:lang w:eastAsia="zh-CN"/>
        </w:rPr>
        <w:t>[</w:t>
      </w:r>
      <w:r>
        <w:rPr>
          <w:rFonts w:eastAsiaTheme="minorEastAsia"/>
          <w:lang w:eastAsia="zh-CN"/>
        </w:rPr>
        <w:t>233</w:t>
      </w:r>
      <w:r w:rsidRPr="000B37ED">
        <w:rPr>
          <w:rFonts w:eastAsiaTheme="minorEastAsia"/>
          <w:lang w:eastAsia="zh-CN"/>
        </w:rPr>
        <w:t>]</w:t>
      </w:r>
      <w:r w:rsidRPr="000B37ED">
        <w:rPr>
          <w:rFonts w:eastAsiaTheme="minorEastAsia"/>
          <w:lang w:eastAsia="zh-CN"/>
        </w:rPr>
        <w:tab/>
        <w:t>3GPP TR 28.829</w:t>
      </w:r>
      <w:r>
        <w:rPr>
          <w:rFonts w:eastAsiaTheme="minorEastAsia"/>
          <w:lang w:eastAsia="zh-CN"/>
        </w:rPr>
        <w:t>:</w:t>
      </w:r>
      <w:r w:rsidRPr="000B37ED">
        <w:rPr>
          <w:rFonts w:eastAsiaTheme="minorEastAsia"/>
          <w:lang w:eastAsia="zh-CN"/>
        </w:rPr>
        <w:t xml:space="preserve"> “Study on network and service operations for energy utilities”.</w:t>
      </w:r>
    </w:p>
    <w:p w14:paraId="4E84013D" w14:textId="77777777" w:rsidR="002734FC" w:rsidRPr="00FB0263" w:rsidRDefault="002734FC" w:rsidP="002734FC">
      <w:pPr>
        <w:pStyle w:val="EX"/>
        <w:rPr>
          <w:rFonts w:eastAsiaTheme="minorEastAsia"/>
          <w:lang w:eastAsia="zh-CN"/>
        </w:rPr>
      </w:pPr>
      <w:r w:rsidRPr="00657B67">
        <w:rPr>
          <w:rFonts w:eastAsiaTheme="minorEastAsia"/>
          <w:lang w:val="es-ES" w:eastAsia="zh-CN"/>
        </w:rPr>
        <w:lastRenderedPageBreak/>
        <w:t>[234]</w:t>
      </w:r>
      <w:r w:rsidRPr="00657B67">
        <w:rPr>
          <w:rFonts w:eastAsiaTheme="minorEastAsia"/>
          <w:lang w:val="es-ES" w:eastAsia="zh-CN"/>
        </w:rPr>
        <w:tab/>
        <w:t xml:space="preserve">Lai Z, Hu Y C, Cui Y, et al. </w:t>
      </w:r>
      <w:proofErr w:type="spellStart"/>
      <w:r w:rsidRPr="00FB0263">
        <w:rPr>
          <w:rFonts w:eastAsiaTheme="minorEastAsia"/>
          <w:lang w:eastAsia="zh-CN"/>
        </w:rPr>
        <w:t>Furion</w:t>
      </w:r>
      <w:proofErr w:type="spellEnd"/>
      <w:r w:rsidRPr="00FB0263">
        <w:rPr>
          <w:rFonts w:eastAsiaTheme="minorEastAsia"/>
          <w:lang w:eastAsia="zh-CN"/>
        </w:rPr>
        <w:t>: Engineering high-quality immersive virtual reality on today's mobile devices[C]//Proceedings of the 23rd Annual International Conference on Mobile Computing and Networking. 2017: 409-421.</w:t>
      </w:r>
    </w:p>
    <w:p w14:paraId="393065A4" w14:textId="77777777" w:rsidR="002734FC" w:rsidRPr="00FB0263" w:rsidRDefault="002734FC" w:rsidP="002734FC">
      <w:pPr>
        <w:pStyle w:val="EX"/>
        <w:rPr>
          <w:rFonts w:eastAsiaTheme="minorEastAsia"/>
          <w:lang w:eastAsia="zh-CN"/>
        </w:rPr>
      </w:pPr>
      <w:r w:rsidRPr="00FB0263">
        <w:rPr>
          <w:rFonts w:eastAsiaTheme="minorEastAsia"/>
          <w:lang w:eastAsia="zh-CN"/>
        </w:rPr>
        <w:t>[</w:t>
      </w:r>
      <w:r>
        <w:rPr>
          <w:rFonts w:eastAsiaTheme="minorEastAsia"/>
          <w:lang w:eastAsia="zh-CN"/>
        </w:rPr>
        <w:t>235</w:t>
      </w:r>
      <w:r w:rsidRPr="00FB0263">
        <w:rPr>
          <w:rFonts w:eastAsiaTheme="minorEastAsia"/>
          <w:lang w:eastAsia="zh-CN"/>
        </w:rPr>
        <w:t>]</w:t>
      </w:r>
      <w:r w:rsidRPr="00FB0263">
        <w:rPr>
          <w:rFonts w:eastAsiaTheme="minorEastAsia"/>
          <w:lang w:eastAsia="zh-CN"/>
        </w:rPr>
        <w:tab/>
      </w:r>
      <w:proofErr w:type="spellStart"/>
      <w:r w:rsidRPr="00FB0263">
        <w:rPr>
          <w:rFonts w:eastAsiaTheme="minorEastAsia"/>
          <w:lang w:eastAsia="zh-CN"/>
        </w:rPr>
        <w:t>Kelkkanen</w:t>
      </w:r>
      <w:proofErr w:type="spellEnd"/>
      <w:r w:rsidRPr="00FB0263">
        <w:rPr>
          <w:rFonts w:eastAsiaTheme="minorEastAsia"/>
          <w:lang w:eastAsia="zh-CN"/>
        </w:rPr>
        <w:t xml:space="preserve"> V, Fiedler M, </w:t>
      </w:r>
      <w:proofErr w:type="spellStart"/>
      <w:r w:rsidRPr="00FB0263">
        <w:rPr>
          <w:rFonts w:eastAsiaTheme="minorEastAsia"/>
          <w:lang w:eastAsia="zh-CN"/>
        </w:rPr>
        <w:t>Lindero</w:t>
      </w:r>
      <w:proofErr w:type="spellEnd"/>
      <w:r w:rsidRPr="00FB0263">
        <w:rPr>
          <w:rFonts w:eastAsiaTheme="minorEastAsia"/>
          <w:lang w:eastAsia="zh-CN"/>
        </w:rPr>
        <w:t xml:space="preserve"> D. Synchronous remote rendering for VR[J]. International Journal of Computer Games Technology, 2021, 2021(1): 6676644.</w:t>
      </w:r>
    </w:p>
    <w:p w14:paraId="10B80E50" w14:textId="77777777" w:rsidR="002734FC" w:rsidRDefault="002734FC" w:rsidP="002734FC">
      <w:pPr>
        <w:pStyle w:val="EX"/>
        <w:rPr>
          <w:rFonts w:eastAsiaTheme="minorEastAsia"/>
          <w:lang w:eastAsia="zh-CN"/>
        </w:rPr>
      </w:pPr>
      <w:r w:rsidRPr="00487121">
        <w:rPr>
          <w:rFonts w:eastAsiaTheme="minorEastAsia"/>
          <w:lang w:val="de-AT" w:eastAsia="zh-CN"/>
        </w:rPr>
        <w:t>[236]</w:t>
      </w:r>
      <w:r w:rsidRPr="00487121">
        <w:rPr>
          <w:rFonts w:eastAsiaTheme="minorEastAsia"/>
          <w:lang w:val="de-AT" w:eastAsia="zh-CN"/>
        </w:rPr>
        <w:tab/>
        <w:t xml:space="preserve">Stojanovic R, Weinrauch A, Tatzgern W, et al. </w:t>
      </w:r>
      <w:r w:rsidRPr="005C5341">
        <w:rPr>
          <w:rFonts w:eastAsiaTheme="minorEastAsia"/>
          <w:lang w:eastAsia="zh-CN"/>
        </w:rPr>
        <w:t xml:space="preserve">Efficient Rendering of Participating Media for Multiple Viewpoints[C]//High-Performance Graphics 2023: HPG 2023. </w:t>
      </w:r>
      <w:proofErr w:type="spellStart"/>
      <w:r w:rsidRPr="005C5341">
        <w:rPr>
          <w:rFonts w:eastAsiaTheme="minorEastAsia"/>
          <w:lang w:eastAsia="zh-CN"/>
        </w:rPr>
        <w:t>Eurographics</w:t>
      </w:r>
      <w:proofErr w:type="spellEnd"/>
      <w:r w:rsidRPr="005C5341">
        <w:rPr>
          <w:rFonts w:eastAsiaTheme="minorEastAsia"/>
          <w:lang w:eastAsia="zh-CN"/>
        </w:rPr>
        <w:t>-European Association for Computer Graphics, 2023: 55-64.</w:t>
      </w:r>
    </w:p>
    <w:p w14:paraId="0009BC5A" w14:textId="77777777" w:rsidR="002734FC" w:rsidRDefault="002734FC" w:rsidP="002734FC">
      <w:pPr>
        <w:pStyle w:val="EX"/>
        <w:rPr>
          <w:rFonts w:eastAsiaTheme="minorEastAsia"/>
          <w:lang w:eastAsia="zh-CN"/>
        </w:rPr>
      </w:pPr>
      <w:r>
        <w:rPr>
          <w:rFonts w:eastAsiaTheme="minorEastAsia"/>
          <w:lang w:eastAsia="zh-CN"/>
        </w:rPr>
        <w:t>[237]</w:t>
      </w:r>
      <w:r>
        <w:rPr>
          <w:rFonts w:eastAsiaTheme="minorEastAsia"/>
          <w:lang w:eastAsia="zh-CN"/>
        </w:rPr>
        <w:tab/>
        <w:t>3GPP TS 37.320: “</w:t>
      </w:r>
      <w:r w:rsidRPr="00C270C2">
        <w:rPr>
          <w:rFonts w:eastAsiaTheme="minorEastAsia"/>
          <w:lang w:eastAsia="zh-CN"/>
        </w:rPr>
        <w:t>Radio measurement collection for Minimization of Drive Tests (MDT); Overall description; Stage 2</w:t>
      </w:r>
      <w:r>
        <w:rPr>
          <w:rFonts w:eastAsiaTheme="minorEastAsia"/>
          <w:lang w:eastAsia="zh-CN"/>
        </w:rPr>
        <w:t>”.</w:t>
      </w:r>
    </w:p>
    <w:p w14:paraId="108B7F65" w14:textId="77777777" w:rsidR="002734FC" w:rsidRDefault="002734FC" w:rsidP="002734FC">
      <w:pPr>
        <w:pStyle w:val="EX"/>
        <w:rPr>
          <w:rFonts w:eastAsiaTheme="minorEastAsia"/>
          <w:lang w:eastAsia="zh-CN"/>
        </w:rPr>
      </w:pPr>
      <w:r>
        <w:rPr>
          <w:rFonts w:eastAsiaTheme="minorEastAsia"/>
          <w:lang w:eastAsia="zh-CN"/>
        </w:rPr>
        <w:t>[238]</w:t>
      </w:r>
      <w:r>
        <w:rPr>
          <w:rFonts w:eastAsiaTheme="minorEastAsia"/>
          <w:lang w:eastAsia="zh-CN"/>
        </w:rPr>
        <w:tab/>
        <w:t>3GPP TS 38.331: “</w:t>
      </w:r>
      <w:r w:rsidRPr="007F07F5">
        <w:rPr>
          <w:rFonts w:eastAsiaTheme="minorEastAsia"/>
          <w:lang w:eastAsia="zh-CN"/>
        </w:rPr>
        <w:t>NR; Radio Resource Control (RRC); Protocol specification</w:t>
      </w:r>
      <w:r>
        <w:rPr>
          <w:rFonts w:eastAsiaTheme="minorEastAsia"/>
          <w:lang w:eastAsia="zh-CN"/>
        </w:rPr>
        <w:t>”.</w:t>
      </w:r>
    </w:p>
    <w:p w14:paraId="52A31019" w14:textId="77777777" w:rsidR="002734FC" w:rsidRDefault="002734FC" w:rsidP="002734FC">
      <w:pPr>
        <w:pStyle w:val="EX"/>
        <w:rPr>
          <w:rFonts w:eastAsiaTheme="minorEastAsia"/>
          <w:lang w:eastAsia="zh-CN"/>
        </w:rPr>
      </w:pPr>
      <w:r>
        <w:rPr>
          <w:rFonts w:eastAsiaTheme="minorEastAsia"/>
          <w:lang w:eastAsia="zh-CN"/>
        </w:rPr>
        <w:t>[239]</w:t>
      </w:r>
      <w:r>
        <w:rPr>
          <w:rFonts w:eastAsiaTheme="minorEastAsia"/>
          <w:lang w:eastAsia="zh-CN"/>
        </w:rPr>
        <w:tab/>
        <w:t>3GPP TS 32.422: “T</w:t>
      </w:r>
      <w:r w:rsidRPr="00F96196">
        <w:rPr>
          <w:rFonts w:eastAsiaTheme="minorEastAsia"/>
          <w:lang w:eastAsia="zh-CN"/>
        </w:rPr>
        <w:t>elecommunication management; Subscriber and equipment trace; Trace control and configuration managemen</w:t>
      </w:r>
      <w:r>
        <w:rPr>
          <w:rFonts w:eastAsiaTheme="minorEastAsia"/>
          <w:lang w:eastAsia="zh-CN"/>
        </w:rPr>
        <w:t>t”.</w:t>
      </w:r>
    </w:p>
    <w:p w14:paraId="54AD5E60" w14:textId="77777777" w:rsidR="002734FC" w:rsidRDefault="002734FC" w:rsidP="002734FC">
      <w:pPr>
        <w:pStyle w:val="EX"/>
        <w:rPr>
          <w:rFonts w:eastAsiaTheme="minorEastAsia"/>
          <w:lang w:eastAsia="zh-CN"/>
        </w:rPr>
      </w:pPr>
      <w:r>
        <w:rPr>
          <w:rFonts w:eastAsiaTheme="minorEastAsia"/>
          <w:lang w:eastAsia="zh-CN"/>
        </w:rPr>
        <w:t>[240]</w:t>
      </w:r>
      <w:r>
        <w:rPr>
          <w:rFonts w:eastAsiaTheme="minorEastAsia"/>
          <w:lang w:eastAsia="zh-CN"/>
        </w:rPr>
        <w:tab/>
        <w:t>3GPP TS 23.273: “5</w:t>
      </w:r>
      <w:r w:rsidRPr="004B199A">
        <w:rPr>
          <w:rFonts w:eastAsiaTheme="minorEastAsia"/>
          <w:lang w:eastAsia="zh-CN"/>
        </w:rPr>
        <w:t>G System (5GS) Location Services (LCS); Stage 2</w:t>
      </w:r>
      <w:r>
        <w:rPr>
          <w:rFonts w:eastAsiaTheme="minorEastAsia"/>
          <w:lang w:eastAsia="zh-CN"/>
        </w:rPr>
        <w:t>”.</w:t>
      </w:r>
    </w:p>
    <w:p w14:paraId="1A0A6198" w14:textId="77777777" w:rsidR="002734FC" w:rsidRDefault="002734FC" w:rsidP="002734FC">
      <w:pPr>
        <w:pStyle w:val="EX"/>
        <w:rPr>
          <w:rFonts w:eastAsiaTheme="minorEastAsia"/>
          <w:lang w:eastAsia="zh-CN"/>
        </w:rPr>
      </w:pPr>
      <w:r>
        <w:rPr>
          <w:rFonts w:eastAsiaTheme="minorEastAsia"/>
          <w:lang w:eastAsia="zh-CN"/>
        </w:rPr>
        <w:t>[241]</w:t>
      </w:r>
      <w:r>
        <w:rPr>
          <w:rFonts w:eastAsiaTheme="minorEastAsia"/>
          <w:lang w:eastAsia="zh-CN"/>
        </w:rPr>
        <w:tab/>
        <w:t>3GPP TS 33.558: “</w:t>
      </w:r>
      <w:r w:rsidRPr="00D904BD">
        <w:rPr>
          <w:rFonts w:eastAsiaTheme="minorEastAsia"/>
          <w:lang w:eastAsia="zh-CN"/>
        </w:rPr>
        <w:t>Security aspects of enhancement of support for enabling edge applications</w:t>
      </w:r>
      <w:r>
        <w:rPr>
          <w:rFonts w:eastAsiaTheme="minorEastAsia"/>
          <w:lang w:eastAsia="zh-CN"/>
        </w:rPr>
        <w:t>”.</w:t>
      </w:r>
    </w:p>
    <w:p w14:paraId="1B4EBA18" w14:textId="77777777" w:rsidR="002734FC" w:rsidRDefault="002734FC" w:rsidP="002734FC">
      <w:pPr>
        <w:pStyle w:val="EX"/>
        <w:rPr>
          <w:rFonts w:eastAsiaTheme="minorEastAsia"/>
          <w:lang w:eastAsia="zh-CN"/>
        </w:rPr>
      </w:pPr>
      <w:r>
        <w:rPr>
          <w:rFonts w:eastAsiaTheme="minorEastAsia"/>
          <w:lang w:eastAsia="zh-CN"/>
        </w:rPr>
        <w:t>[242]</w:t>
      </w:r>
      <w:r>
        <w:rPr>
          <w:rFonts w:eastAsiaTheme="minorEastAsia"/>
          <w:lang w:eastAsia="zh-CN"/>
        </w:rPr>
        <w:tab/>
        <w:t>3GPP TS 26.531: “</w:t>
      </w:r>
      <w:r w:rsidRPr="00373F05">
        <w:rPr>
          <w:rFonts w:eastAsiaTheme="minorEastAsia"/>
          <w:lang w:eastAsia="zh-CN"/>
        </w:rPr>
        <w:t>Data Collection and Reporting; General Description and Architecture</w:t>
      </w:r>
      <w:r>
        <w:rPr>
          <w:rFonts w:eastAsiaTheme="minorEastAsia"/>
          <w:lang w:eastAsia="zh-CN"/>
        </w:rPr>
        <w:t>”.</w:t>
      </w:r>
    </w:p>
    <w:p w14:paraId="3645F533" w14:textId="77777777" w:rsidR="002734FC" w:rsidRDefault="002734FC" w:rsidP="002734FC">
      <w:pPr>
        <w:pStyle w:val="EX"/>
        <w:rPr>
          <w:rFonts w:eastAsiaTheme="minorEastAsia"/>
          <w:lang w:eastAsia="zh-CN"/>
        </w:rPr>
      </w:pPr>
      <w:r>
        <w:rPr>
          <w:rFonts w:eastAsiaTheme="minorEastAsia"/>
          <w:lang w:eastAsia="zh-CN"/>
        </w:rPr>
        <w:t>[243]</w:t>
      </w:r>
      <w:r>
        <w:rPr>
          <w:rFonts w:eastAsiaTheme="minorEastAsia"/>
          <w:lang w:eastAsia="zh-CN"/>
        </w:rPr>
        <w:tab/>
        <w:t>3GPP TR 38.843: “</w:t>
      </w:r>
      <w:r w:rsidRPr="0052575B">
        <w:rPr>
          <w:rFonts w:eastAsiaTheme="minorEastAsia"/>
          <w:lang w:eastAsia="zh-CN"/>
        </w:rPr>
        <w:t>Study on Artificial Intelligence (AI)/Machine Learning (ML) for NR air interface</w:t>
      </w:r>
      <w:r>
        <w:rPr>
          <w:rFonts w:eastAsiaTheme="minorEastAsia"/>
          <w:lang w:eastAsia="zh-CN"/>
        </w:rPr>
        <w:t>”.</w:t>
      </w:r>
    </w:p>
    <w:p w14:paraId="34DC6E22" w14:textId="77777777" w:rsidR="002734FC" w:rsidRDefault="002734FC" w:rsidP="002734FC">
      <w:pPr>
        <w:pStyle w:val="EX"/>
        <w:rPr>
          <w:rFonts w:eastAsiaTheme="minorEastAsia"/>
          <w:lang w:eastAsia="zh-CN"/>
        </w:rPr>
      </w:pPr>
      <w:r>
        <w:rPr>
          <w:rFonts w:eastAsiaTheme="minorEastAsia"/>
          <w:lang w:eastAsia="zh-CN"/>
        </w:rPr>
        <w:t>[244]</w:t>
      </w:r>
      <w:r>
        <w:rPr>
          <w:rFonts w:eastAsiaTheme="minorEastAsia"/>
          <w:lang w:eastAsia="zh-CN"/>
        </w:rPr>
        <w:tab/>
        <w:t>National Institute of Standards and Technology (NIST), The NIST Cybersecurity Framework (CSF) 2.0, February 2024, (</w:t>
      </w:r>
      <w:hyperlink r:id="rId149" w:history="1">
        <w:r w:rsidRPr="003D55E8">
          <w:rPr>
            <w:rStyle w:val="ac"/>
            <w:rFonts w:eastAsiaTheme="minorEastAsia"/>
            <w:lang w:eastAsia="zh-CN"/>
          </w:rPr>
          <w:t>The NIST Cybersecurity Framework (CSF) 2.0</w:t>
        </w:r>
      </w:hyperlink>
      <w:r>
        <w:rPr>
          <w:rFonts w:eastAsiaTheme="minorEastAsia"/>
          <w:lang w:eastAsia="zh-CN"/>
        </w:rPr>
        <w:t>).</w:t>
      </w:r>
    </w:p>
    <w:p w14:paraId="0779E892" w14:textId="77777777" w:rsidR="002734FC" w:rsidRDefault="002734FC" w:rsidP="002734FC">
      <w:pPr>
        <w:pStyle w:val="EX"/>
        <w:rPr>
          <w:rFonts w:eastAsiaTheme="minorEastAsia"/>
          <w:lang w:eastAsia="zh-CN"/>
        </w:rPr>
      </w:pPr>
      <w:r>
        <w:rPr>
          <w:rFonts w:eastAsiaTheme="minorEastAsia"/>
          <w:lang w:eastAsia="zh-CN"/>
        </w:rPr>
        <w:t>[245]</w:t>
      </w:r>
      <w:r>
        <w:rPr>
          <w:rFonts w:eastAsiaTheme="minorEastAsia"/>
          <w:lang w:eastAsia="zh-CN"/>
        </w:rPr>
        <w:tab/>
        <w:t>3GPP TR 23.700-03: “</w:t>
      </w:r>
      <w:r w:rsidRPr="00394B34">
        <w:rPr>
          <w:rFonts w:eastAsiaTheme="minorEastAsia"/>
          <w:lang w:eastAsia="zh-CN"/>
        </w:rPr>
        <w:t>Study on system enhancement for Proximity based Services (</w:t>
      </w:r>
      <w:proofErr w:type="spellStart"/>
      <w:r w:rsidRPr="00394B34">
        <w:rPr>
          <w:rFonts w:eastAsiaTheme="minorEastAsia"/>
          <w:lang w:eastAsia="zh-CN"/>
        </w:rPr>
        <w:t>ProSe</w:t>
      </w:r>
      <w:proofErr w:type="spellEnd"/>
      <w:r w:rsidRPr="00394B34">
        <w:rPr>
          <w:rFonts w:eastAsiaTheme="minorEastAsia"/>
          <w:lang w:eastAsia="zh-CN"/>
        </w:rPr>
        <w:t>) in the 5G System (5GS); Phase 3</w:t>
      </w:r>
      <w:r>
        <w:rPr>
          <w:rFonts w:eastAsiaTheme="minorEastAsia"/>
          <w:lang w:eastAsia="zh-CN"/>
        </w:rPr>
        <w:t>”.</w:t>
      </w:r>
    </w:p>
    <w:p w14:paraId="6ADBD0D3" w14:textId="77777777" w:rsidR="002734FC" w:rsidRDefault="002734FC" w:rsidP="002734FC">
      <w:pPr>
        <w:pStyle w:val="EX"/>
        <w:rPr>
          <w:rFonts w:eastAsiaTheme="minorEastAsia"/>
          <w:lang w:eastAsia="zh-CN"/>
        </w:rPr>
      </w:pPr>
      <w:r>
        <w:rPr>
          <w:rFonts w:eastAsiaTheme="minorEastAsia"/>
          <w:lang w:eastAsia="zh-CN"/>
        </w:rPr>
        <w:t>[246]</w:t>
      </w:r>
      <w:r>
        <w:rPr>
          <w:rFonts w:eastAsiaTheme="minorEastAsia"/>
          <w:lang w:eastAsia="zh-CN"/>
        </w:rPr>
        <w:tab/>
        <w:t xml:space="preserve">Internet Engineering Task Force (IETF), RFC 7181, </w:t>
      </w:r>
      <w:r w:rsidRPr="00FE26E4">
        <w:rPr>
          <w:rFonts w:eastAsiaTheme="minorEastAsia"/>
          <w:lang w:eastAsia="zh-CN"/>
        </w:rPr>
        <w:t>The Optimized Link State Routing Protocol Version 2</w:t>
      </w:r>
      <w:r>
        <w:rPr>
          <w:rFonts w:eastAsiaTheme="minorEastAsia"/>
          <w:lang w:eastAsia="zh-CN"/>
        </w:rPr>
        <w:t>. (</w:t>
      </w:r>
      <w:hyperlink r:id="rId150" w:history="1">
        <w:r w:rsidRPr="00FE26E4">
          <w:rPr>
            <w:rStyle w:val="ac"/>
            <w:rFonts w:eastAsiaTheme="minorEastAsia"/>
            <w:lang w:eastAsia="zh-CN"/>
          </w:rPr>
          <w:t>RFC 7181: The Optimized Link State Routing Protocol Version 2</w:t>
        </w:r>
      </w:hyperlink>
      <w:r>
        <w:rPr>
          <w:rFonts w:eastAsiaTheme="minorEastAsia"/>
          <w:lang w:eastAsia="zh-CN"/>
        </w:rPr>
        <w:t>).</w:t>
      </w:r>
    </w:p>
    <w:p w14:paraId="0DE719CE" w14:textId="77777777" w:rsidR="002734FC" w:rsidRDefault="002734FC" w:rsidP="002734FC">
      <w:pPr>
        <w:pStyle w:val="EX"/>
        <w:rPr>
          <w:rFonts w:eastAsiaTheme="minorEastAsia"/>
          <w:lang w:eastAsia="zh-CN"/>
        </w:rPr>
      </w:pPr>
      <w:r>
        <w:rPr>
          <w:rFonts w:eastAsiaTheme="minorEastAsia"/>
          <w:lang w:eastAsia="zh-CN"/>
        </w:rPr>
        <w:t>[247]</w:t>
      </w:r>
      <w:r>
        <w:rPr>
          <w:rFonts w:eastAsiaTheme="minorEastAsia"/>
          <w:lang w:eastAsia="zh-CN"/>
        </w:rPr>
        <w:tab/>
        <w:t xml:space="preserve">3GPP </w:t>
      </w:r>
      <w:r w:rsidRPr="00E13492">
        <w:rPr>
          <w:rFonts w:eastAsiaTheme="minorEastAsia"/>
          <w:lang w:eastAsia="zh-CN"/>
        </w:rPr>
        <w:t>TS 23.434</w:t>
      </w:r>
      <w:r>
        <w:rPr>
          <w:rFonts w:eastAsiaTheme="minorEastAsia"/>
          <w:lang w:eastAsia="zh-CN"/>
        </w:rPr>
        <w:t>: “</w:t>
      </w:r>
      <w:r w:rsidRPr="00456AB3">
        <w:rPr>
          <w:rFonts w:eastAsiaTheme="minorEastAsia"/>
          <w:lang w:eastAsia="zh-CN"/>
        </w:rPr>
        <w:t>Service Enabler Architecture Layer for Verticals (SEAL); Functional architecture and information flows</w:t>
      </w:r>
      <w:r>
        <w:rPr>
          <w:rFonts w:eastAsiaTheme="minorEastAsia"/>
          <w:lang w:eastAsia="zh-CN"/>
        </w:rPr>
        <w:t>”.</w:t>
      </w:r>
    </w:p>
    <w:p w14:paraId="75D59DB8" w14:textId="77777777" w:rsidR="002734FC" w:rsidRDefault="002734FC" w:rsidP="002734FC">
      <w:pPr>
        <w:pStyle w:val="EX"/>
        <w:rPr>
          <w:rFonts w:eastAsiaTheme="minorEastAsia"/>
          <w:lang w:eastAsia="zh-CN"/>
        </w:rPr>
      </w:pPr>
      <w:r>
        <w:rPr>
          <w:rFonts w:eastAsiaTheme="minorEastAsia"/>
          <w:lang w:eastAsia="zh-CN"/>
        </w:rPr>
        <w:t>[248]</w:t>
      </w:r>
      <w:r>
        <w:rPr>
          <w:rFonts w:eastAsiaTheme="minorEastAsia"/>
          <w:lang w:eastAsia="zh-CN"/>
        </w:rPr>
        <w:tab/>
        <w:t xml:space="preserve">3GPP </w:t>
      </w:r>
      <w:r w:rsidRPr="00FF5D9C">
        <w:rPr>
          <w:rFonts w:eastAsiaTheme="minorEastAsia"/>
          <w:lang w:eastAsia="zh-CN"/>
        </w:rPr>
        <w:t>TR 22.874</w:t>
      </w:r>
      <w:r>
        <w:rPr>
          <w:rFonts w:eastAsiaTheme="minorEastAsia"/>
          <w:lang w:eastAsia="zh-CN"/>
        </w:rPr>
        <w:t>: “</w:t>
      </w:r>
      <w:r w:rsidRPr="009C6538">
        <w:rPr>
          <w:rFonts w:eastAsiaTheme="minorEastAsia"/>
          <w:lang w:eastAsia="zh-CN"/>
        </w:rPr>
        <w:t>5G System (5GS); Study on traffic characteristics and performance requirements for AI/ML model transfer</w:t>
      </w:r>
      <w:r>
        <w:rPr>
          <w:rFonts w:eastAsiaTheme="minorEastAsia"/>
          <w:lang w:eastAsia="zh-CN"/>
        </w:rPr>
        <w:t>”.</w:t>
      </w:r>
    </w:p>
    <w:p w14:paraId="1F108A4A" w14:textId="77777777" w:rsidR="002734FC" w:rsidRDefault="002734FC" w:rsidP="002734FC">
      <w:pPr>
        <w:pStyle w:val="EX"/>
        <w:rPr>
          <w:rFonts w:eastAsiaTheme="minorEastAsia"/>
          <w:lang w:eastAsia="zh-CN"/>
        </w:rPr>
      </w:pPr>
      <w:r>
        <w:rPr>
          <w:rFonts w:eastAsiaTheme="minorEastAsia"/>
          <w:lang w:eastAsia="zh-CN"/>
        </w:rPr>
        <w:t>[249]</w:t>
      </w:r>
      <w:r>
        <w:rPr>
          <w:rFonts w:eastAsiaTheme="minorEastAsia"/>
          <w:lang w:eastAsia="zh-CN"/>
        </w:rPr>
        <w:tab/>
        <w:t xml:space="preserve">3GPP </w:t>
      </w:r>
      <w:r w:rsidRPr="00FF5D9C">
        <w:rPr>
          <w:rFonts w:eastAsiaTheme="minorEastAsia"/>
          <w:lang w:eastAsia="zh-CN"/>
        </w:rPr>
        <w:t>TR 22.876</w:t>
      </w:r>
      <w:r>
        <w:rPr>
          <w:rFonts w:eastAsiaTheme="minorEastAsia"/>
          <w:lang w:eastAsia="zh-CN"/>
        </w:rPr>
        <w:t>: “</w:t>
      </w:r>
      <w:r w:rsidRPr="002356A3">
        <w:rPr>
          <w:rFonts w:eastAsiaTheme="minorEastAsia"/>
          <w:lang w:eastAsia="zh-CN"/>
        </w:rPr>
        <w:t>Study on AI/ML Model Transfer Phase2</w:t>
      </w:r>
      <w:r>
        <w:rPr>
          <w:rFonts w:eastAsiaTheme="minorEastAsia"/>
          <w:lang w:eastAsia="zh-CN"/>
        </w:rPr>
        <w:t>”.</w:t>
      </w:r>
    </w:p>
    <w:p w14:paraId="589608D5" w14:textId="77777777" w:rsidR="002734FC" w:rsidRDefault="002734FC" w:rsidP="002734FC">
      <w:pPr>
        <w:pStyle w:val="EX"/>
        <w:rPr>
          <w:rFonts w:eastAsiaTheme="minorEastAsia"/>
          <w:lang w:eastAsia="zh-CN"/>
        </w:rPr>
      </w:pPr>
      <w:r>
        <w:rPr>
          <w:rFonts w:eastAsiaTheme="minorEastAsia"/>
          <w:lang w:eastAsia="zh-CN"/>
        </w:rPr>
        <w:t>[</w:t>
      </w:r>
      <w:r>
        <w:rPr>
          <w:rFonts w:eastAsiaTheme="minorEastAsia" w:hint="eastAsia"/>
          <w:lang w:eastAsia="zh-CN"/>
        </w:rPr>
        <w:t>2</w:t>
      </w:r>
      <w:r>
        <w:rPr>
          <w:rFonts w:eastAsiaTheme="minorEastAsia"/>
          <w:lang w:eastAsia="zh-CN"/>
        </w:rPr>
        <w:t>50]</w:t>
      </w:r>
      <w:r>
        <w:rPr>
          <w:rFonts w:eastAsiaTheme="minorEastAsia"/>
          <w:lang w:eastAsia="zh-CN"/>
        </w:rPr>
        <w:tab/>
        <w:t xml:space="preserve">3GPP </w:t>
      </w:r>
      <w:r w:rsidRPr="009C61E3">
        <w:rPr>
          <w:rFonts w:eastAsiaTheme="minorEastAsia"/>
          <w:lang w:eastAsia="zh-CN"/>
        </w:rPr>
        <w:t>TS 33.501</w:t>
      </w:r>
      <w:r>
        <w:rPr>
          <w:rFonts w:eastAsiaTheme="minorEastAsia"/>
          <w:lang w:eastAsia="zh-CN"/>
        </w:rPr>
        <w:t>: “</w:t>
      </w:r>
      <w:r w:rsidRPr="00E0053B">
        <w:rPr>
          <w:rFonts w:eastAsiaTheme="minorEastAsia"/>
          <w:lang w:eastAsia="zh-CN"/>
        </w:rPr>
        <w:t>Security architecture and procedures for 5G System</w:t>
      </w:r>
      <w:r>
        <w:rPr>
          <w:rFonts w:eastAsiaTheme="minorEastAsia"/>
          <w:lang w:eastAsia="zh-CN"/>
        </w:rPr>
        <w:t>”.</w:t>
      </w:r>
    </w:p>
    <w:p w14:paraId="0EDDA5F4" w14:textId="77777777" w:rsidR="002734FC" w:rsidRDefault="002734FC" w:rsidP="002734FC">
      <w:pPr>
        <w:pStyle w:val="EX"/>
        <w:rPr>
          <w:rFonts w:eastAsiaTheme="minorEastAsia"/>
          <w:lang w:eastAsia="zh-CN"/>
        </w:rPr>
      </w:pPr>
      <w:r>
        <w:rPr>
          <w:rFonts w:eastAsiaTheme="minorEastAsia" w:hint="eastAsia"/>
          <w:lang w:eastAsia="zh-CN"/>
        </w:rPr>
        <w:t>[251]</w:t>
      </w:r>
      <w:r>
        <w:rPr>
          <w:rFonts w:eastAsiaTheme="minorEastAsia"/>
          <w:lang w:eastAsia="zh-CN"/>
        </w:rPr>
        <w:tab/>
      </w:r>
      <w:r>
        <w:rPr>
          <w:rFonts w:eastAsiaTheme="minorEastAsia" w:hint="eastAsia"/>
          <w:lang w:eastAsia="zh-CN"/>
        </w:rPr>
        <w:t>3GPP TS 28.104:</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Management and orchestration; Management Data Analytics (MDA)</w:t>
      </w:r>
      <w:r>
        <w:rPr>
          <w:rFonts w:eastAsiaTheme="minorEastAsia"/>
          <w:lang w:eastAsia="zh-CN"/>
        </w:rPr>
        <w:t>”</w:t>
      </w:r>
    </w:p>
    <w:p w14:paraId="68343B8F" w14:textId="77777777" w:rsidR="002734FC" w:rsidRDefault="002734FC" w:rsidP="002734FC">
      <w:pPr>
        <w:pStyle w:val="EX"/>
        <w:rPr>
          <w:rFonts w:eastAsiaTheme="minorEastAsia"/>
          <w:lang w:eastAsia="zh-CN"/>
        </w:rPr>
      </w:pPr>
      <w:r>
        <w:rPr>
          <w:rFonts w:eastAsiaTheme="minorEastAsia" w:hint="eastAsia"/>
          <w:lang w:eastAsia="zh-CN"/>
        </w:rPr>
        <w:t>[252]</w:t>
      </w:r>
      <w:r>
        <w:rPr>
          <w:rFonts w:eastAsiaTheme="minorEastAsia"/>
          <w:lang w:eastAsia="zh-CN"/>
        </w:rPr>
        <w:tab/>
      </w:r>
      <w:r>
        <w:rPr>
          <w:rFonts w:eastAsiaTheme="minorEastAsia" w:hint="eastAsia"/>
          <w:lang w:eastAsia="zh-CN"/>
        </w:rPr>
        <w:t>3GPP TS 28.404:</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w:t>
      </w:r>
      <w:proofErr w:type="spellStart"/>
      <w:r w:rsidRPr="00B75C03">
        <w:rPr>
          <w:rFonts w:eastAsiaTheme="minorEastAsia"/>
          <w:lang w:eastAsia="zh-CN"/>
        </w:rPr>
        <w:t>QoE</w:t>
      </w:r>
      <w:proofErr w:type="spellEnd"/>
      <w:r w:rsidRPr="00B75C03">
        <w:rPr>
          <w:rFonts w:eastAsiaTheme="minorEastAsia"/>
          <w:lang w:eastAsia="zh-CN"/>
        </w:rPr>
        <w:t>) measurement collection; Concepts, use cases and requirements</w:t>
      </w:r>
      <w:r>
        <w:rPr>
          <w:rFonts w:eastAsiaTheme="minorEastAsia"/>
          <w:lang w:eastAsia="zh-CN"/>
        </w:rPr>
        <w:t>”</w:t>
      </w:r>
    </w:p>
    <w:p w14:paraId="36DDC673" w14:textId="77777777" w:rsidR="002734FC" w:rsidRDefault="002734FC" w:rsidP="002734FC">
      <w:pPr>
        <w:pStyle w:val="EX"/>
        <w:rPr>
          <w:rFonts w:eastAsiaTheme="minorEastAsia"/>
          <w:lang w:eastAsia="zh-CN"/>
        </w:rPr>
      </w:pPr>
      <w:r>
        <w:rPr>
          <w:rFonts w:eastAsiaTheme="minorEastAsia" w:hint="eastAsia"/>
          <w:lang w:eastAsia="zh-CN"/>
        </w:rPr>
        <w:t>[253]</w:t>
      </w:r>
      <w:r>
        <w:rPr>
          <w:rFonts w:eastAsiaTheme="minorEastAsia"/>
          <w:lang w:eastAsia="zh-CN"/>
        </w:rPr>
        <w:tab/>
      </w:r>
      <w:r>
        <w:rPr>
          <w:rFonts w:eastAsiaTheme="minorEastAsia" w:hint="eastAsia"/>
          <w:lang w:eastAsia="zh-CN"/>
        </w:rPr>
        <w:t>3GPP TS 28.405:</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w:t>
      </w:r>
      <w:proofErr w:type="spellStart"/>
      <w:r w:rsidRPr="00B75C03">
        <w:rPr>
          <w:rFonts w:eastAsiaTheme="minorEastAsia"/>
          <w:lang w:eastAsia="zh-CN"/>
        </w:rPr>
        <w:t>QoE</w:t>
      </w:r>
      <w:proofErr w:type="spellEnd"/>
      <w:r w:rsidRPr="00B75C03">
        <w:rPr>
          <w:rFonts w:eastAsiaTheme="minorEastAsia"/>
          <w:lang w:eastAsia="zh-CN"/>
        </w:rPr>
        <w:t>) measurement collection; Control and configuration</w:t>
      </w:r>
      <w:r>
        <w:rPr>
          <w:rFonts w:eastAsiaTheme="minorEastAsia"/>
          <w:lang w:eastAsia="zh-CN"/>
        </w:rPr>
        <w:t>”</w:t>
      </w:r>
    </w:p>
    <w:p w14:paraId="7512FA06" w14:textId="77777777" w:rsidR="002734FC" w:rsidRDefault="002734FC" w:rsidP="002734FC">
      <w:pPr>
        <w:pStyle w:val="EX"/>
        <w:rPr>
          <w:rFonts w:eastAsiaTheme="minorEastAsia"/>
          <w:lang w:eastAsia="zh-CN"/>
        </w:rPr>
      </w:pPr>
      <w:r>
        <w:rPr>
          <w:rFonts w:eastAsiaTheme="minorEastAsia" w:hint="eastAsia"/>
          <w:lang w:eastAsia="zh-CN"/>
        </w:rPr>
        <w:t>[254]</w:t>
      </w:r>
      <w:r>
        <w:rPr>
          <w:rFonts w:eastAsiaTheme="minorEastAsia"/>
          <w:lang w:eastAsia="zh-CN"/>
        </w:rPr>
        <w:tab/>
      </w:r>
      <w:r>
        <w:rPr>
          <w:rFonts w:eastAsiaTheme="minorEastAsia" w:hint="eastAsia"/>
          <w:lang w:eastAsia="zh-CN"/>
        </w:rPr>
        <w:t>3GPP TS 28.406:</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w:t>
      </w:r>
      <w:proofErr w:type="spellStart"/>
      <w:r w:rsidRPr="00B75C03">
        <w:rPr>
          <w:rFonts w:eastAsiaTheme="minorEastAsia"/>
          <w:lang w:eastAsia="zh-CN"/>
        </w:rPr>
        <w:t>QoE</w:t>
      </w:r>
      <w:proofErr w:type="spellEnd"/>
      <w:r w:rsidRPr="00B75C03">
        <w:rPr>
          <w:rFonts w:eastAsiaTheme="minorEastAsia"/>
          <w:lang w:eastAsia="zh-CN"/>
        </w:rPr>
        <w:t>) measurement collection; Information definition and transport</w:t>
      </w:r>
      <w:r>
        <w:rPr>
          <w:rFonts w:eastAsiaTheme="minorEastAsia"/>
          <w:lang w:eastAsia="zh-CN"/>
        </w:rPr>
        <w:t>”.</w:t>
      </w:r>
    </w:p>
    <w:p w14:paraId="740EA69F" w14:textId="77777777" w:rsidR="002734FC" w:rsidRPr="00C87C52" w:rsidRDefault="002734FC" w:rsidP="002734FC">
      <w:pPr>
        <w:pStyle w:val="EX"/>
        <w:rPr>
          <w:rFonts w:eastAsiaTheme="minorEastAsia"/>
          <w:lang w:val="en-US" w:eastAsia="zh-CN"/>
        </w:rPr>
      </w:pPr>
      <w:r>
        <w:rPr>
          <w:rFonts w:eastAsiaTheme="minorEastAsia"/>
          <w:lang w:eastAsia="zh-CN"/>
        </w:rPr>
        <w:t>[255]</w:t>
      </w:r>
      <w:r>
        <w:rPr>
          <w:rFonts w:eastAsiaTheme="minorEastAsia"/>
          <w:lang w:eastAsia="zh-CN"/>
        </w:rPr>
        <w:tab/>
        <w:t xml:space="preserve">GSMA Intelligence, “Network Transformation 2025”, December 2024, </w:t>
      </w:r>
      <w:hyperlink r:id="rId151" w:history="1">
        <w:r w:rsidRPr="00E6487D">
          <w:rPr>
            <w:rStyle w:val="ac"/>
            <w:rFonts w:eastAsiaTheme="minorEastAsia"/>
            <w:lang w:val="en-US" w:eastAsia="zh-CN"/>
          </w:rPr>
          <w:t>https://www.gsmaintelligence.com/research/network-transformation-2025</w:t>
        </w:r>
      </w:hyperlink>
      <w:r>
        <w:rPr>
          <w:rFonts w:eastAsiaTheme="minorEastAsia"/>
          <w:lang w:val="en-US" w:eastAsia="zh-CN"/>
        </w:rPr>
        <w:t>.</w:t>
      </w:r>
    </w:p>
    <w:p w14:paraId="711B1812" w14:textId="2399F4B9" w:rsidR="002734FC" w:rsidRDefault="002734FC" w:rsidP="002734FC">
      <w:pPr>
        <w:pStyle w:val="EX"/>
        <w:rPr>
          <w:rFonts w:eastAsiaTheme="minorEastAsia"/>
          <w:lang w:val="en-US" w:eastAsia="zh-CN"/>
        </w:rPr>
      </w:pPr>
      <w:r w:rsidRPr="00C87C52">
        <w:rPr>
          <w:rFonts w:eastAsiaTheme="minorEastAsia"/>
          <w:lang w:val="en-US" w:eastAsia="zh-CN"/>
        </w:rPr>
        <w:t>[</w:t>
      </w:r>
      <w:r>
        <w:rPr>
          <w:rFonts w:eastAsiaTheme="minorEastAsia"/>
          <w:lang w:val="en-US" w:eastAsia="zh-CN"/>
        </w:rPr>
        <w:t>256]</w:t>
      </w:r>
      <w:r>
        <w:rPr>
          <w:rFonts w:eastAsiaTheme="minorEastAsia"/>
          <w:lang w:val="en-US" w:eastAsia="zh-CN"/>
        </w:rPr>
        <w:tab/>
        <w:t>GMSA Intelligence, “The Mobile Economy 2026”, March 2025,</w:t>
      </w:r>
      <w:hyperlink r:id="rId152" w:history="1">
        <w:r w:rsidRPr="00C87C52">
          <w:rPr>
            <w:rStyle w:val="ac"/>
            <w:rFonts w:eastAsiaTheme="minorEastAsia"/>
            <w:lang w:val="en-US" w:eastAsia="zh-CN"/>
          </w:rPr>
          <w:t>https://www.gsmaintelligence.com/research/the-mobile-economy-2025</w:t>
        </w:r>
      </w:hyperlink>
      <w:r>
        <w:rPr>
          <w:rFonts w:eastAsiaTheme="minorEastAsia"/>
          <w:lang w:val="en-US" w:eastAsia="zh-CN"/>
        </w:rPr>
        <w:t>.</w:t>
      </w:r>
    </w:p>
    <w:p w14:paraId="3777638D" w14:textId="77777777" w:rsidR="002734FC" w:rsidRDefault="002734FC" w:rsidP="002734FC">
      <w:pPr>
        <w:pStyle w:val="EX"/>
        <w:rPr>
          <w:rFonts w:eastAsiaTheme="minorEastAsia"/>
          <w:lang w:val="en-US" w:eastAsia="zh-CN"/>
        </w:rPr>
      </w:pPr>
      <w:r>
        <w:rPr>
          <w:rFonts w:eastAsiaTheme="minorEastAsia"/>
          <w:lang w:val="en-US" w:eastAsia="zh-CN"/>
        </w:rPr>
        <w:t>[257]</w:t>
      </w:r>
      <w:r>
        <w:rPr>
          <w:rFonts w:eastAsiaTheme="minorEastAsia"/>
          <w:lang w:val="en-US" w:eastAsia="zh-CN"/>
        </w:rPr>
        <w:tab/>
        <w:t xml:space="preserve">3GPP </w:t>
      </w:r>
      <w:r w:rsidRPr="003C3A8F">
        <w:rPr>
          <w:rFonts w:eastAsiaTheme="minorEastAsia"/>
          <w:lang w:val="en-US" w:eastAsia="zh-CN"/>
        </w:rPr>
        <w:t>TS 28.538</w:t>
      </w:r>
      <w:r>
        <w:rPr>
          <w:rFonts w:eastAsiaTheme="minorEastAsia"/>
          <w:lang w:val="en-US" w:eastAsia="zh-CN"/>
        </w:rPr>
        <w:t>: “</w:t>
      </w:r>
      <w:r w:rsidRPr="007C7BA9">
        <w:rPr>
          <w:rFonts w:eastAsiaTheme="minorEastAsia"/>
          <w:lang w:val="en-US" w:eastAsia="zh-CN"/>
        </w:rPr>
        <w:t>Management and orchestration; Edge Computing Management</w:t>
      </w:r>
      <w:r>
        <w:rPr>
          <w:rFonts w:eastAsiaTheme="minorEastAsia"/>
          <w:lang w:val="en-US" w:eastAsia="zh-CN"/>
        </w:rPr>
        <w:t>”.</w:t>
      </w:r>
    </w:p>
    <w:p w14:paraId="7A32D92F" w14:textId="3C941CD0" w:rsidR="002734FC" w:rsidRDefault="002734FC" w:rsidP="002734FC">
      <w:pPr>
        <w:pStyle w:val="EX"/>
        <w:ind w:hanging="1424"/>
        <w:rPr>
          <w:ins w:id="566" w:author="11" w:date="2025-08-13T15:13:00Z"/>
          <w:rStyle w:val="ac"/>
          <w:rFonts w:eastAsia="Yu Mincho"/>
          <w:highlight w:val="yellow"/>
        </w:rPr>
      </w:pPr>
      <w:r>
        <w:rPr>
          <w:rFonts w:eastAsiaTheme="minorEastAsia"/>
          <w:highlight w:val="yellow"/>
          <w:lang w:val="en-US" w:eastAsia="zh-CN"/>
        </w:rPr>
        <w:lastRenderedPageBreak/>
        <w:t>[x1]</w:t>
      </w:r>
      <w:r w:rsidRPr="00E86D43">
        <w:rPr>
          <w:rFonts w:eastAsiaTheme="minorEastAsia"/>
          <w:highlight w:val="yellow"/>
          <w:lang w:val="en-US" w:eastAsia="zh-CN"/>
        </w:rPr>
        <w:tab/>
      </w:r>
      <w:r w:rsidRPr="00E86D43">
        <w:rPr>
          <w:rFonts w:eastAsiaTheme="minorEastAsia"/>
          <w:highlight w:val="yellow"/>
          <w:lang w:eastAsia="zh-CN"/>
        </w:rPr>
        <w:t xml:space="preserve">“6G – Society’s lifeline? (TCCA)                                                                                                                        </w:t>
      </w:r>
      <w:r w:rsidRPr="00E86D43">
        <w:rPr>
          <w:rFonts w:eastAsia="Yu Mincho"/>
          <w:highlight w:val="yellow"/>
        </w:rPr>
        <w:t>(</w:t>
      </w:r>
      <w:bookmarkStart w:id="567" w:name="OLE_LINK30"/>
      <w:bookmarkStart w:id="568" w:name="OLE_LINK31"/>
      <w:r w:rsidRPr="00E86D43">
        <w:rPr>
          <w:rStyle w:val="ac"/>
          <w:rFonts w:eastAsia="Yu Mincho"/>
          <w:highlight w:val="yellow"/>
        </w:rPr>
        <w:fldChar w:fldCharType="begin"/>
      </w:r>
      <w:r w:rsidRPr="00E86D43">
        <w:rPr>
          <w:rStyle w:val="ac"/>
          <w:rFonts w:eastAsia="Yu Mincho"/>
          <w:highlight w:val="yellow"/>
        </w:rPr>
        <w:instrText xml:space="preserve"> HYPERLINK "https://www.3gpp.org/newsletter-issue-09-dec-v2-2024" </w:instrText>
      </w:r>
      <w:r w:rsidRPr="00E86D43">
        <w:rPr>
          <w:rStyle w:val="ac"/>
          <w:rFonts w:eastAsia="Yu Mincho"/>
          <w:highlight w:val="yellow"/>
        </w:rPr>
        <w:fldChar w:fldCharType="separate"/>
      </w:r>
      <w:r w:rsidRPr="00E86D43">
        <w:rPr>
          <w:rStyle w:val="ac"/>
          <w:rFonts w:eastAsia="Yu Mincho"/>
          <w:highlight w:val="yellow"/>
        </w:rPr>
        <w:t>https://www.3gpp.org/newsletter-issue-09-dec-v2-2024</w:t>
      </w:r>
      <w:bookmarkEnd w:id="567"/>
      <w:bookmarkEnd w:id="568"/>
      <w:r w:rsidRPr="00E86D43">
        <w:rPr>
          <w:rStyle w:val="ac"/>
          <w:rFonts w:eastAsia="Yu Mincho"/>
          <w:highlight w:val="yellow"/>
        </w:rPr>
        <w:fldChar w:fldCharType="end"/>
      </w:r>
      <w:r w:rsidRPr="00E86D43">
        <w:rPr>
          <w:rFonts w:ascii="等线" w:eastAsia="等线" w:hAnsi="等线" w:hint="eastAsia"/>
          <w:highlight w:val="yellow"/>
          <w:lang w:eastAsia="zh-CN"/>
        </w:rPr>
        <w:t>,</w:t>
      </w:r>
      <w:r w:rsidRPr="00E86D43">
        <w:rPr>
          <w:rFonts w:ascii="等线" w:eastAsia="等线" w:hAnsi="等线"/>
          <w:highlight w:val="yellow"/>
          <w:lang w:eastAsia="zh-CN"/>
        </w:rPr>
        <w:t xml:space="preserve"> </w:t>
      </w:r>
      <w:r w:rsidRPr="00E86D43">
        <w:rPr>
          <w:rStyle w:val="ac"/>
          <w:rFonts w:eastAsia="Yu Mincho"/>
          <w:highlight w:val="yellow"/>
        </w:rPr>
        <w:t>page25)</w:t>
      </w:r>
    </w:p>
    <w:p w14:paraId="19872125" w14:textId="7CC8992B" w:rsidR="00190243" w:rsidRPr="00E459F0" w:rsidDel="009308F5" w:rsidRDefault="00190243" w:rsidP="00190243">
      <w:pPr>
        <w:ind w:left="1702" w:hanging="1418"/>
        <w:rPr>
          <w:ins w:id="569" w:author="11" w:date="2025-08-13T15:13:00Z"/>
          <w:del w:id="570" w:author="112" w:date="2025-08-26T20:46:00Z"/>
          <w:rStyle w:val="ac"/>
          <w:rFonts w:eastAsia="Yu Mincho"/>
          <w:highlight w:val="yellow"/>
        </w:rPr>
      </w:pPr>
      <w:del w:id="571" w:author="112" w:date="2025-08-26T20:46:00Z">
        <w:r w:rsidRPr="00E459F0" w:rsidDel="009308F5">
          <w:rPr>
            <w:rFonts w:eastAsiaTheme="minorEastAsia"/>
            <w:highlight w:val="yellow"/>
            <w:lang w:val="en-US" w:eastAsia="zh-CN"/>
          </w:rPr>
          <w:delText xml:space="preserve">[x2]    </w:delText>
        </w:r>
        <w:r w:rsidRPr="00E459F0" w:rsidDel="009308F5">
          <w:rPr>
            <w:rFonts w:eastAsiaTheme="minorEastAsia"/>
            <w:highlight w:val="yellow"/>
            <w:lang w:val="en-US" w:eastAsia="zh-CN"/>
          </w:rPr>
          <w:tab/>
          <w:delText>ITU-R R23-WP5A Contribution 239-Proposed revisions to the Recommendation ITU-R M.2009-2 - Radio interface standards for use by public protection and disaster relief operations in accordance with Resolution 646 (Rev.WRC-15)</w:delText>
        </w:r>
        <w:r w:rsidRPr="00E459F0" w:rsidDel="009308F5">
          <w:rPr>
            <w:rFonts w:ascii="Verdana" w:hAnsi="Verdana"/>
            <w:color w:val="000000"/>
            <w:sz w:val="18"/>
            <w:szCs w:val="18"/>
            <w:highlight w:val="yellow"/>
            <w:shd w:val="clear" w:color="auto" w:fill="FFFFFF"/>
            <w:lang w:val="en-US"/>
          </w:rPr>
          <w:delText xml:space="preserve"> </w:delText>
        </w:r>
      </w:del>
      <w:ins w:id="572" w:author="11" w:date="2025-08-13T15:19:00Z">
        <w:del w:id="573" w:author="112" w:date="2025-08-26T20:46:00Z">
          <w:r w:rsidR="00E459F0" w:rsidDel="009308F5">
            <w:rPr>
              <w:rFonts w:ascii="Verdana" w:hAnsi="Verdana"/>
              <w:color w:val="000000"/>
              <w:sz w:val="18"/>
              <w:szCs w:val="18"/>
              <w:highlight w:val="yellow"/>
              <w:shd w:val="clear" w:color="auto" w:fill="FFFFFF"/>
              <w:lang w:val="en-US"/>
            </w:rPr>
            <w:delText xml:space="preserve">                                                    </w:delText>
          </w:r>
        </w:del>
      </w:ins>
      <w:del w:id="574" w:author="112" w:date="2025-08-26T20:46:00Z">
        <w:r w:rsidR="00E459F0" w:rsidDel="009308F5">
          <w:rPr>
            <w:rFonts w:ascii="Verdana" w:hAnsi="Verdana"/>
            <w:color w:val="000000"/>
            <w:sz w:val="18"/>
            <w:szCs w:val="18"/>
            <w:highlight w:val="yellow"/>
            <w:shd w:val="clear" w:color="auto" w:fill="FFFFFF"/>
            <w:lang w:val="en-US"/>
          </w:rPr>
          <w:delText>(</w:delText>
        </w:r>
        <w:r w:rsidR="00C847F7" w:rsidDel="009308F5">
          <w:fldChar w:fldCharType="begin"/>
        </w:r>
        <w:r w:rsidR="00C847F7" w:rsidDel="009308F5">
          <w:delInstrText xml:space="preserve"> HYPERLINK "https://www.itu.int/md/R23-WP5A-C-0239/en" </w:delInstrText>
        </w:r>
        <w:r w:rsidR="00C847F7" w:rsidDel="009308F5">
          <w:fldChar w:fldCharType="separate"/>
        </w:r>
        <w:r w:rsidR="00E459F0" w:rsidRPr="00E459F0" w:rsidDel="009308F5">
          <w:rPr>
            <w:rStyle w:val="ac"/>
            <w:rFonts w:eastAsia="Yu Mincho"/>
            <w:highlight w:val="yellow"/>
          </w:rPr>
          <w:delText>https:/www.itu.int/md/R23-WP5A-C-0239/en</w:delText>
        </w:r>
        <w:r w:rsidR="00C847F7" w:rsidDel="009308F5">
          <w:rPr>
            <w:rStyle w:val="ac"/>
            <w:rFonts w:eastAsia="Yu Mincho"/>
            <w:highlight w:val="yellow"/>
          </w:rPr>
          <w:fldChar w:fldCharType="end"/>
        </w:r>
        <w:r w:rsidR="00E459F0" w:rsidDel="009308F5">
          <w:rPr>
            <w:rStyle w:val="ac"/>
            <w:rFonts w:eastAsia="Yu Mincho"/>
            <w:highlight w:val="yellow"/>
          </w:rPr>
          <w:delText>)</w:delText>
        </w:r>
      </w:del>
    </w:p>
    <w:p w14:paraId="19223740" w14:textId="36A9149C" w:rsidR="00190243" w:rsidRPr="00E86D43" w:rsidDel="009308F5" w:rsidRDefault="00190243" w:rsidP="002734FC">
      <w:pPr>
        <w:pStyle w:val="EX"/>
        <w:ind w:hanging="1424"/>
        <w:rPr>
          <w:del w:id="575" w:author="112" w:date="2025-08-26T20:46:00Z"/>
          <w:rFonts w:eastAsia="等线"/>
          <w:highlight w:val="yellow"/>
          <w:lang w:eastAsia="zh-CN"/>
        </w:rPr>
      </w:pPr>
    </w:p>
    <w:p w14:paraId="736F99F4" w14:textId="162A9D77" w:rsidR="00070FF4" w:rsidRPr="00977BC7" w:rsidRDefault="00070FF4" w:rsidP="00977BC7">
      <w:pPr>
        <w:pStyle w:val="1"/>
      </w:pPr>
      <w:bookmarkStart w:id="576" w:name="_Toc201585750"/>
      <w:r w:rsidRPr="00977BC7">
        <w:t>Abbreviations</w:t>
      </w:r>
      <w:bookmarkEnd w:id="576"/>
    </w:p>
    <w:p w14:paraId="1B720A7F" w14:textId="77777777" w:rsidR="00070FF4" w:rsidRDefault="00070FF4" w:rsidP="00070FF4">
      <w:r>
        <w:t>For the purposes of the present document, the abbreviations given in 3GPP TR 21.905 [1] and the following apply. An abbreviation defined in the present document takes precedence over the definition of the same abbreviation, if any, in 3GPP TR 21.905 [1].</w:t>
      </w:r>
    </w:p>
    <w:p w14:paraId="01097080" w14:textId="77777777" w:rsidR="00070FF4" w:rsidRDefault="00070FF4" w:rsidP="00070FF4">
      <w:pPr>
        <w:pStyle w:val="EW"/>
      </w:pPr>
      <w:r>
        <w:t>2D</w:t>
      </w:r>
      <w:r>
        <w:tab/>
        <w:t>Two Dimensions</w:t>
      </w:r>
    </w:p>
    <w:p w14:paraId="622D811D" w14:textId="77777777" w:rsidR="00070FF4" w:rsidRDefault="00070FF4" w:rsidP="00070FF4">
      <w:pPr>
        <w:pStyle w:val="EW"/>
      </w:pPr>
      <w:r>
        <w:t>5GAA</w:t>
      </w:r>
      <w:r>
        <w:tab/>
        <w:t>5G Automotive Association</w:t>
      </w:r>
    </w:p>
    <w:p w14:paraId="06BF3298" w14:textId="77777777" w:rsidR="00070FF4" w:rsidRDefault="00070FF4" w:rsidP="00070FF4">
      <w:pPr>
        <w:pStyle w:val="EW"/>
      </w:pPr>
      <w:r>
        <w:t>6DoF</w:t>
      </w:r>
      <w:r>
        <w:tab/>
        <w:t>Six Degrees of Freedom</w:t>
      </w:r>
    </w:p>
    <w:p w14:paraId="7004B63A" w14:textId="77777777" w:rsidR="00070FF4" w:rsidRDefault="00070FF4" w:rsidP="00070FF4">
      <w:pPr>
        <w:pStyle w:val="EW"/>
      </w:pPr>
      <w:r>
        <w:t>6G</w:t>
      </w:r>
      <w:r>
        <w:tab/>
        <w:t>6th Generation</w:t>
      </w:r>
    </w:p>
    <w:p w14:paraId="7FCFB412" w14:textId="77777777" w:rsidR="00070FF4" w:rsidRDefault="00070FF4" w:rsidP="00070FF4">
      <w:pPr>
        <w:pStyle w:val="EW"/>
      </w:pPr>
      <w:r>
        <w:t>6GS</w:t>
      </w:r>
      <w:r>
        <w:tab/>
        <w:t>6G System</w:t>
      </w:r>
    </w:p>
    <w:p w14:paraId="5E3C110C" w14:textId="77777777" w:rsidR="00070FF4" w:rsidRDefault="00070FF4" w:rsidP="00070FF4">
      <w:pPr>
        <w:pStyle w:val="EW"/>
      </w:pPr>
      <w:r>
        <w:t>A2P</w:t>
      </w:r>
      <w:r>
        <w:tab/>
      </w:r>
      <w:r w:rsidRPr="001A3936">
        <w:t>Application-to-Point</w:t>
      </w:r>
    </w:p>
    <w:p w14:paraId="4166D299" w14:textId="77777777" w:rsidR="00070FF4" w:rsidRDefault="00070FF4" w:rsidP="00070FF4">
      <w:pPr>
        <w:pStyle w:val="EW"/>
      </w:pPr>
      <w:r>
        <w:t>AAC</w:t>
      </w:r>
      <w:r>
        <w:tab/>
        <w:t xml:space="preserve">Advanced Audio Coding </w:t>
      </w:r>
    </w:p>
    <w:p w14:paraId="20AA1E3C" w14:textId="77777777" w:rsidR="00070FF4" w:rsidRDefault="00070FF4" w:rsidP="00070FF4">
      <w:pPr>
        <w:pStyle w:val="EW"/>
      </w:pPr>
      <w:r>
        <w:t>AAM</w:t>
      </w:r>
      <w:r>
        <w:tab/>
        <w:t>Advanced Air mobility</w:t>
      </w:r>
    </w:p>
    <w:p w14:paraId="3956B7CB" w14:textId="77777777" w:rsidR="00070FF4" w:rsidRDefault="00070FF4" w:rsidP="00070FF4">
      <w:pPr>
        <w:pStyle w:val="EW"/>
      </w:pPr>
      <w:r>
        <w:t>AGI</w:t>
      </w:r>
      <w:r>
        <w:tab/>
        <w:t>Artificial General Intelligence</w:t>
      </w:r>
    </w:p>
    <w:p w14:paraId="4ED5B1F9" w14:textId="77777777" w:rsidR="00070FF4" w:rsidRDefault="00070FF4" w:rsidP="00070FF4">
      <w:pPr>
        <w:pStyle w:val="EW"/>
      </w:pPr>
      <w:r>
        <w:t>AGL</w:t>
      </w:r>
      <w:r>
        <w:tab/>
        <w:t>Above Ground Level</w:t>
      </w:r>
    </w:p>
    <w:p w14:paraId="77198561" w14:textId="77777777" w:rsidR="00070FF4" w:rsidRDefault="00070FF4" w:rsidP="00070FF4">
      <w:pPr>
        <w:pStyle w:val="EW"/>
      </w:pPr>
      <w:r>
        <w:t>AGV</w:t>
      </w:r>
      <w:r>
        <w:tab/>
        <w:t>Automated Guided Vehicle</w:t>
      </w:r>
    </w:p>
    <w:p w14:paraId="291ED7F8" w14:textId="77777777" w:rsidR="00070FF4" w:rsidRPr="000E0534" w:rsidRDefault="00070FF4" w:rsidP="00070FF4">
      <w:pPr>
        <w:pStyle w:val="EW"/>
        <w:rPr>
          <w:lang w:val="fr-FR"/>
        </w:rPr>
      </w:pPr>
      <w:r w:rsidRPr="000E0534">
        <w:rPr>
          <w:lang w:val="fr-FR"/>
        </w:rPr>
        <w:t>AI</w:t>
      </w:r>
      <w:r w:rsidRPr="000E0534">
        <w:rPr>
          <w:lang w:val="fr-FR"/>
        </w:rPr>
        <w:tab/>
        <w:t>Artificial Intelligence</w:t>
      </w:r>
    </w:p>
    <w:p w14:paraId="1F501724" w14:textId="77777777" w:rsidR="00070FF4" w:rsidRPr="000E0534" w:rsidRDefault="00070FF4" w:rsidP="00070FF4">
      <w:pPr>
        <w:pStyle w:val="EW"/>
        <w:rPr>
          <w:lang w:val="fr-FR"/>
        </w:rPr>
      </w:pPr>
      <w:r w:rsidRPr="000E0534">
        <w:rPr>
          <w:lang w:val="fr-FR"/>
        </w:rPr>
        <w:t>AMR</w:t>
      </w:r>
      <w:r w:rsidRPr="000E0534">
        <w:rPr>
          <w:lang w:val="fr-FR"/>
        </w:rPr>
        <w:tab/>
        <w:t>Autonomous Mobile Robot</w:t>
      </w:r>
    </w:p>
    <w:p w14:paraId="5E9495F2" w14:textId="77777777" w:rsidR="00070FF4" w:rsidRDefault="00070FF4" w:rsidP="00070FF4">
      <w:pPr>
        <w:pStyle w:val="EW"/>
      </w:pPr>
      <w:r>
        <w:t>APP</w:t>
      </w:r>
      <w:r>
        <w:tab/>
        <w:t>Application</w:t>
      </w:r>
    </w:p>
    <w:p w14:paraId="054944E7" w14:textId="77777777" w:rsidR="00070FF4" w:rsidRDefault="00070FF4" w:rsidP="00070FF4">
      <w:pPr>
        <w:pStyle w:val="EW"/>
      </w:pPr>
      <w:r>
        <w:t>ASP</w:t>
      </w:r>
      <w:r>
        <w:tab/>
        <w:t>Application Service Provider</w:t>
      </w:r>
    </w:p>
    <w:p w14:paraId="66E4F92E" w14:textId="77777777" w:rsidR="00070FF4" w:rsidRDefault="00070FF4" w:rsidP="00070FF4">
      <w:pPr>
        <w:pStyle w:val="EW"/>
      </w:pPr>
      <w:r>
        <w:t>CA</w:t>
      </w:r>
      <w:r>
        <w:tab/>
        <w:t>Certificate Authority</w:t>
      </w:r>
    </w:p>
    <w:p w14:paraId="79383A71" w14:textId="77777777" w:rsidR="00070FF4" w:rsidRDefault="00070FF4" w:rsidP="00070FF4">
      <w:pPr>
        <w:pStyle w:val="EW"/>
      </w:pPr>
      <w:r>
        <w:t>CAAC</w:t>
      </w:r>
      <w:r>
        <w:tab/>
        <w:t>Civil Aviation Administration of China</w:t>
      </w:r>
    </w:p>
    <w:p w14:paraId="7D26EDFE" w14:textId="77777777" w:rsidR="00070FF4" w:rsidRDefault="00070FF4" w:rsidP="00070FF4">
      <w:pPr>
        <w:pStyle w:val="EW"/>
      </w:pPr>
      <w:r>
        <w:t>CAGR</w:t>
      </w:r>
      <w:r>
        <w:tab/>
        <w:t>Compound Annual Growth Rate</w:t>
      </w:r>
    </w:p>
    <w:p w14:paraId="59852DAC" w14:textId="77777777" w:rsidR="00070FF4" w:rsidRDefault="00070FF4" w:rsidP="00070FF4">
      <w:pPr>
        <w:pStyle w:val="EW"/>
      </w:pPr>
      <w:r>
        <w:t>CAPEX</w:t>
      </w:r>
      <w:r>
        <w:tab/>
      </w:r>
      <w:proofErr w:type="spellStart"/>
      <w:r>
        <w:t>CAPital</w:t>
      </w:r>
      <w:proofErr w:type="spellEnd"/>
      <w:r>
        <w:t xml:space="preserve"> </w:t>
      </w:r>
      <w:proofErr w:type="spellStart"/>
      <w:r>
        <w:t>EXpenditure</w:t>
      </w:r>
      <w:proofErr w:type="spellEnd"/>
      <w:r>
        <w:t xml:space="preserve"> </w:t>
      </w:r>
    </w:p>
    <w:p w14:paraId="6535F7D3" w14:textId="77777777" w:rsidR="00070FF4" w:rsidRDefault="00070FF4" w:rsidP="00070FF4">
      <w:pPr>
        <w:pStyle w:val="EW"/>
      </w:pPr>
      <w:r>
        <w:t>CMAS</w:t>
      </w:r>
      <w:r>
        <w:tab/>
        <w:t>Commercial Mobile Alert System</w:t>
      </w:r>
    </w:p>
    <w:p w14:paraId="62713969" w14:textId="77777777" w:rsidR="00070FF4" w:rsidRDefault="00070FF4" w:rsidP="00070FF4">
      <w:pPr>
        <w:pStyle w:val="EW"/>
      </w:pPr>
      <w:r>
        <w:t>CO2</w:t>
      </w:r>
      <w:r>
        <w:tab/>
        <w:t>Carbon dioxide</w:t>
      </w:r>
    </w:p>
    <w:p w14:paraId="2CB4503B" w14:textId="77777777" w:rsidR="00070FF4" w:rsidRDefault="00070FF4" w:rsidP="00070FF4">
      <w:pPr>
        <w:pStyle w:val="EW"/>
      </w:pPr>
      <w:r>
        <w:t>CPE</w:t>
      </w:r>
      <w:r>
        <w:tab/>
        <w:t>Customer-Premises Equipment</w:t>
      </w:r>
    </w:p>
    <w:p w14:paraId="1C76AE2B" w14:textId="77777777" w:rsidR="00070FF4" w:rsidRDefault="00070FF4" w:rsidP="00070FF4">
      <w:pPr>
        <w:pStyle w:val="EW"/>
      </w:pPr>
      <w:r>
        <w:t>CPN</w:t>
      </w:r>
      <w:r>
        <w:tab/>
        <w:t>Customer Premises Network</w:t>
      </w:r>
    </w:p>
    <w:p w14:paraId="10046D15" w14:textId="77777777" w:rsidR="00070FF4" w:rsidRDefault="00070FF4" w:rsidP="00070FF4">
      <w:pPr>
        <w:pStyle w:val="EW"/>
      </w:pPr>
      <w:r>
        <w:t>CRQC</w:t>
      </w:r>
      <w:r>
        <w:tab/>
        <w:t>Cryptographically Relevant Quantum Computer</w:t>
      </w:r>
    </w:p>
    <w:p w14:paraId="14D980B8" w14:textId="77777777" w:rsidR="00070FF4" w:rsidRDefault="00070FF4" w:rsidP="00070FF4">
      <w:pPr>
        <w:pStyle w:val="EW"/>
      </w:pPr>
      <w:r>
        <w:t>CVD</w:t>
      </w:r>
      <w:r>
        <w:tab/>
        <w:t>Coordinated Vulnerability Disclosure</w:t>
      </w:r>
    </w:p>
    <w:p w14:paraId="772BCE42" w14:textId="77777777" w:rsidR="00070FF4" w:rsidRDefault="00070FF4" w:rsidP="00070FF4">
      <w:pPr>
        <w:pStyle w:val="EW"/>
      </w:pPr>
      <w:r>
        <w:t>DAA</w:t>
      </w:r>
      <w:r>
        <w:tab/>
        <w:t xml:space="preserve">Detect </w:t>
      </w:r>
      <w:proofErr w:type="gramStart"/>
      <w:r>
        <w:t>And</w:t>
      </w:r>
      <w:proofErr w:type="gramEnd"/>
      <w:r>
        <w:t xml:space="preserve"> Avoid</w:t>
      </w:r>
    </w:p>
    <w:p w14:paraId="6694BBC0" w14:textId="77777777" w:rsidR="00070FF4" w:rsidRDefault="00070FF4" w:rsidP="00070FF4">
      <w:pPr>
        <w:pStyle w:val="EW"/>
      </w:pPr>
      <w:r>
        <w:t>DER</w:t>
      </w:r>
      <w:r>
        <w:tab/>
        <w:t>Distributed Energy Resources</w:t>
      </w:r>
    </w:p>
    <w:p w14:paraId="72F3A5AA" w14:textId="77777777" w:rsidR="00070FF4" w:rsidRDefault="00070FF4" w:rsidP="00070FF4">
      <w:pPr>
        <w:pStyle w:val="EW"/>
      </w:pPr>
      <w:r>
        <w:t>DR</w:t>
      </w:r>
      <w:r>
        <w:tab/>
        <w:t>Demand-Response</w:t>
      </w:r>
    </w:p>
    <w:p w14:paraId="082760B3" w14:textId="77777777" w:rsidR="00070FF4" w:rsidRDefault="00070FF4" w:rsidP="00070FF4">
      <w:pPr>
        <w:pStyle w:val="EW"/>
      </w:pPr>
      <w:r>
        <w:t>DSO</w:t>
      </w:r>
      <w:r>
        <w:tab/>
        <w:t>Distribution Service Operator</w:t>
      </w:r>
    </w:p>
    <w:p w14:paraId="69B562E8" w14:textId="77777777" w:rsidR="00070FF4" w:rsidRDefault="00070FF4" w:rsidP="00070FF4">
      <w:pPr>
        <w:pStyle w:val="EW"/>
      </w:pPr>
      <w:r>
        <w:t>DT</w:t>
      </w:r>
      <w:r>
        <w:tab/>
        <w:t>Digital Twin</w:t>
      </w:r>
    </w:p>
    <w:p w14:paraId="6EA03ABE" w14:textId="77777777" w:rsidR="00070FF4" w:rsidRDefault="00070FF4" w:rsidP="00070FF4">
      <w:pPr>
        <w:pStyle w:val="EW"/>
      </w:pPr>
      <w:r>
        <w:t>DTT</w:t>
      </w:r>
      <w:r>
        <w:tab/>
        <w:t>Direct Transfer Trip</w:t>
      </w:r>
    </w:p>
    <w:p w14:paraId="13FA6A69" w14:textId="77777777" w:rsidR="00070FF4" w:rsidRDefault="00070FF4" w:rsidP="00070FF4">
      <w:pPr>
        <w:pStyle w:val="EW"/>
      </w:pPr>
      <w:r>
        <w:t>EASA</w:t>
      </w:r>
      <w:r>
        <w:tab/>
        <w:t xml:space="preserve">European Union Aviation Safety Agency </w:t>
      </w:r>
    </w:p>
    <w:p w14:paraId="08D0FA77" w14:textId="77777777" w:rsidR="00070FF4" w:rsidRDefault="00070FF4" w:rsidP="00070FF4">
      <w:pPr>
        <w:pStyle w:val="EW"/>
      </w:pPr>
      <w:r>
        <w:t>EEC</w:t>
      </w:r>
      <w:r>
        <w:tab/>
        <w:t>Edge Enabler Client</w:t>
      </w:r>
    </w:p>
    <w:p w14:paraId="5425632C" w14:textId="77777777" w:rsidR="00070FF4" w:rsidRDefault="00070FF4" w:rsidP="00070FF4">
      <w:pPr>
        <w:pStyle w:val="EW"/>
      </w:pPr>
      <w:r>
        <w:t>EES</w:t>
      </w:r>
      <w:r>
        <w:tab/>
        <w:t xml:space="preserve">Edge Enabler Server </w:t>
      </w:r>
    </w:p>
    <w:p w14:paraId="395A74D0" w14:textId="77777777" w:rsidR="00070FF4" w:rsidRDefault="00070FF4" w:rsidP="00070FF4">
      <w:pPr>
        <w:pStyle w:val="EW"/>
      </w:pPr>
      <w:proofErr w:type="spellStart"/>
      <w:r>
        <w:t>eMTC</w:t>
      </w:r>
      <w:proofErr w:type="spellEnd"/>
      <w:r>
        <w:tab/>
        <w:t>enhanced Machine Type Communication</w:t>
      </w:r>
    </w:p>
    <w:p w14:paraId="5E4023A1" w14:textId="77777777" w:rsidR="00070FF4" w:rsidRDefault="00070FF4" w:rsidP="00070FF4">
      <w:pPr>
        <w:pStyle w:val="EW"/>
      </w:pPr>
      <w:proofErr w:type="spellStart"/>
      <w:r>
        <w:t>eSIM</w:t>
      </w:r>
      <w:proofErr w:type="spellEnd"/>
      <w:r>
        <w:tab/>
        <w:t xml:space="preserve">embedded SIM </w:t>
      </w:r>
    </w:p>
    <w:p w14:paraId="5DA3D00C" w14:textId="77777777" w:rsidR="00070FF4" w:rsidRDefault="00070FF4" w:rsidP="00070FF4">
      <w:pPr>
        <w:pStyle w:val="EW"/>
      </w:pPr>
      <w:r>
        <w:t>EV</w:t>
      </w:r>
      <w:r>
        <w:tab/>
        <w:t>Electric Vehicle</w:t>
      </w:r>
    </w:p>
    <w:p w14:paraId="70714029" w14:textId="77777777" w:rsidR="00070FF4" w:rsidRDefault="00070FF4" w:rsidP="00070FF4">
      <w:pPr>
        <w:pStyle w:val="EW"/>
      </w:pPr>
      <w:proofErr w:type="spellStart"/>
      <w:r>
        <w:t>eVTOL</w:t>
      </w:r>
      <w:proofErr w:type="spellEnd"/>
      <w:r>
        <w:tab/>
        <w:t>Electric Vertical Take-Off and Landing</w:t>
      </w:r>
    </w:p>
    <w:p w14:paraId="43B76300" w14:textId="77777777" w:rsidR="00070FF4" w:rsidRDefault="00070FF4" w:rsidP="00070FF4">
      <w:pPr>
        <w:pStyle w:val="EW"/>
      </w:pPr>
      <w:r>
        <w:t>FAA</w:t>
      </w:r>
      <w:r>
        <w:tab/>
        <w:t xml:space="preserve">(US) Federal Aviation Administration </w:t>
      </w:r>
    </w:p>
    <w:p w14:paraId="6D5DC573" w14:textId="77777777" w:rsidR="00070FF4" w:rsidRDefault="00070FF4" w:rsidP="00070FF4">
      <w:pPr>
        <w:pStyle w:val="EW"/>
      </w:pPr>
      <w:r>
        <w:t>FBS</w:t>
      </w:r>
      <w:r>
        <w:tab/>
        <w:t>False Base Station</w:t>
      </w:r>
    </w:p>
    <w:p w14:paraId="416CAD6F" w14:textId="77777777" w:rsidR="00070FF4" w:rsidRDefault="00070FF4" w:rsidP="00070FF4">
      <w:pPr>
        <w:pStyle w:val="EW"/>
      </w:pPr>
      <w:r>
        <w:t>FCI</w:t>
      </w:r>
      <w:r>
        <w:tab/>
        <w:t>Fault Circuit Indicator</w:t>
      </w:r>
    </w:p>
    <w:p w14:paraId="01466175" w14:textId="77777777" w:rsidR="00070FF4" w:rsidRDefault="00070FF4" w:rsidP="00070FF4">
      <w:pPr>
        <w:pStyle w:val="EW"/>
      </w:pPr>
      <w:r>
        <w:t>FIMS</w:t>
      </w:r>
      <w:r>
        <w:tab/>
        <w:t xml:space="preserve">(Japan) Flight Information Management System </w:t>
      </w:r>
    </w:p>
    <w:p w14:paraId="041568B9" w14:textId="77777777" w:rsidR="00070FF4" w:rsidRDefault="00070FF4" w:rsidP="00070FF4">
      <w:pPr>
        <w:pStyle w:val="EW"/>
      </w:pPr>
      <w:r>
        <w:t>FLISR</w:t>
      </w:r>
      <w:r>
        <w:tab/>
        <w:t>Fault Location, Isolation, and Service Restoration</w:t>
      </w:r>
    </w:p>
    <w:p w14:paraId="445F42EC" w14:textId="77777777" w:rsidR="00070FF4" w:rsidRDefault="00070FF4" w:rsidP="00070FF4">
      <w:pPr>
        <w:pStyle w:val="EW"/>
      </w:pPr>
      <w:r>
        <w:t>FWA</w:t>
      </w:r>
      <w:r>
        <w:tab/>
        <w:t>Fixed Wireless Access</w:t>
      </w:r>
    </w:p>
    <w:p w14:paraId="1597222D" w14:textId="77777777" w:rsidR="00070FF4" w:rsidRDefault="00070FF4" w:rsidP="00070FF4">
      <w:pPr>
        <w:pStyle w:val="EW"/>
      </w:pPr>
      <w:r>
        <w:t>GDC</w:t>
      </w:r>
      <w:r>
        <w:tab/>
        <w:t>Global Digital Compact</w:t>
      </w:r>
    </w:p>
    <w:p w14:paraId="6206C2AE" w14:textId="77777777" w:rsidR="00070FF4" w:rsidRDefault="00070FF4" w:rsidP="00070FF4">
      <w:pPr>
        <w:pStyle w:val="EW"/>
      </w:pPr>
      <w:proofErr w:type="spellStart"/>
      <w:r>
        <w:lastRenderedPageBreak/>
        <w:t>GenAI</w:t>
      </w:r>
      <w:proofErr w:type="spellEnd"/>
      <w:r>
        <w:tab/>
        <w:t>Generative AI</w:t>
      </w:r>
    </w:p>
    <w:p w14:paraId="38677F1A" w14:textId="77777777" w:rsidR="00070FF4" w:rsidRDefault="00070FF4" w:rsidP="00070FF4">
      <w:pPr>
        <w:pStyle w:val="EW"/>
      </w:pPr>
      <w:r>
        <w:t>GEO</w:t>
      </w:r>
      <w:r>
        <w:tab/>
        <w:t>Geostationary satellite Earth Orbit</w:t>
      </w:r>
    </w:p>
    <w:p w14:paraId="7583E5E1" w14:textId="77777777" w:rsidR="00070FF4" w:rsidRDefault="00070FF4" w:rsidP="00070FF4">
      <w:pPr>
        <w:pStyle w:val="EW"/>
      </w:pPr>
      <w:proofErr w:type="spellStart"/>
      <w:r>
        <w:t>gNB</w:t>
      </w:r>
      <w:proofErr w:type="spellEnd"/>
      <w:r>
        <w:tab/>
        <w:t>NR Node B</w:t>
      </w:r>
    </w:p>
    <w:p w14:paraId="6016D5FB" w14:textId="77777777" w:rsidR="00070FF4" w:rsidRDefault="00070FF4" w:rsidP="00070FF4">
      <w:pPr>
        <w:pStyle w:val="EW"/>
      </w:pPr>
      <w:r>
        <w:t>GNSS</w:t>
      </w:r>
      <w:r>
        <w:tab/>
        <w:t>Global Navigation Satellite System</w:t>
      </w:r>
    </w:p>
    <w:p w14:paraId="671BF817" w14:textId="77777777" w:rsidR="00070FF4" w:rsidRDefault="00070FF4" w:rsidP="00070FF4">
      <w:pPr>
        <w:pStyle w:val="EW"/>
      </w:pPr>
      <w:r>
        <w:t>GPU</w:t>
      </w:r>
      <w:r>
        <w:rPr>
          <w:rFonts w:hint="eastAsia"/>
          <w:lang w:val="en-US" w:eastAsia="zh-CN"/>
        </w:rPr>
        <w:tab/>
      </w:r>
      <w:r>
        <w:t>Graphics Processing Unit</w:t>
      </w:r>
    </w:p>
    <w:p w14:paraId="37097880" w14:textId="77777777" w:rsidR="00070FF4" w:rsidRDefault="00070FF4" w:rsidP="00070FF4">
      <w:pPr>
        <w:pStyle w:val="EW"/>
      </w:pPr>
      <w:r>
        <w:t>GSMA</w:t>
      </w:r>
      <w:r>
        <w:tab/>
        <w:t>GSM Association</w:t>
      </w:r>
    </w:p>
    <w:p w14:paraId="0160A0CB" w14:textId="77777777" w:rsidR="00070FF4" w:rsidRDefault="00070FF4" w:rsidP="00070FF4">
      <w:pPr>
        <w:pStyle w:val="EW"/>
      </w:pPr>
      <w:r>
        <w:t>HAPS</w:t>
      </w:r>
      <w:r>
        <w:tab/>
        <w:t>High-Altitude Platform Stations</w:t>
      </w:r>
    </w:p>
    <w:p w14:paraId="73053A80" w14:textId="77777777" w:rsidR="00070FF4" w:rsidRDefault="00070FF4" w:rsidP="00070FF4">
      <w:pPr>
        <w:pStyle w:val="EW"/>
      </w:pPr>
      <w:r>
        <w:t>HDR</w:t>
      </w:r>
      <w:r>
        <w:tab/>
        <w:t>High Dynamic Range</w:t>
      </w:r>
    </w:p>
    <w:p w14:paraId="2AA22787" w14:textId="77777777" w:rsidR="00070FF4" w:rsidRDefault="00070FF4" w:rsidP="00070FF4">
      <w:pPr>
        <w:pStyle w:val="EW"/>
      </w:pPr>
      <w:r>
        <w:t>HEVC</w:t>
      </w:r>
      <w:r>
        <w:tab/>
        <w:t xml:space="preserve">High-Efficiency </w:t>
      </w:r>
      <w:proofErr w:type="gramStart"/>
      <w:r>
        <w:t>video</w:t>
      </w:r>
      <w:proofErr w:type="gramEnd"/>
      <w:r>
        <w:t xml:space="preserve"> Coding</w:t>
      </w:r>
    </w:p>
    <w:p w14:paraId="29D34222" w14:textId="77777777" w:rsidR="00070FF4" w:rsidRDefault="00070FF4" w:rsidP="00070FF4">
      <w:pPr>
        <w:pStyle w:val="EW"/>
      </w:pPr>
      <w:r>
        <w:t>HIBS</w:t>
      </w:r>
      <w:r>
        <w:tab/>
        <w:t>HAPS IMT Base Station</w:t>
      </w:r>
    </w:p>
    <w:p w14:paraId="289CCEE5" w14:textId="77777777" w:rsidR="00070FF4" w:rsidRDefault="00070FF4" w:rsidP="00070FF4">
      <w:pPr>
        <w:pStyle w:val="EW"/>
      </w:pPr>
      <w:r>
        <w:t>HD</w:t>
      </w:r>
      <w:r>
        <w:tab/>
        <w:t>High Definition</w:t>
      </w:r>
    </w:p>
    <w:p w14:paraId="22B9F80B" w14:textId="77777777" w:rsidR="00070FF4" w:rsidRDefault="00070FF4" w:rsidP="00070FF4">
      <w:pPr>
        <w:pStyle w:val="EW"/>
      </w:pPr>
      <w:r>
        <w:t>HMD</w:t>
      </w:r>
      <w:r>
        <w:tab/>
        <w:t>Head Mounted Display</w:t>
      </w:r>
    </w:p>
    <w:p w14:paraId="536D7119" w14:textId="77777777" w:rsidR="00070FF4" w:rsidRDefault="00070FF4" w:rsidP="00070FF4">
      <w:pPr>
        <w:pStyle w:val="EW"/>
      </w:pPr>
      <w:r>
        <w:t>HW</w:t>
      </w:r>
      <w:r>
        <w:tab/>
        <w:t>Hardware</w:t>
      </w:r>
    </w:p>
    <w:p w14:paraId="2898A147" w14:textId="77777777" w:rsidR="00070FF4" w:rsidRDefault="00070FF4" w:rsidP="00070FF4">
      <w:pPr>
        <w:pStyle w:val="EW"/>
      </w:pPr>
      <w:r>
        <w:t>ICT</w:t>
      </w:r>
      <w:r>
        <w:tab/>
        <w:t>Information and Communication Technologies</w:t>
      </w:r>
    </w:p>
    <w:p w14:paraId="026FE86E" w14:textId="77777777" w:rsidR="00070FF4" w:rsidRDefault="00070FF4" w:rsidP="00070FF4">
      <w:pPr>
        <w:pStyle w:val="EW"/>
      </w:pPr>
      <w:r>
        <w:t>IDPRR</w:t>
      </w:r>
      <w:r>
        <w:tab/>
        <w:t xml:space="preserve">Identify, Protect, Detect, Respond, and Recover </w:t>
      </w:r>
    </w:p>
    <w:p w14:paraId="1A3469F4" w14:textId="77777777" w:rsidR="00070FF4" w:rsidRDefault="00070FF4" w:rsidP="00070FF4">
      <w:pPr>
        <w:pStyle w:val="EW"/>
      </w:pPr>
      <w:r>
        <w:t>IMS DC</w:t>
      </w:r>
      <w:r>
        <w:tab/>
        <w:t xml:space="preserve">IMS Data Channel </w:t>
      </w:r>
    </w:p>
    <w:p w14:paraId="67D16CA3" w14:textId="77777777" w:rsidR="00070FF4" w:rsidRDefault="00070FF4" w:rsidP="00070FF4">
      <w:pPr>
        <w:pStyle w:val="EW"/>
      </w:pPr>
      <w:r>
        <w:t>IMU</w:t>
      </w:r>
      <w:r>
        <w:tab/>
        <w:t>Inertial Measurement Unit</w:t>
      </w:r>
    </w:p>
    <w:p w14:paraId="6841A67E" w14:textId="77777777" w:rsidR="00070FF4" w:rsidRDefault="00070FF4" w:rsidP="00070FF4">
      <w:pPr>
        <w:pStyle w:val="EW"/>
      </w:pPr>
      <w:r>
        <w:t>IOPS</w:t>
      </w:r>
      <w:r>
        <w:tab/>
        <w:t>Isolated E-UTRAN Operation for Public Safety</w:t>
      </w:r>
    </w:p>
    <w:p w14:paraId="399D2496" w14:textId="77777777" w:rsidR="00070FF4" w:rsidRDefault="00070FF4" w:rsidP="00070FF4">
      <w:pPr>
        <w:pStyle w:val="EW"/>
      </w:pPr>
      <w:r>
        <w:t>ISAC</w:t>
      </w:r>
      <w:r>
        <w:tab/>
        <w:t>Integrated Sensing and Communication</w:t>
      </w:r>
    </w:p>
    <w:p w14:paraId="5C916F26" w14:textId="77777777" w:rsidR="00070FF4" w:rsidRDefault="00070FF4" w:rsidP="00070FF4">
      <w:pPr>
        <w:pStyle w:val="EW"/>
      </w:pPr>
      <w:r>
        <w:t>ISL</w:t>
      </w:r>
      <w:r>
        <w:tab/>
        <w:t xml:space="preserve">Inter-Satellite Link </w:t>
      </w:r>
    </w:p>
    <w:p w14:paraId="5261EAC8" w14:textId="77777777" w:rsidR="00070FF4" w:rsidRDefault="00070FF4" w:rsidP="00070FF4">
      <w:pPr>
        <w:pStyle w:val="EW"/>
      </w:pPr>
      <w:r>
        <w:t>ITS</w:t>
      </w:r>
      <w:r>
        <w:tab/>
        <w:t>Intelligent Transport System</w:t>
      </w:r>
    </w:p>
    <w:p w14:paraId="1178DCAA" w14:textId="77777777" w:rsidR="00070FF4" w:rsidRDefault="00070FF4" w:rsidP="00070FF4">
      <w:pPr>
        <w:pStyle w:val="EW"/>
      </w:pPr>
      <w:r>
        <w:t>KVI</w:t>
      </w:r>
      <w:r>
        <w:tab/>
        <w:t>Key Value Item/Indicator?</w:t>
      </w:r>
    </w:p>
    <w:p w14:paraId="64B62FB6" w14:textId="77777777" w:rsidR="00070FF4" w:rsidRDefault="00070FF4" w:rsidP="00070FF4">
      <w:pPr>
        <w:pStyle w:val="EW"/>
      </w:pPr>
      <w:r>
        <w:t>LEO</w:t>
      </w:r>
      <w:r>
        <w:tab/>
        <w:t>Low-Earth Orbit</w:t>
      </w:r>
    </w:p>
    <w:p w14:paraId="3C513DAC" w14:textId="77777777" w:rsidR="00070FF4" w:rsidRDefault="00070FF4" w:rsidP="00070FF4">
      <w:pPr>
        <w:pStyle w:val="EW"/>
      </w:pPr>
      <w:r>
        <w:t>LiDAR)</w:t>
      </w:r>
      <w:r>
        <w:tab/>
        <w:t xml:space="preserve">Light Detection </w:t>
      </w:r>
      <w:proofErr w:type="gramStart"/>
      <w:r>
        <w:t>And</w:t>
      </w:r>
      <w:proofErr w:type="gramEnd"/>
      <w:r>
        <w:t xml:space="preserve"> Ranging</w:t>
      </w:r>
    </w:p>
    <w:p w14:paraId="13B7C02F" w14:textId="77777777" w:rsidR="00070FF4" w:rsidRDefault="00070FF4" w:rsidP="00070FF4">
      <w:pPr>
        <w:pStyle w:val="EW"/>
      </w:pPr>
      <w:r>
        <w:t>LLM</w:t>
      </w:r>
      <w:r>
        <w:rPr>
          <w:lang w:val="en-US" w:eastAsia="zh-CN"/>
        </w:rPr>
        <w:tab/>
      </w:r>
      <w:r>
        <w:t>Large Language Model</w:t>
      </w:r>
    </w:p>
    <w:p w14:paraId="0B54969B" w14:textId="77777777" w:rsidR="00070FF4" w:rsidRDefault="00070FF4" w:rsidP="00070FF4">
      <w:pPr>
        <w:pStyle w:val="EW"/>
      </w:pPr>
      <w:r>
        <w:t>LMM</w:t>
      </w:r>
      <w:r>
        <w:tab/>
        <w:t>Large Multimodal Model</w:t>
      </w:r>
    </w:p>
    <w:p w14:paraId="47226F61" w14:textId="77777777" w:rsidR="00070FF4" w:rsidRDefault="00070FF4" w:rsidP="00070FF4">
      <w:pPr>
        <w:pStyle w:val="EW"/>
      </w:pPr>
      <w:proofErr w:type="spellStart"/>
      <w:r>
        <w:t>LoS</w:t>
      </w:r>
      <w:proofErr w:type="spellEnd"/>
      <w:r>
        <w:tab/>
        <w:t>Line-of-Sight</w:t>
      </w:r>
    </w:p>
    <w:p w14:paraId="0F17C97D" w14:textId="77777777" w:rsidR="00070FF4" w:rsidRDefault="00070FF4" w:rsidP="00070FF4">
      <w:pPr>
        <w:pStyle w:val="EW"/>
      </w:pPr>
      <w:r>
        <w:t>LPP</w:t>
      </w:r>
      <w:r>
        <w:tab/>
        <w:t>LTE Positioning Protocol</w:t>
      </w:r>
    </w:p>
    <w:p w14:paraId="1E996D72" w14:textId="77777777" w:rsidR="00070FF4" w:rsidRDefault="00070FF4" w:rsidP="00070FF4">
      <w:pPr>
        <w:pStyle w:val="EW"/>
      </w:pPr>
      <w:r>
        <w:t>M-</w:t>
      </w:r>
      <w:proofErr w:type="spellStart"/>
      <w:r>
        <w:t>IoT</w:t>
      </w:r>
      <w:proofErr w:type="spellEnd"/>
      <w:r>
        <w:t xml:space="preserve">        </w:t>
      </w:r>
      <w:r>
        <w:tab/>
        <w:t>Massive Internet of Things</w:t>
      </w:r>
    </w:p>
    <w:p w14:paraId="7F086841" w14:textId="77777777" w:rsidR="00070FF4" w:rsidRDefault="00070FF4" w:rsidP="00070FF4">
      <w:pPr>
        <w:pStyle w:val="EW"/>
      </w:pPr>
      <w:proofErr w:type="spellStart"/>
      <w:r>
        <w:t>MCData</w:t>
      </w:r>
      <w:proofErr w:type="spellEnd"/>
      <w:r>
        <w:tab/>
        <w:t>Mission Critical Data</w:t>
      </w:r>
    </w:p>
    <w:p w14:paraId="00948E83" w14:textId="77777777" w:rsidR="00070FF4" w:rsidRDefault="00070FF4" w:rsidP="00070FF4">
      <w:pPr>
        <w:pStyle w:val="EW"/>
      </w:pPr>
      <w:r>
        <w:t>MCPTT</w:t>
      </w:r>
      <w:r>
        <w:tab/>
        <w:t>Mission Critical Push to Talk</w:t>
      </w:r>
    </w:p>
    <w:p w14:paraId="5E2BE5AB" w14:textId="77777777" w:rsidR="00070FF4" w:rsidRDefault="00070FF4" w:rsidP="00070FF4">
      <w:pPr>
        <w:pStyle w:val="EW"/>
      </w:pPr>
      <w:proofErr w:type="spellStart"/>
      <w:r>
        <w:t>MCVideo</w:t>
      </w:r>
      <w:proofErr w:type="spellEnd"/>
      <w:r>
        <w:tab/>
        <w:t>Mission Critical Video</w:t>
      </w:r>
    </w:p>
    <w:p w14:paraId="5516C629" w14:textId="77777777" w:rsidR="00070FF4" w:rsidRDefault="00070FF4" w:rsidP="00070FF4">
      <w:pPr>
        <w:pStyle w:val="EW"/>
      </w:pPr>
      <w:r>
        <w:t>MEC</w:t>
      </w:r>
      <w:r>
        <w:tab/>
        <w:t>Mobile Edge Computing or Multi-Access Edge Computing</w:t>
      </w:r>
    </w:p>
    <w:p w14:paraId="65BCED8E" w14:textId="77777777" w:rsidR="00070FF4" w:rsidRDefault="00070FF4" w:rsidP="00070FF4">
      <w:pPr>
        <w:pStyle w:val="EditorsNote"/>
      </w:pPr>
      <w:r>
        <w:t>Editor’s Note:  This acronym needs to be clarified due to usage in clause 6.12.1.</w:t>
      </w:r>
    </w:p>
    <w:p w14:paraId="1BF2588C" w14:textId="77777777" w:rsidR="00070FF4" w:rsidRDefault="00070FF4" w:rsidP="00070FF4">
      <w:pPr>
        <w:pStyle w:val="EW"/>
      </w:pPr>
      <w:r>
        <w:t>MEO</w:t>
      </w:r>
      <w:r>
        <w:tab/>
        <w:t>Medium-Earth Orbit</w:t>
      </w:r>
    </w:p>
    <w:p w14:paraId="3B3BC548" w14:textId="77777777" w:rsidR="00070FF4" w:rsidRDefault="00070FF4" w:rsidP="00070FF4">
      <w:pPr>
        <w:pStyle w:val="EW"/>
      </w:pPr>
      <w:r>
        <w:t>ML</w:t>
      </w:r>
      <w:r>
        <w:tab/>
        <w:t>Machine Learning</w:t>
      </w:r>
    </w:p>
    <w:p w14:paraId="7F0C2D80" w14:textId="77777777" w:rsidR="00070FF4" w:rsidRDefault="00070FF4" w:rsidP="00070FF4">
      <w:pPr>
        <w:pStyle w:val="EW"/>
      </w:pPr>
      <w:proofErr w:type="spellStart"/>
      <w:r>
        <w:t>MnS</w:t>
      </w:r>
      <w:proofErr w:type="spellEnd"/>
      <w:r>
        <w:tab/>
        <w:t>Management Service(s)</w:t>
      </w:r>
    </w:p>
    <w:p w14:paraId="113A793F" w14:textId="77777777" w:rsidR="00070FF4" w:rsidRDefault="00070FF4" w:rsidP="00070FF4">
      <w:pPr>
        <w:pStyle w:val="EW"/>
      </w:pPr>
      <w:r>
        <w:t>MPS</w:t>
      </w:r>
      <w:r>
        <w:tab/>
        <w:t xml:space="preserve">Multimedia Priority Service </w:t>
      </w:r>
    </w:p>
    <w:p w14:paraId="0B4A0F2D" w14:textId="77777777" w:rsidR="00070FF4" w:rsidRDefault="00070FF4" w:rsidP="00070FF4">
      <w:pPr>
        <w:pStyle w:val="EW"/>
      </w:pPr>
      <w:r>
        <w:t>MR</w:t>
      </w:r>
      <w:r>
        <w:tab/>
        <w:t>Mixed Reality</w:t>
      </w:r>
    </w:p>
    <w:p w14:paraId="3334E80C" w14:textId="77777777" w:rsidR="00070FF4" w:rsidRDefault="00070FF4" w:rsidP="00070FF4">
      <w:pPr>
        <w:pStyle w:val="EW"/>
      </w:pPr>
      <w:r>
        <w:t>NB-</w:t>
      </w:r>
      <w:proofErr w:type="spellStart"/>
      <w:r>
        <w:t>IoT</w:t>
      </w:r>
      <w:proofErr w:type="spellEnd"/>
      <w:r>
        <w:tab/>
        <w:t xml:space="preserve">Narrowband </w:t>
      </w:r>
      <w:proofErr w:type="spellStart"/>
      <w:r>
        <w:t>IoT</w:t>
      </w:r>
      <w:proofErr w:type="spellEnd"/>
    </w:p>
    <w:p w14:paraId="0FB6DEC4" w14:textId="77777777" w:rsidR="00070FF4" w:rsidRDefault="00070FF4" w:rsidP="00070FF4">
      <w:pPr>
        <w:pStyle w:val="EW"/>
      </w:pPr>
      <w:r>
        <w:t>NDS</w:t>
      </w:r>
      <w:r>
        <w:tab/>
        <w:t>Network Domain Security</w:t>
      </w:r>
    </w:p>
    <w:p w14:paraId="758CC6D6" w14:textId="77777777" w:rsidR="00070FF4" w:rsidRDefault="00070FF4" w:rsidP="00070FF4">
      <w:pPr>
        <w:pStyle w:val="EW"/>
      </w:pPr>
      <w:r>
        <w:t>NDS/AF</w:t>
      </w:r>
      <w:r>
        <w:tab/>
        <w:t>NDS Authentication Framework</w:t>
      </w:r>
    </w:p>
    <w:p w14:paraId="34B50471" w14:textId="77777777" w:rsidR="00070FF4" w:rsidRDefault="00070FF4" w:rsidP="00070FF4">
      <w:pPr>
        <w:pStyle w:val="EW"/>
      </w:pPr>
      <w:r>
        <w:t>NDT</w:t>
      </w:r>
      <w:r>
        <w:tab/>
        <w:t>Network Digital Twin</w:t>
      </w:r>
    </w:p>
    <w:p w14:paraId="1F7830E7" w14:textId="77777777" w:rsidR="00070FF4" w:rsidRDefault="00070FF4" w:rsidP="00070FF4">
      <w:pPr>
        <w:pStyle w:val="EW"/>
      </w:pPr>
      <w:r>
        <w:t>NGSO</w:t>
      </w:r>
      <w:r>
        <w:tab/>
        <w:t>Non Geo Synchronous Orbit</w:t>
      </w:r>
    </w:p>
    <w:p w14:paraId="60F8DD31" w14:textId="77777777" w:rsidR="00070FF4" w:rsidRDefault="00070FF4" w:rsidP="00070FF4">
      <w:pPr>
        <w:pStyle w:val="EW"/>
      </w:pPr>
      <w:r w:rsidRPr="005C5E5A">
        <w:t>NLOS</w:t>
      </w:r>
      <w:r w:rsidRPr="005C5E5A">
        <w:tab/>
        <w:t>Non-Line-of-Sight</w:t>
      </w:r>
    </w:p>
    <w:p w14:paraId="464A8162" w14:textId="77777777" w:rsidR="00070FF4" w:rsidRDefault="00070FF4" w:rsidP="00070FF4">
      <w:pPr>
        <w:pStyle w:val="EW"/>
      </w:pPr>
      <w:r>
        <w:t>NLP</w:t>
      </w:r>
      <w:r>
        <w:rPr>
          <w:lang w:val="en-US" w:eastAsia="zh-CN"/>
        </w:rPr>
        <w:tab/>
      </w:r>
      <w:r>
        <w:t>Natural Language Processing</w:t>
      </w:r>
    </w:p>
    <w:p w14:paraId="33526B9D" w14:textId="77777777" w:rsidR="00070FF4" w:rsidRDefault="00070FF4" w:rsidP="00070FF4">
      <w:pPr>
        <w:pStyle w:val="EW"/>
      </w:pPr>
      <w:r>
        <w:t>NPN</w:t>
      </w:r>
      <w:r>
        <w:tab/>
        <w:t>Non-Public Network</w:t>
      </w:r>
    </w:p>
    <w:p w14:paraId="7BF725CC" w14:textId="77777777" w:rsidR="00070FF4" w:rsidRDefault="00070FF4" w:rsidP="00070FF4">
      <w:pPr>
        <w:pStyle w:val="EW"/>
      </w:pPr>
      <w:r>
        <w:t>NR</w:t>
      </w:r>
      <w:r>
        <w:tab/>
        <w:t>New Radio</w:t>
      </w:r>
    </w:p>
    <w:p w14:paraId="5371F30D" w14:textId="77777777" w:rsidR="00070FF4" w:rsidRDefault="00070FF4" w:rsidP="00070FF4">
      <w:pPr>
        <w:pStyle w:val="EW"/>
      </w:pPr>
      <w:r>
        <w:t>NTN</w:t>
      </w:r>
      <w:r>
        <w:tab/>
        <w:t>Non-Terrestrial Network</w:t>
      </w:r>
    </w:p>
    <w:p w14:paraId="558621F2" w14:textId="77777777" w:rsidR="00070FF4" w:rsidRDefault="00070FF4" w:rsidP="00070FF4">
      <w:pPr>
        <w:pStyle w:val="EW"/>
      </w:pPr>
      <w:r>
        <w:t>NWDAF</w:t>
      </w:r>
      <w:r>
        <w:tab/>
      </w:r>
      <w:proofErr w:type="spellStart"/>
      <w:r>
        <w:t>NetWork</w:t>
      </w:r>
      <w:proofErr w:type="spellEnd"/>
      <w:r>
        <w:t xml:space="preserve"> Data Analytics Function</w:t>
      </w:r>
    </w:p>
    <w:p w14:paraId="15D13428" w14:textId="77777777" w:rsidR="00070FF4" w:rsidRDefault="00070FF4" w:rsidP="00070FF4">
      <w:pPr>
        <w:pStyle w:val="EW"/>
      </w:pPr>
      <w:r>
        <w:t>OAM</w:t>
      </w:r>
      <w:r>
        <w:tab/>
        <w:t>Operations, Administration, and Management</w:t>
      </w:r>
    </w:p>
    <w:p w14:paraId="15CAA3F2" w14:textId="77777777" w:rsidR="00070FF4" w:rsidRDefault="00070FF4" w:rsidP="00070FF4">
      <w:pPr>
        <w:pStyle w:val="EW"/>
      </w:pPr>
      <w:r>
        <w:t>OPEX</w:t>
      </w:r>
      <w:r>
        <w:tab/>
        <w:t xml:space="preserve">Operational Expenditure </w:t>
      </w:r>
    </w:p>
    <w:p w14:paraId="1A004459" w14:textId="77777777" w:rsidR="00070FF4" w:rsidRDefault="00070FF4" w:rsidP="00070FF4">
      <w:pPr>
        <w:pStyle w:val="EW"/>
      </w:pPr>
      <w:r>
        <w:t>OT</w:t>
      </w:r>
      <w:r>
        <w:tab/>
        <w:t>Operational Technology</w:t>
      </w:r>
    </w:p>
    <w:p w14:paraId="174ABE1C" w14:textId="77777777" w:rsidR="00070FF4" w:rsidRDefault="00070FF4" w:rsidP="00070FF4">
      <w:pPr>
        <w:pStyle w:val="EW"/>
      </w:pPr>
      <w:r>
        <w:t>PII</w:t>
      </w:r>
      <w:r>
        <w:tab/>
        <w:t>Personal Identifiable Information</w:t>
      </w:r>
    </w:p>
    <w:p w14:paraId="296BFF5B" w14:textId="77777777" w:rsidR="00070FF4" w:rsidRDefault="00070FF4" w:rsidP="00070FF4">
      <w:pPr>
        <w:pStyle w:val="EW"/>
      </w:pPr>
      <w:r>
        <w:t>PDB</w:t>
      </w:r>
      <w:r>
        <w:tab/>
        <w:t xml:space="preserve">Packet Delay Budget </w:t>
      </w:r>
    </w:p>
    <w:p w14:paraId="2F300EF7" w14:textId="77777777" w:rsidR="00070FF4" w:rsidRDefault="00070FF4" w:rsidP="00070FF4">
      <w:pPr>
        <w:pStyle w:val="EW"/>
      </w:pPr>
      <w:r>
        <w:t>PIN</w:t>
      </w:r>
      <w:r>
        <w:tab/>
        <w:t xml:space="preserve">Personal </w:t>
      </w:r>
      <w:proofErr w:type="spellStart"/>
      <w:r>
        <w:t>IoT</w:t>
      </w:r>
      <w:proofErr w:type="spellEnd"/>
      <w:r>
        <w:t xml:space="preserve"> Networks</w:t>
      </w:r>
    </w:p>
    <w:p w14:paraId="61BAE974" w14:textId="77777777" w:rsidR="00070FF4" w:rsidRDefault="00070FF4" w:rsidP="00070FF4">
      <w:pPr>
        <w:pStyle w:val="EW"/>
      </w:pPr>
      <w:r>
        <w:t>PNG</w:t>
      </w:r>
      <w:r>
        <w:tab/>
        <w:t>Portable Network Graphics</w:t>
      </w:r>
    </w:p>
    <w:p w14:paraId="5A9AEB2B" w14:textId="77777777" w:rsidR="00070FF4" w:rsidRDefault="00070FF4" w:rsidP="00070FF4">
      <w:pPr>
        <w:pStyle w:val="EW"/>
      </w:pPr>
      <w:r>
        <w:t>PNT</w:t>
      </w:r>
      <w:r>
        <w:tab/>
        <w:t>Positioning, Navigation, and Timing</w:t>
      </w:r>
    </w:p>
    <w:p w14:paraId="043CBD45" w14:textId="77777777" w:rsidR="00070FF4" w:rsidRDefault="00070FF4" w:rsidP="00070FF4">
      <w:pPr>
        <w:pStyle w:val="EW"/>
      </w:pPr>
      <w:r>
        <w:t>PSAP</w:t>
      </w:r>
      <w:r>
        <w:tab/>
        <w:t xml:space="preserve">Public Safety Answering Point </w:t>
      </w:r>
    </w:p>
    <w:p w14:paraId="2935C214" w14:textId="77777777" w:rsidR="00070FF4" w:rsidRDefault="00070FF4" w:rsidP="00070FF4">
      <w:pPr>
        <w:pStyle w:val="EW"/>
      </w:pPr>
      <w:r>
        <w:t>R&amp;D</w:t>
      </w:r>
      <w:r>
        <w:tab/>
        <w:t>Research and Development</w:t>
      </w:r>
    </w:p>
    <w:p w14:paraId="0E635415" w14:textId="77777777" w:rsidR="00070FF4" w:rsidRDefault="00070FF4" w:rsidP="00070FF4">
      <w:pPr>
        <w:pStyle w:val="EW"/>
      </w:pPr>
      <w:r>
        <w:t>RAG</w:t>
      </w:r>
      <w:r>
        <w:tab/>
        <w:t>Retrieval-Augmented Generation</w:t>
      </w:r>
    </w:p>
    <w:p w14:paraId="139D62CD" w14:textId="77777777" w:rsidR="00070FF4" w:rsidRDefault="00070FF4" w:rsidP="00070FF4">
      <w:pPr>
        <w:pStyle w:val="EW"/>
      </w:pPr>
      <w:r>
        <w:lastRenderedPageBreak/>
        <w:t>RCS</w:t>
      </w:r>
      <w:r>
        <w:tab/>
        <w:t>Radar Cross Section</w:t>
      </w:r>
    </w:p>
    <w:p w14:paraId="17E41CA8" w14:textId="77777777" w:rsidR="00070FF4" w:rsidRDefault="00070FF4" w:rsidP="00070FF4">
      <w:pPr>
        <w:pStyle w:val="EW"/>
      </w:pPr>
      <w:r>
        <w:t>RCS</w:t>
      </w:r>
      <w:r>
        <w:tab/>
      </w:r>
      <w:r w:rsidRPr="00C81374">
        <w:t xml:space="preserve">Rich Communication Services </w:t>
      </w:r>
    </w:p>
    <w:p w14:paraId="252C05C4" w14:textId="77777777" w:rsidR="00070FF4" w:rsidRDefault="00070FF4" w:rsidP="00070FF4">
      <w:pPr>
        <w:pStyle w:val="EW"/>
      </w:pPr>
      <w:r>
        <w:t>RGB</w:t>
      </w:r>
      <w:r>
        <w:tab/>
        <w:t>Red-Green-Blue</w:t>
      </w:r>
    </w:p>
    <w:p w14:paraId="24E5F48A" w14:textId="77777777" w:rsidR="00070FF4" w:rsidRDefault="00070FF4" w:rsidP="00070FF4">
      <w:pPr>
        <w:pStyle w:val="EW"/>
      </w:pPr>
      <w:r>
        <w:t>RTK</w:t>
      </w:r>
      <w:r>
        <w:tab/>
        <w:t>Real-Time Kinematic</w:t>
      </w:r>
    </w:p>
    <w:p w14:paraId="24E31EC9" w14:textId="77777777" w:rsidR="00070FF4" w:rsidRDefault="00070FF4" w:rsidP="00070FF4">
      <w:pPr>
        <w:pStyle w:val="EW"/>
      </w:pPr>
      <w:r>
        <w:t>SDG</w:t>
      </w:r>
      <w:r>
        <w:tab/>
        <w:t>Sustainable Development Goal</w:t>
      </w:r>
    </w:p>
    <w:p w14:paraId="3820D7E4" w14:textId="77777777" w:rsidR="00070FF4" w:rsidRDefault="00070FF4" w:rsidP="00070FF4">
      <w:pPr>
        <w:pStyle w:val="EW"/>
      </w:pPr>
      <w:r>
        <w:t>SLM</w:t>
      </w:r>
      <w:r>
        <w:tab/>
        <w:t>Small Language Model</w:t>
      </w:r>
    </w:p>
    <w:p w14:paraId="5F071B9F" w14:textId="77777777" w:rsidR="00070FF4" w:rsidRDefault="00070FF4" w:rsidP="00070FF4">
      <w:pPr>
        <w:pStyle w:val="EW"/>
      </w:pPr>
      <w:r>
        <w:t>SNPN</w:t>
      </w:r>
      <w:r>
        <w:tab/>
        <w:t>Standalone NPN</w:t>
      </w:r>
    </w:p>
    <w:p w14:paraId="2EBB7BC7" w14:textId="77777777" w:rsidR="00070FF4" w:rsidRDefault="00070FF4" w:rsidP="00070FF4">
      <w:pPr>
        <w:pStyle w:val="EW"/>
      </w:pPr>
      <w:r>
        <w:t>SUPI</w:t>
      </w:r>
      <w:r>
        <w:tab/>
        <w:t>Subscription Permanent Identifier</w:t>
      </w:r>
    </w:p>
    <w:p w14:paraId="6988530A" w14:textId="77777777" w:rsidR="00070FF4" w:rsidRDefault="00070FF4" w:rsidP="00070FF4">
      <w:pPr>
        <w:pStyle w:val="EW"/>
      </w:pPr>
      <w:r>
        <w:t>SWAP</w:t>
      </w:r>
      <w:r>
        <w:tab/>
        <w:t>Size, Weight and Power</w:t>
      </w:r>
    </w:p>
    <w:p w14:paraId="2DE686FE" w14:textId="77777777" w:rsidR="00070FF4" w:rsidRDefault="00070FF4" w:rsidP="00070FF4">
      <w:pPr>
        <w:pStyle w:val="EW"/>
      </w:pPr>
      <w:r>
        <w:t>TBS</w:t>
      </w:r>
      <w:r>
        <w:tab/>
        <w:t>Terrestrial Beacon System</w:t>
      </w:r>
    </w:p>
    <w:p w14:paraId="7FD58860" w14:textId="77777777" w:rsidR="00070FF4" w:rsidRDefault="00070FF4" w:rsidP="00070FF4">
      <w:pPr>
        <w:pStyle w:val="EW"/>
      </w:pPr>
      <w:r>
        <w:t>TRP</w:t>
      </w:r>
      <w:r>
        <w:tab/>
        <w:t>Transmitter Receiver Point</w:t>
      </w:r>
    </w:p>
    <w:p w14:paraId="3DDDBD5E" w14:textId="77777777" w:rsidR="00070FF4" w:rsidRDefault="00070FF4" w:rsidP="00070FF4">
      <w:pPr>
        <w:pStyle w:val="EW"/>
      </w:pPr>
      <w:r>
        <w:t>UAM</w:t>
      </w:r>
      <w:r>
        <w:tab/>
        <w:t>Urban Air Mobility</w:t>
      </w:r>
    </w:p>
    <w:p w14:paraId="7EB6879A" w14:textId="77777777" w:rsidR="00070FF4" w:rsidRDefault="00070FF4" w:rsidP="00070FF4">
      <w:pPr>
        <w:pStyle w:val="EW"/>
      </w:pPr>
      <w:r>
        <w:t>UAV</w:t>
      </w:r>
      <w:r>
        <w:tab/>
      </w:r>
      <w:proofErr w:type="spellStart"/>
      <w:r>
        <w:t>Uncrewed</w:t>
      </w:r>
      <w:proofErr w:type="spellEnd"/>
      <w:r>
        <w:t xml:space="preserve"> Aerial Vehicle</w:t>
      </w:r>
    </w:p>
    <w:p w14:paraId="3B7D1196" w14:textId="77777777" w:rsidR="00070FF4" w:rsidRPr="001F3AEE" w:rsidRDefault="00070FF4" w:rsidP="00070FF4">
      <w:pPr>
        <w:pStyle w:val="EW"/>
      </w:pPr>
      <w:r w:rsidRPr="001F3AEE">
        <w:t>UBBA</w:t>
      </w:r>
      <w:r w:rsidRPr="001F3AEE">
        <w:tab/>
        <w:t>Utility Broadband Alliance</w:t>
      </w:r>
    </w:p>
    <w:p w14:paraId="48187E09" w14:textId="77777777" w:rsidR="00070FF4" w:rsidRPr="001F3AEE" w:rsidRDefault="00070FF4" w:rsidP="00070FF4">
      <w:pPr>
        <w:pStyle w:val="EW"/>
      </w:pPr>
      <w:r w:rsidRPr="001F3AEE">
        <w:t>UPF</w:t>
      </w:r>
      <w:r w:rsidRPr="001F3AEE">
        <w:tab/>
        <w:t>User Plane Function</w:t>
      </w:r>
    </w:p>
    <w:p w14:paraId="6EA7F13D" w14:textId="77777777" w:rsidR="00070FF4" w:rsidRPr="001F3AEE" w:rsidRDefault="00070FF4" w:rsidP="00070FF4">
      <w:pPr>
        <w:pStyle w:val="EW"/>
      </w:pPr>
      <w:r w:rsidRPr="001F3AEE">
        <w:t>USD</w:t>
      </w:r>
      <w:r w:rsidRPr="001F3AEE">
        <w:tab/>
        <w:t>US Dollars</w:t>
      </w:r>
    </w:p>
    <w:p w14:paraId="3BDEA66C" w14:textId="77777777" w:rsidR="00070FF4" w:rsidRPr="001F3AEE" w:rsidRDefault="00070FF4" w:rsidP="00070FF4">
      <w:pPr>
        <w:pStyle w:val="EW"/>
      </w:pPr>
      <w:r w:rsidRPr="001F3AEE">
        <w:t>USS</w:t>
      </w:r>
      <w:r w:rsidRPr="001F3AEE">
        <w:tab/>
      </w:r>
      <w:proofErr w:type="spellStart"/>
      <w:r w:rsidRPr="001F3AEE">
        <w:t>Uncrewed</w:t>
      </w:r>
      <w:proofErr w:type="spellEnd"/>
      <w:r w:rsidRPr="001F3AEE">
        <w:t xml:space="preserve"> Aerial System Service Supplier</w:t>
      </w:r>
    </w:p>
    <w:p w14:paraId="67A36169" w14:textId="77777777" w:rsidR="00070FF4" w:rsidRPr="001F3AEE" w:rsidRDefault="00070FF4" w:rsidP="00070FF4">
      <w:pPr>
        <w:pStyle w:val="EW"/>
      </w:pPr>
      <w:r w:rsidRPr="001F3AEE">
        <w:t>UTM</w:t>
      </w:r>
      <w:r w:rsidRPr="001F3AEE">
        <w:tab/>
      </w:r>
      <w:proofErr w:type="spellStart"/>
      <w:r w:rsidRPr="001F3AEE">
        <w:t>Uncrewed</w:t>
      </w:r>
      <w:proofErr w:type="spellEnd"/>
      <w:r w:rsidRPr="001F3AEE">
        <w:t xml:space="preserve"> Aerial System Traffic Management</w:t>
      </w:r>
    </w:p>
    <w:p w14:paraId="01DCF3BB" w14:textId="77777777" w:rsidR="00070FF4" w:rsidRPr="001F3AEE" w:rsidRDefault="00070FF4" w:rsidP="00070FF4">
      <w:pPr>
        <w:pStyle w:val="EW"/>
      </w:pPr>
      <w:r w:rsidRPr="001F3AEE">
        <w:t>VN</w:t>
      </w:r>
      <w:r w:rsidRPr="001F3AEE">
        <w:tab/>
        <w:t>Virtual Network</w:t>
      </w:r>
    </w:p>
    <w:p w14:paraId="147F06B5" w14:textId="77777777" w:rsidR="00070FF4" w:rsidRDefault="00070FF4" w:rsidP="00070FF4">
      <w:pPr>
        <w:pStyle w:val="EW"/>
      </w:pPr>
      <w:r w:rsidRPr="001F3AEE">
        <w:t>VRU</w:t>
      </w:r>
      <w:r w:rsidRPr="001F3AEE">
        <w:tab/>
        <w:t>Vulnerable Road User</w:t>
      </w:r>
    </w:p>
    <w:p w14:paraId="683102F4" w14:textId="77777777" w:rsidR="00070FF4" w:rsidRPr="001F3AEE" w:rsidRDefault="00070FF4" w:rsidP="00070FF4">
      <w:pPr>
        <w:pStyle w:val="EW"/>
      </w:pPr>
      <w:r>
        <w:t>WEA</w:t>
      </w:r>
      <w:r>
        <w:tab/>
        <w:t>Wireless Emergency Alert</w:t>
      </w:r>
    </w:p>
    <w:p w14:paraId="3B4B3A22" w14:textId="792EA6C3" w:rsidR="00070FF4" w:rsidRDefault="00070FF4" w:rsidP="00070FF4">
      <w:pPr>
        <w:pStyle w:val="EW"/>
      </w:pPr>
      <w:r w:rsidRPr="001F3AEE">
        <w:t>XR</w:t>
      </w:r>
      <w:r w:rsidRPr="001F3AEE">
        <w:tab/>
      </w:r>
      <w:proofErr w:type="spellStart"/>
      <w:r w:rsidRPr="001F3AEE">
        <w:t>eXtended</w:t>
      </w:r>
      <w:proofErr w:type="spellEnd"/>
      <w:r w:rsidRPr="001F3AEE">
        <w:t xml:space="preserve"> Reality</w:t>
      </w:r>
    </w:p>
    <w:p w14:paraId="7C8BD3A3" w14:textId="14C80018" w:rsidR="008A4606" w:rsidRDefault="008A4606" w:rsidP="008A4606">
      <w:pPr>
        <w:pStyle w:val="EW"/>
        <w:rPr>
          <w:ins w:id="577" w:author="112" w:date="2025-08-27T02:49:00Z"/>
        </w:rPr>
      </w:pPr>
      <w:ins w:id="578" w:author="112" w:date="2025-08-26T22:18:00Z">
        <w:r w:rsidRPr="002D0FAB">
          <w:rPr>
            <w:highlight w:val="yellow"/>
          </w:rPr>
          <w:t>PDT                     Professional</w:t>
        </w:r>
      </w:ins>
      <w:ins w:id="579" w:author="112" w:date="2025-08-27T18:59:00Z">
        <w:r w:rsidR="00452D0D">
          <w:rPr>
            <w:highlight w:val="yellow"/>
          </w:rPr>
          <w:t>/Police</w:t>
        </w:r>
      </w:ins>
      <w:ins w:id="580" w:author="112" w:date="2025-08-26T22:18:00Z">
        <w:r w:rsidRPr="002D0FAB">
          <w:rPr>
            <w:highlight w:val="yellow"/>
          </w:rPr>
          <w:t xml:space="preserve"> Digital Trunking</w:t>
        </w:r>
      </w:ins>
    </w:p>
    <w:p w14:paraId="245133D0" w14:textId="77777777" w:rsidR="003B3622" w:rsidRDefault="003B3622" w:rsidP="008A4606">
      <w:pPr>
        <w:pStyle w:val="EW"/>
        <w:rPr>
          <w:ins w:id="581" w:author="112" w:date="2025-08-27T02:49:00Z"/>
        </w:rPr>
      </w:pPr>
    </w:p>
    <w:p w14:paraId="5D19A87A" w14:textId="3A540487" w:rsidR="0009108F" w:rsidRPr="002734FC" w:rsidDel="00AD6A3C" w:rsidRDefault="0009108F" w:rsidP="0009108F">
      <w:pPr>
        <w:rPr>
          <w:del w:id="582" w:author="11" w:date="2025-08-13T15:21:00Z"/>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77777777" w:rsidR="0009108F" w:rsidRPr="00C21836" w:rsidRDefault="0009108F" w:rsidP="0009108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1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3871B" w14:textId="77777777" w:rsidR="00591BF4" w:rsidRDefault="00591BF4">
      <w:r>
        <w:separator/>
      </w:r>
    </w:p>
  </w:endnote>
  <w:endnote w:type="continuationSeparator" w:id="0">
    <w:p w14:paraId="0AA59234" w14:textId="77777777" w:rsidR="00591BF4" w:rsidRDefault="00591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955BA3" w:rsidRDefault="00955BA3">
    <w:pPr>
      <w:pStyle w:val="a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C63118" w14:textId="77777777" w:rsidR="00591BF4" w:rsidRDefault="00591BF4">
      <w:r>
        <w:separator/>
      </w:r>
    </w:p>
  </w:footnote>
  <w:footnote w:type="continuationSeparator" w:id="0">
    <w:p w14:paraId="5528BAD2" w14:textId="77777777" w:rsidR="00591BF4" w:rsidRDefault="00591BF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7714F"/>
    <w:multiLevelType w:val="multilevel"/>
    <w:tmpl w:val="6622A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E77F1D"/>
    <w:multiLevelType w:val="multilevel"/>
    <w:tmpl w:val="32E77F1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7"/>
  </w:num>
  <w:num w:numId="5">
    <w:abstractNumId w:val="3"/>
  </w:num>
  <w:num w:numId="6">
    <w:abstractNumId w:val="5"/>
  </w:num>
  <w:num w:numId="7">
    <w:abstractNumId w:val="8"/>
  </w:num>
  <w:num w:numId="8">
    <w:abstractNumId w:val="9"/>
  </w:num>
  <w:num w:numId="9">
    <w:abstractNumId w:val="6"/>
  </w:num>
  <w:num w:numId="10">
    <w:abstractNumId w:val="2"/>
  </w:num>
  <w:num w:numId="11">
    <w:abstractNumId w:val="7"/>
  </w:num>
  <w:num w:numId="12">
    <w:abstractNumId w:val="4"/>
  </w:num>
  <w:num w:numId="13">
    <w:abstractNumId w:val="1"/>
  </w:num>
  <w:num w:numId="14">
    <w:abstractNumId w:val="0"/>
  </w:num>
  <w:num w:numId="15">
    <w:abstractNumId w:val="13"/>
  </w:num>
  <w:num w:numId="16">
    <w:abstractNumId w:val="18"/>
  </w:num>
  <w:num w:numId="17">
    <w:abstractNumId w:val="14"/>
  </w:num>
  <w:num w:numId="18">
    <w:abstractNumId w:val="16"/>
  </w:num>
  <w:num w:numId="19">
    <w:abstractNumId w:val="11"/>
  </w:num>
  <w:num w:numId="20">
    <w:abstractNumId w:val="1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12">
    <w15:presenceInfo w15:providerId="None" w15:userId="112"/>
  </w15:person>
  <w15:person w15:author="11">
    <w15:presenceInfo w15:providerId="None" w15:userId="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E12"/>
    <w:rsid w:val="000124ED"/>
    <w:rsid w:val="00016082"/>
    <w:rsid w:val="00027709"/>
    <w:rsid w:val="0002777E"/>
    <w:rsid w:val="00030AB7"/>
    <w:rsid w:val="00033397"/>
    <w:rsid w:val="00040095"/>
    <w:rsid w:val="00045DCF"/>
    <w:rsid w:val="00051834"/>
    <w:rsid w:val="00054A22"/>
    <w:rsid w:val="00055CD1"/>
    <w:rsid w:val="00062023"/>
    <w:rsid w:val="000655A6"/>
    <w:rsid w:val="00070FF4"/>
    <w:rsid w:val="00074B7F"/>
    <w:rsid w:val="00075617"/>
    <w:rsid w:val="00080512"/>
    <w:rsid w:val="0008504D"/>
    <w:rsid w:val="00090A07"/>
    <w:rsid w:val="00090C3F"/>
    <w:rsid w:val="0009108F"/>
    <w:rsid w:val="000A207E"/>
    <w:rsid w:val="000B378B"/>
    <w:rsid w:val="000C47C3"/>
    <w:rsid w:val="000D58AB"/>
    <w:rsid w:val="000E6A5C"/>
    <w:rsid w:val="00121842"/>
    <w:rsid w:val="00127FE7"/>
    <w:rsid w:val="00133525"/>
    <w:rsid w:val="0015098E"/>
    <w:rsid w:val="00167A8D"/>
    <w:rsid w:val="00175742"/>
    <w:rsid w:val="00181A40"/>
    <w:rsid w:val="00182803"/>
    <w:rsid w:val="00190243"/>
    <w:rsid w:val="001A4C42"/>
    <w:rsid w:val="001A7420"/>
    <w:rsid w:val="001B6637"/>
    <w:rsid w:val="001C21C3"/>
    <w:rsid w:val="001D02C2"/>
    <w:rsid w:val="001F0C1D"/>
    <w:rsid w:val="001F1132"/>
    <w:rsid w:val="001F168B"/>
    <w:rsid w:val="001F2919"/>
    <w:rsid w:val="001F34AD"/>
    <w:rsid w:val="00206B2B"/>
    <w:rsid w:val="002131E9"/>
    <w:rsid w:val="00222070"/>
    <w:rsid w:val="002223FC"/>
    <w:rsid w:val="00224099"/>
    <w:rsid w:val="00224163"/>
    <w:rsid w:val="00225603"/>
    <w:rsid w:val="002347A2"/>
    <w:rsid w:val="002360CE"/>
    <w:rsid w:val="00237E43"/>
    <w:rsid w:val="00247431"/>
    <w:rsid w:val="0025195C"/>
    <w:rsid w:val="00266143"/>
    <w:rsid w:val="002675F0"/>
    <w:rsid w:val="00267D39"/>
    <w:rsid w:val="00273441"/>
    <w:rsid w:val="002734FC"/>
    <w:rsid w:val="002754A4"/>
    <w:rsid w:val="002760EE"/>
    <w:rsid w:val="00282D53"/>
    <w:rsid w:val="00286504"/>
    <w:rsid w:val="002A4641"/>
    <w:rsid w:val="002A6587"/>
    <w:rsid w:val="002B6339"/>
    <w:rsid w:val="002C383F"/>
    <w:rsid w:val="002D0FAB"/>
    <w:rsid w:val="002D328E"/>
    <w:rsid w:val="002E00EE"/>
    <w:rsid w:val="002F762C"/>
    <w:rsid w:val="00301328"/>
    <w:rsid w:val="003172DC"/>
    <w:rsid w:val="00327E5A"/>
    <w:rsid w:val="003335DC"/>
    <w:rsid w:val="00350B63"/>
    <w:rsid w:val="0035462D"/>
    <w:rsid w:val="00354D70"/>
    <w:rsid w:val="00356555"/>
    <w:rsid w:val="00356D18"/>
    <w:rsid w:val="0037188C"/>
    <w:rsid w:val="003752D5"/>
    <w:rsid w:val="00375804"/>
    <w:rsid w:val="003765B8"/>
    <w:rsid w:val="003802D5"/>
    <w:rsid w:val="00391C0E"/>
    <w:rsid w:val="00395B6D"/>
    <w:rsid w:val="003B27E1"/>
    <w:rsid w:val="003B3622"/>
    <w:rsid w:val="003B73DD"/>
    <w:rsid w:val="003B7D4A"/>
    <w:rsid w:val="003C3971"/>
    <w:rsid w:val="003C618E"/>
    <w:rsid w:val="003D48C4"/>
    <w:rsid w:val="003E48AD"/>
    <w:rsid w:val="003E4E02"/>
    <w:rsid w:val="003F2C6E"/>
    <w:rsid w:val="00423334"/>
    <w:rsid w:val="00427167"/>
    <w:rsid w:val="004345EC"/>
    <w:rsid w:val="004368E2"/>
    <w:rsid w:val="00437FD8"/>
    <w:rsid w:val="00440A32"/>
    <w:rsid w:val="00452D0D"/>
    <w:rsid w:val="0045752E"/>
    <w:rsid w:val="004607D9"/>
    <w:rsid w:val="00461018"/>
    <w:rsid w:val="00465515"/>
    <w:rsid w:val="004657DD"/>
    <w:rsid w:val="00465868"/>
    <w:rsid w:val="00473D42"/>
    <w:rsid w:val="00480E9F"/>
    <w:rsid w:val="004974D4"/>
    <w:rsid w:val="0049751D"/>
    <w:rsid w:val="004A0D0D"/>
    <w:rsid w:val="004C30AC"/>
    <w:rsid w:val="004C4734"/>
    <w:rsid w:val="004C489F"/>
    <w:rsid w:val="004C7710"/>
    <w:rsid w:val="004D30B1"/>
    <w:rsid w:val="004D3578"/>
    <w:rsid w:val="004E1EEC"/>
    <w:rsid w:val="004E213A"/>
    <w:rsid w:val="004E3099"/>
    <w:rsid w:val="004E30E3"/>
    <w:rsid w:val="004E37BD"/>
    <w:rsid w:val="004E4859"/>
    <w:rsid w:val="004F0628"/>
    <w:rsid w:val="004F0988"/>
    <w:rsid w:val="004F1FD7"/>
    <w:rsid w:val="004F3340"/>
    <w:rsid w:val="004F3436"/>
    <w:rsid w:val="004F49FC"/>
    <w:rsid w:val="005139BB"/>
    <w:rsid w:val="00520499"/>
    <w:rsid w:val="00526279"/>
    <w:rsid w:val="0053388B"/>
    <w:rsid w:val="00535773"/>
    <w:rsid w:val="00535E6E"/>
    <w:rsid w:val="00543E6C"/>
    <w:rsid w:val="00556595"/>
    <w:rsid w:val="00565087"/>
    <w:rsid w:val="00571273"/>
    <w:rsid w:val="00575CFE"/>
    <w:rsid w:val="00591BF4"/>
    <w:rsid w:val="00597B11"/>
    <w:rsid w:val="005A6436"/>
    <w:rsid w:val="005B05F7"/>
    <w:rsid w:val="005C7D38"/>
    <w:rsid w:val="005D2E01"/>
    <w:rsid w:val="005D7526"/>
    <w:rsid w:val="005E2C9F"/>
    <w:rsid w:val="005E4BB2"/>
    <w:rsid w:val="005E5FFC"/>
    <w:rsid w:val="005F1B4E"/>
    <w:rsid w:val="005F56B1"/>
    <w:rsid w:val="005F788A"/>
    <w:rsid w:val="00602AEA"/>
    <w:rsid w:val="00611B2F"/>
    <w:rsid w:val="00614FDF"/>
    <w:rsid w:val="006170D1"/>
    <w:rsid w:val="00622205"/>
    <w:rsid w:val="00632439"/>
    <w:rsid w:val="00632DA2"/>
    <w:rsid w:val="0063543D"/>
    <w:rsid w:val="006428E0"/>
    <w:rsid w:val="00647114"/>
    <w:rsid w:val="00653AD1"/>
    <w:rsid w:val="00661E0A"/>
    <w:rsid w:val="00675E98"/>
    <w:rsid w:val="00676557"/>
    <w:rsid w:val="006836F1"/>
    <w:rsid w:val="00687DC4"/>
    <w:rsid w:val="006912E9"/>
    <w:rsid w:val="00692D43"/>
    <w:rsid w:val="006A323F"/>
    <w:rsid w:val="006A39FE"/>
    <w:rsid w:val="006B30D0"/>
    <w:rsid w:val="006B3BC2"/>
    <w:rsid w:val="006C3D95"/>
    <w:rsid w:val="006E129A"/>
    <w:rsid w:val="006E5C86"/>
    <w:rsid w:val="006F2A36"/>
    <w:rsid w:val="0070081A"/>
    <w:rsid w:val="00701116"/>
    <w:rsid w:val="00701B25"/>
    <w:rsid w:val="0071174C"/>
    <w:rsid w:val="00713043"/>
    <w:rsid w:val="00713C44"/>
    <w:rsid w:val="00727013"/>
    <w:rsid w:val="00734A5B"/>
    <w:rsid w:val="0074026F"/>
    <w:rsid w:val="007429F6"/>
    <w:rsid w:val="00744549"/>
    <w:rsid w:val="00744E76"/>
    <w:rsid w:val="00745F3C"/>
    <w:rsid w:val="0075676E"/>
    <w:rsid w:val="00756DC6"/>
    <w:rsid w:val="00760C06"/>
    <w:rsid w:val="00765AAD"/>
    <w:rsid w:val="00765EA3"/>
    <w:rsid w:val="007662E2"/>
    <w:rsid w:val="00774DA4"/>
    <w:rsid w:val="007767F1"/>
    <w:rsid w:val="00781F0F"/>
    <w:rsid w:val="007830BC"/>
    <w:rsid w:val="007834D3"/>
    <w:rsid w:val="00785CDF"/>
    <w:rsid w:val="007A2BA6"/>
    <w:rsid w:val="007A6C4E"/>
    <w:rsid w:val="007B600E"/>
    <w:rsid w:val="007C4D91"/>
    <w:rsid w:val="007D5857"/>
    <w:rsid w:val="007E7BB0"/>
    <w:rsid w:val="007F0F4A"/>
    <w:rsid w:val="007F61AC"/>
    <w:rsid w:val="008028A4"/>
    <w:rsid w:val="0080377B"/>
    <w:rsid w:val="00811585"/>
    <w:rsid w:val="00816FD1"/>
    <w:rsid w:val="008217A3"/>
    <w:rsid w:val="00830747"/>
    <w:rsid w:val="00830FA4"/>
    <w:rsid w:val="008359CD"/>
    <w:rsid w:val="00835A9B"/>
    <w:rsid w:val="00847719"/>
    <w:rsid w:val="008516CE"/>
    <w:rsid w:val="008547E6"/>
    <w:rsid w:val="00862407"/>
    <w:rsid w:val="00867D4C"/>
    <w:rsid w:val="008768CA"/>
    <w:rsid w:val="00881287"/>
    <w:rsid w:val="008A1528"/>
    <w:rsid w:val="008A4606"/>
    <w:rsid w:val="008A7F27"/>
    <w:rsid w:val="008C1697"/>
    <w:rsid w:val="008C384C"/>
    <w:rsid w:val="008C762E"/>
    <w:rsid w:val="008D05CF"/>
    <w:rsid w:val="008D40C5"/>
    <w:rsid w:val="008D4BD9"/>
    <w:rsid w:val="008E2D68"/>
    <w:rsid w:val="008E5C5A"/>
    <w:rsid w:val="008E6756"/>
    <w:rsid w:val="008F5CE0"/>
    <w:rsid w:val="008F679F"/>
    <w:rsid w:val="008F77AF"/>
    <w:rsid w:val="0090271F"/>
    <w:rsid w:val="00902E23"/>
    <w:rsid w:val="00907136"/>
    <w:rsid w:val="009114D7"/>
    <w:rsid w:val="0091348E"/>
    <w:rsid w:val="00917CCB"/>
    <w:rsid w:val="00921C38"/>
    <w:rsid w:val="00921ED1"/>
    <w:rsid w:val="009308F5"/>
    <w:rsid w:val="009309FB"/>
    <w:rsid w:val="00933FB0"/>
    <w:rsid w:val="00940083"/>
    <w:rsid w:val="00940A9A"/>
    <w:rsid w:val="00940BF5"/>
    <w:rsid w:val="00940C57"/>
    <w:rsid w:val="00941239"/>
    <w:rsid w:val="00941825"/>
    <w:rsid w:val="00942EC2"/>
    <w:rsid w:val="00944293"/>
    <w:rsid w:val="00944827"/>
    <w:rsid w:val="00947E46"/>
    <w:rsid w:val="00955BA3"/>
    <w:rsid w:val="00977BC7"/>
    <w:rsid w:val="009B1869"/>
    <w:rsid w:val="009B4632"/>
    <w:rsid w:val="009D4783"/>
    <w:rsid w:val="009F37B7"/>
    <w:rsid w:val="009F6BBA"/>
    <w:rsid w:val="00A023EC"/>
    <w:rsid w:val="00A04449"/>
    <w:rsid w:val="00A10F02"/>
    <w:rsid w:val="00A113A4"/>
    <w:rsid w:val="00A164B4"/>
    <w:rsid w:val="00A24074"/>
    <w:rsid w:val="00A25B2B"/>
    <w:rsid w:val="00A26956"/>
    <w:rsid w:val="00A27486"/>
    <w:rsid w:val="00A40A93"/>
    <w:rsid w:val="00A53724"/>
    <w:rsid w:val="00A56066"/>
    <w:rsid w:val="00A621B8"/>
    <w:rsid w:val="00A70AF3"/>
    <w:rsid w:val="00A71EA7"/>
    <w:rsid w:val="00A73129"/>
    <w:rsid w:val="00A82346"/>
    <w:rsid w:val="00A82A8C"/>
    <w:rsid w:val="00A92BA1"/>
    <w:rsid w:val="00A95A32"/>
    <w:rsid w:val="00AA11D1"/>
    <w:rsid w:val="00AA2AF8"/>
    <w:rsid w:val="00AB4A5D"/>
    <w:rsid w:val="00AC6BC6"/>
    <w:rsid w:val="00AD6A3C"/>
    <w:rsid w:val="00AE2FEA"/>
    <w:rsid w:val="00AE65E2"/>
    <w:rsid w:val="00AF1460"/>
    <w:rsid w:val="00AF53E2"/>
    <w:rsid w:val="00B12BA0"/>
    <w:rsid w:val="00B15449"/>
    <w:rsid w:val="00B20DDE"/>
    <w:rsid w:val="00B37B02"/>
    <w:rsid w:val="00B46CDC"/>
    <w:rsid w:val="00B5746E"/>
    <w:rsid w:val="00B65CE4"/>
    <w:rsid w:val="00B74017"/>
    <w:rsid w:val="00B830FA"/>
    <w:rsid w:val="00B83272"/>
    <w:rsid w:val="00B93086"/>
    <w:rsid w:val="00BA19ED"/>
    <w:rsid w:val="00BA4B8D"/>
    <w:rsid w:val="00BB3E85"/>
    <w:rsid w:val="00BC0F7D"/>
    <w:rsid w:val="00BC5D1A"/>
    <w:rsid w:val="00BD150B"/>
    <w:rsid w:val="00BD182B"/>
    <w:rsid w:val="00BD3CC3"/>
    <w:rsid w:val="00BD4BD8"/>
    <w:rsid w:val="00BD4C85"/>
    <w:rsid w:val="00BD7D31"/>
    <w:rsid w:val="00BE3255"/>
    <w:rsid w:val="00BE7BF9"/>
    <w:rsid w:val="00BF128E"/>
    <w:rsid w:val="00C074DD"/>
    <w:rsid w:val="00C1496A"/>
    <w:rsid w:val="00C14EFE"/>
    <w:rsid w:val="00C15B8D"/>
    <w:rsid w:val="00C21DF8"/>
    <w:rsid w:val="00C30B9A"/>
    <w:rsid w:val="00C33079"/>
    <w:rsid w:val="00C45231"/>
    <w:rsid w:val="00C460D3"/>
    <w:rsid w:val="00C551FF"/>
    <w:rsid w:val="00C56E6E"/>
    <w:rsid w:val="00C6067E"/>
    <w:rsid w:val="00C72833"/>
    <w:rsid w:val="00C7571A"/>
    <w:rsid w:val="00C77C32"/>
    <w:rsid w:val="00C80F1D"/>
    <w:rsid w:val="00C847F7"/>
    <w:rsid w:val="00C91962"/>
    <w:rsid w:val="00C93F40"/>
    <w:rsid w:val="00C94FC6"/>
    <w:rsid w:val="00CA3D0C"/>
    <w:rsid w:val="00CB746A"/>
    <w:rsid w:val="00CC56C2"/>
    <w:rsid w:val="00D21F3E"/>
    <w:rsid w:val="00D27930"/>
    <w:rsid w:val="00D32AFB"/>
    <w:rsid w:val="00D57972"/>
    <w:rsid w:val="00D675A9"/>
    <w:rsid w:val="00D738D6"/>
    <w:rsid w:val="00D7487F"/>
    <w:rsid w:val="00D74BAE"/>
    <w:rsid w:val="00D755EB"/>
    <w:rsid w:val="00D76048"/>
    <w:rsid w:val="00D82E6F"/>
    <w:rsid w:val="00D87E00"/>
    <w:rsid w:val="00D9134D"/>
    <w:rsid w:val="00DA08A0"/>
    <w:rsid w:val="00DA7A03"/>
    <w:rsid w:val="00DB0836"/>
    <w:rsid w:val="00DB1818"/>
    <w:rsid w:val="00DC1CF6"/>
    <w:rsid w:val="00DC309B"/>
    <w:rsid w:val="00DC4DA2"/>
    <w:rsid w:val="00DD42BA"/>
    <w:rsid w:val="00DD4C17"/>
    <w:rsid w:val="00DD6698"/>
    <w:rsid w:val="00DD74A5"/>
    <w:rsid w:val="00DE091E"/>
    <w:rsid w:val="00DE525B"/>
    <w:rsid w:val="00DE5693"/>
    <w:rsid w:val="00DF2B1F"/>
    <w:rsid w:val="00DF51A8"/>
    <w:rsid w:val="00DF62CD"/>
    <w:rsid w:val="00E01101"/>
    <w:rsid w:val="00E048D8"/>
    <w:rsid w:val="00E16509"/>
    <w:rsid w:val="00E2267B"/>
    <w:rsid w:val="00E237A5"/>
    <w:rsid w:val="00E26208"/>
    <w:rsid w:val="00E27347"/>
    <w:rsid w:val="00E44582"/>
    <w:rsid w:val="00E459F0"/>
    <w:rsid w:val="00E56A6F"/>
    <w:rsid w:val="00E62794"/>
    <w:rsid w:val="00E77645"/>
    <w:rsid w:val="00EA15B0"/>
    <w:rsid w:val="00EA20E8"/>
    <w:rsid w:val="00EA4563"/>
    <w:rsid w:val="00EA5EA7"/>
    <w:rsid w:val="00EB1A6E"/>
    <w:rsid w:val="00EB706E"/>
    <w:rsid w:val="00EC4A25"/>
    <w:rsid w:val="00EC5771"/>
    <w:rsid w:val="00ED17EC"/>
    <w:rsid w:val="00ED1D74"/>
    <w:rsid w:val="00ED6E26"/>
    <w:rsid w:val="00EE0E35"/>
    <w:rsid w:val="00EE30A0"/>
    <w:rsid w:val="00EF330D"/>
    <w:rsid w:val="00EF608C"/>
    <w:rsid w:val="00F025A2"/>
    <w:rsid w:val="00F04712"/>
    <w:rsid w:val="00F07BA7"/>
    <w:rsid w:val="00F13360"/>
    <w:rsid w:val="00F22EC7"/>
    <w:rsid w:val="00F325C8"/>
    <w:rsid w:val="00F334B9"/>
    <w:rsid w:val="00F36F1C"/>
    <w:rsid w:val="00F457B1"/>
    <w:rsid w:val="00F60713"/>
    <w:rsid w:val="00F653B8"/>
    <w:rsid w:val="00F814BB"/>
    <w:rsid w:val="00F8358C"/>
    <w:rsid w:val="00F85291"/>
    <w:rsid w:val="00F9008D"/>
    <w:rsid w:val="00FA1266"/>
    <w:rsid w:val="00FB0360"/>
    <w:rsid w:val="00FB7669"/>
    <w:rsid w:val="00FC1192"/>
    <w:rsid w:val="00FC6302"/>
    <w:rsid w:val="00FD3743"/>
    <w:rsid w:val="00FD4DF9"/>
    <w:rsid w:val="00FF76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1"/>
    <w:link w:val="B1Char"/>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d">
    <w:name w:val="FollowedHyperlink"/>
    <w:qFormat/>
    <w:rsid w:val="00F13360"/>
    <w:rPr>
      <w:color w:val="954F72"/>
      <w:u w:val="single"/>
    </w:rPr>
  </w:style>
  <w:style w:type="character" w:customStyle="1" w:styleId="22">
    <w:name w:val="标题 2 字符"/>
    <w:link w:val="21"/>
    <w:qFormat/>
    <w:rsid w:val="008D05CF"/>
    <w:rPr>
      <w:rFonts w:ascii="Arial" w:hAnsi="Arial"/>
      <w:sz w:val="32"/>
      <w:lang w:eastAsia="en-US"/>
    </w:rPr>
  </w:style>
  <w:style w:type="character" w:customStyle="1" w:styleId="32">
    <w:name w:val="标题 3 字符"/>
    <w:link w:val="31"/>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locked/>
    <w:rsid w:val="002734FC"/>
    <w:rPr>
      <w:lang w:eastAsia="en-US"/>
    </w:rPr>
  </w:style>
  <w:style w:type="character" w:customStyle="1" w:styleId="B1Char">
    <w:name w:val="B1 Char"/>
    <w:link w:val="B10"/>
    <w:qFormat/>
    <w:locked/>
    <w:rsid w:val="002734FC"/>
    <w:rPr>
      <w:lang w:eastAsia="en-US"/>
    </w:rPr>
  </w:style>
  <w:style w:type="character" w:customStyle="1" w:styleId="EditorsNoteChar">
    <w:name w:val="Editor's Note Char"/>
    <w:aliases w:val="EN Char"/>
    <w:link w:val="EditorsNote"/>
    <w:qFormat/>
    <w:locked/>
    <w:rsid w:val="002734FC"/>
    <w:rPr>
      <w:color w:val="FF0000"/>
      <w:lang w:eastAsia="en-US"/>
    </w:rPr>
  </w:style>
  <w:style w:type="character" w:customStyle="1" w:styleId="THChar">
    <w:name w:val="TH Char"/>
    <w:link w:val="TH"/>
    <w:qFormat/>
    <w:locked/>
    <w:rsid w:val="002734FC"/>
    <w:rPr>
      <w:rFonts w:ascii="Arial" w:hAnsi="Arial"/>
      <w:b/>
      <w:lang w:eastAsia="en-US"/>
    </w:rPr>
  </w:style>
  <w:style w:type="character" w:customStyle="1" w:styleId="TFChar">
    <w:name w:val="TF Char"/>
    <w:link w:val="TF"/>
    <w:qFormat/>
    <w:locked/>
    <w:rsid w:val="002734FC"/>
    <w:rPr>
      <w:rFonts w:ascii="Arial" w:hAnsi="Arial"/>
      <w:b/>
      <w:lang w:eastAsia="en-US"/>
    </w:rPr>
  </w:style>
  <w:style w:type="paragraph" w:styleId="ae">
    <w:name w:val="macro"/>
    <w:link w:val="af"/>
    <w:qFormat/>
    <w:rsid w:val="002734F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af">
    <w:name w:val="宏文本 字符"/>
    <w:basedOn w:val="a2"/>
    <w:link w:val="ae"/>
    <w:qFormat/>
    <w:rsid w:val="002734FC"/>
    <w:rPr>
      <w:rFonts w:ascii="Consolas" w:eastAsia="Times New Roman" w:hAnsi="Consolas"/>
      <w:lang w:eastAsia="en-US"/>
    </w:rPr>
  </w:style>
  <w:style w:type="paragraph" w:styleId="34">
    <w:name w:val="List 3"/>
    <w:basedOn w:val="a1"/>
    <w:qFormat/>
    <w:rsid w:val="002734FC"/>
    <w:pPr>
      <w:overflowPunct w:val="0"/>
      <w:autoSpaceDE w:val="0"/>
      <w:autoSpaceDN w:val="0"/>
      <w:adjustRightInd w:val="0"/>
      <w:ind w:left="849" w:hanging="283"/>
      <w:contextualSpacing/>
      <w:textAlignment w:val="baseline"/>
    </w:pPr>
    <w:rPr>
      <w:rFonts w:eastAsia="Times New Roman"/>
      <w:lang w:eastAsia="ja-JP"/>
    </w:rPr>
  </w:style>
  <w:style w:type="paragraph" w:styleId="2">
    <w:name w:val="List Number 2"/>
    <w:basedOn w:val="a1"/>
    <w:qFormat/>
    <w:rsid w:val="002734FC"/>
    <w:pPr>
      <w:numPr>
        <w:numId w:val="5"/>
      </w:numPr>
      <w:overflowPunct w:val="0"/>
      <w:autoSpaceDE w:val="0"/>
      <w:autoSpaceDN w:val="0"/>
      <w:adjustRightInd w:val="0"/>
      <w:contextualSpacing/>
      <w:textAlignment w:val="baseline"/>
    </w:pPr>
    <w:rPr>
      <w:rFonts w:eastAsia="Times New Roman"/>
      <w:lang w:eastAsia="ja-JP"/>
    </w:rPr>
  </w:style>
  <w:style w:type="paragraph" w:styleId="af0">
    <w:name w:val="table of authorities"/>
    <w:basedOn w:val="a1"/>
    <w:next w:val="a1"/>
    <w:qFormat/>
    <w:rsid w:val="002734FC"/>
    <w:pPr>
      <w:overflowPunct w:val="0"/>
      <w:autoSpaceDE w:val="0"/>
      <w:autoSpaceDN w:val="0"/>
      <w:adjustRightInd w:val="0"/>
      <w:spacing w:after="0"/>
      <w:ind w:left="200" w:hanging="200"/>
      <w:textAlignment w:val="baseline"/>
    </w:pPr>
    <w:rPr>
      <w:rFonts w:eastAsia="Times New Roman"/>
      <w:lang w:eastAsia="ja-JP"/>
    </w:rPr>
  </w:style>
  <w:style w:type="paragraph" w:styleId="af1">
    <w:name w:val="Note Heading"/>
    <w:basedOn w:val="a1"/>
    <w:next w:val="a1"/>
    <w:link w:val="af2"/>
    <w:qFormat/>
    <w:rsid w:val="002734FC"/>
    <w:pPr>
      <w:overflowPunct w:val="0"/>
      <w:autoSpaceDE w:val="0"/>
      <w:autoSpaceDN w:val="0"/>
      <w:adjustRightInd w:val="0"/>
      <w:spacing w:after="0"/>
      <w:textAlignment w:val="baseline"/>
    </w:pPr>
    <w:rPr>
      <w:rFonts w:eastAsia="Times New Roman"/>
      <w:lang w:eastAsia="ja-JP"/>
    </w:rPr>
  </w:style>
  <w:style w:type="character" w:customStyle="1" w:styleId="af2">
    <w:name w:val="注释标题 字符"/>
    <w:basedOn w:val="a2"/>
    <w:link w:val="af1"/>
    <w:qFormat/>
    <w:rsid w:val="002734FC"/>
    <w:rPr>
      <w:rFonts w:eastAsia="Times New Roman"/>
      <w:lang w:eastAsia="ja-JP"/>
    </w:rPr>
  </w:style>
  <w:style w:type="paragraph" w:styleId="40">
    <w:name w:val="List Bullet 4"/>
    <w:basedOn w:val="a1"/>
    <w:qFormat/>
    <w:rsid w:val="002734FC"/>
    <w:pPr>
      <w:numPr>
        <w:numId w:val="6"/>
      </w:numPr>
      <w:overflowPunct w:val="0"/>
      <w:autoSpaceDE w:val="0"/>
      <w:autoSpaceDN w:val="0"/>
      <w:adjustRightInd w:val="0"/>
      <w:contextualSpacing/>
      <w:textAlignment w:val="baseline"/>
    </w:pPr>
    <w:rPr>
      <w:rFonts w:eastAsia="Times New Roman"/>
      <w:lang w:eastAsia="ja-JP"/>
    </w:rPr>
  </w:style>
  <w:style w:type="paragraph" w:styleId="81">
    <w:name w:val="index 8"/>
    <w:basedOn w:val="a1"/>
    <w:next w:val="a1"/>
    <w:qFormat/>
    <w:rsid w:val="002734FC"/>
    <w:pPr>
      <w:overflowPunct w:val="0"/>
      <w:autoSpaceDE w:val="0"/>
      <w:autoSpaceDN w:val="0"/>
      <w:adjustRightInd w:val="0"/>
      <w:spacing w:after="0"/>
      <w:ind w:left="1600" w:hanging="200"/>
      <w:textAlignment w:val="baseline"/>
    </w:pPr>
    <w:rPr>
      <w:rFonts w:eastAsia="Times New Roman"/>
      <w:lang w:eastAsia="ja-JP"/>
    </w:rPr>
  </w:style>
  <w:style w:type="paragraph" w:styleId="af3">
    <w:name w:val="E-mail Signature"/>
    <w:basedOn w:val="a1"/>
    <w:link w:val="af4"/>
    <w:qFormat/>
    <w:rsid w:val="002734FC"/>
    <w:pPr>
      <w:overflowPunct w:val="0"/>
      <w:autoSpaceDE w:val="0"/>
      <w:autoSpaceDN w:val="0"/>
      <w:adjustRightInd w:val="0"/>
      <w:spacing w:after="0"/>
      <w:textAlignment w:val="baseline"/>
    </w:pPr>
    <w:rPr>
      <w:rFonts w:eastAsia="Times New Roman"/>
      <w:lang w:eastAsia="ja-JP"/>
    </w:rPr>
  </w:style>
  <w:style w:type="character" w:customStyle="1" w:styleId="af4">
    <w:name w:val="电子邮件签名 字符"/>
    <w:basedOn w:val="a2"/>
    <w:link w:val="af3"/>
    <w:qFormat/>
    <w:rsid w:val="002734FC"/>
    <w:rPr>
      <w:rFonts w:eastAsia="Times New Roman"/>
      <w:lang w:eastAsia="ja-JP"/>
    </w:rPr>
  </w:style>
  <w:style w:type="paragraph" w:styleId="a">
    <w:name w:val="List Number"/>
    <w:basedOn w:val="a1"/>
    <w:qFormat/>
    <w:rsid w:val="002734FC"/>
    <w:pPr>
      <w:numPr>
        <w:numId w:val="7"/>
      </w:numPr>
      <w:overflowPunct w:val="0"/>
      <w:autoSpaceDE w:val="0"/>
      <w:autoSpaceDN w:val="0"/>
      <w:adjustRightInd w:val="0"/>
      <w:contextualSpacing/>
      <w:textAlignment w:val="baseline"/>
    </w:pPr>
    <w:rPr>
      <w:rFonts w:eastAsia="Times New Roman"/>
      <w:lang w:eastAsia="ja-JP"/>
    </w:rPr>
  </w:style>
  <w:style w:type="paragraph" w:styleId="af5">
    <w:name w:val="Normal Indent"/>
    <w:basedOn w:val="a1"/>
    <w:qFormat/>
    <w:rsid w:val="002734FC"/>
    <w:pPr>
      <w:overflowPunct w:val="0"/>
      <w:autoSpaceDE w:val="0"/>
      <w:autoSpaceDN w:val="0"/>
      <w:adjustRightInd w:val="0"/>
      <w:ind w:left="720"/>
      <w:textAlignment w:val="baseline"/>
    </w:pPr>
    <w:rPr>
      <w:rFonts w:eastAsia="Times New Roman"/>
      <w:lang w:eastAsia="ja-JP"/>
    </w:rPr>
  </w:style>
  <w:style w:type="paragraph" w:styleId="af6">
    <w:name w:val="caption"/>
    <w:basedOn w:val="a1"/>
    <w:next w:val="a1"/>
    <w:uiPriority w:val="35"/>
    <w:unhideWhenUsed/>
    <w:qFormat/>
    <w:rsid w:val="002734FC"/>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1"/>
    <w:next w:val="a1"/>
    <w:qFormat/>
    <w:rsid w:val="002734FC"/>
    <w:pPr>
      <w:overflowPunct w:val="0"/>
      <w:autoSpaceDE w:val="0"/>
      <w:autoSpaceDN w:val="0"/>
      <w:adjustRightInd w:val="0"/>
      <w:spacing w:after="0"/>
      <w:ind w:left="1000" w:hanging="200"/>
      <w:textAlignment w:val="baseline"/>
    </w:pPr>
    <w:rPr>
      <w:rFonts w:eastAsia="Times New Roman"/>
      <w:lang w:eastAsia="ja-JP"/>
    </w:rPr>
  </w:style>
  <w:style w:type="paragraph" w:styleId="a0">
    <w:name w:val="List Bullet"/>
    <w:basedOn w:val="a1"/>
    <w:qFormat/>
    <w:rsid w:val="002734FC"/>
    <w:pPr>
      <w:numPr>
        <w:numId w:val="8"/>
      </w:numPr>
      <w:overflowPunct w:val="0"/>
      <w:autoSpaceDE w:val="0"/>
      <w:autoSpaceDN w:val="0"/>
      <w:adjustRightInd w:val="0"/>
      <w:contextualSpacing/>
      <w:textAlignment w:val="baseline"/>
    </w:pPr>
    <w:rPr>
      <w:rFonts w:eastAsia="Times New Roman"/>
      <w:lang w:eastAsia="ja-JP"/>
    </w:rPr>
  </w:style>
  <w:style w:type="paragraph" w:styleId="af7">
    <w:name w:val="envelope address"/>
    <w:basedOn w:val="a1"/>
    <w:qFormat/>
    <w:rsid w:val="002734F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8">
    <w:name w:val="Document Map"/>
    <w:basedOn w:val="a1"/>
    <w:link w:val="af9"/>
    <w:qFormat/>
    <w:rsid w:val="002734FC"/>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af9">
    <w:name w:val="文档结构图 字符"/>
    <w:basedOn w:val="a2"/>
    <w:link w:val="af8"/>
    <w:qFormat/>
    <w:rsid w:val="002734FC"/>
    <w:rPr>
      <w:rFonts w:ascii="Segoe UI" w:eastAsia="Times New Roman" w:hAnsi="Segoe UI" w:cs="Segoe UI"/>
      <w:sz w:val="16"/>
      <w:szCs w:val="16"/>
      <w:lang w:eastAsia="ja-JP"/>
    </w:rPr>
  </w:style>
  <w:style w:type="paragraph" w:styleId="afa">
    <w:name w:val="toa heading"/>
    <w:basedOn w:val="a1"/>
    <w:next w:val="a1"/>
    <w:qFormat/>
    <w:rsid w:val="002734F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afb">
    <w:name w:val="annotation text"/>
    <w:basedOn w:val="a1"/>
    <w:link w:val="afc"/>
    <w:qFormat/>
    <w:rsid w:val="002734FC"/>
    <w:pPr>
      <w:overflowPunct w:val="0"/>
      <w:autoSpaceDE w:val="0"/>
      <w:autoSpaceDN w:val="0"/>
      <w:adjustRightInd w:val="0"/>
      <w:textAlignment w:val="baseline"/>
    </w:pPr>
    <w:rPr>
      <w:rFonts w:eastAsia="Times New Roman"/>
      <w:lang w:eastAsia="ja-JP"/>
    </w:rPr>
  </w:style>
  <w:style w:type="character" w:customStyle="1" w:styleId="afc">
    <w:name w:val="批注文字 字符"/>
    <w:basedOn w:val="a2"/>
    <w:link w:val="afb"/>
    <w:qFormat/>
    <w:rsid w:val="002734FC"/>
    <w:rPr>
      <w:rFonts w:eastAsia="Times New Roman"/>
      <w:lang w:eastAsia="ja-JP"/>
    </w:rPr>
  </w:style>
  <w:style w:type="paragraph" w:styleId="61">
    <w:name w:val="index 6"/>
    <w:basedOn w:val="a1"/>
    <w:next w:val="a1"/>
    <w:qFormat/>
    <w:rsid w:val="002734FC"/>
    <w:pPr>
      <w:overflowPunct w:val="0"/>
      <w:autoSpaceDE w:val="0"/>
      <w:autoSpaceDN w:val="0"/>
      <w:adjustRightInd w:val="0"/>
      <w:spacing w:after="0"/>
      <w:ind w:left="1200" w:hanging="200"/>
      <w:textAlignment w:val="baseline"/>
    </w:pPr>
    <w:rPr>
      <w:rFonts w:eastAsia="Times New Roman"/>
      <w:lang w:eastAsia="ja-JP"/>
    </w:rPr>
  </w:style>
  <w:style w:type="paragraph" w:styleId="afd">
    <w:name w:val="Salutation"/>
    <w:basedOn w:val="a1"/>
    <w:next w:val="a1"/>
    <w:link w:val="afe"/>
    <w:qFormat/>
    <w:rsid w:val="002734FC"/>
    <w:pPr>
      <w:overflowPunct w:val="0"/>
      <w:autoSpaceDE w:val="0"/>
      <w:autoSpaceDN w:val="0"/>
      <w:adjustRightInd w:val="0"/>
      <w:textAlignment w:val="baseline"/>
    </w:pPr>
    <w:rPr>
      <w:rFonts w:eastAsia="Times New Roman"/>
      <w:lang w:eastAsia="ja-JP"/>
    </w:rPr>
  </w:style>
  <w:style w:type="character" w:customStyle="1" w:styleId="afe">
    <w:name w:val="称呼 字符"/>
    <w:basedOn w:val="a2"/>
    <w:link w:val="afd"/>
    <w:qFormat/>
    <w:rsid w:val="002734FC"/>
    <w:rPr>
      <w:rFonts w:eastAsia="Times New Roman"/>
      <w:lang w:eastAsia="ja-JP"/>
    </w:rPr>
  </w:style>
  <w:style w:type="paragraph" w:styleId="35">
    <w:name w:val="Body Text 3"/>
    <w:basedOn w:val="a1"/>
    <w:link w:val="36"/>
    <w:qFormat/>
    <w:rsid w:val="002734FC"/>
    <w:pPr>
      <w:overflowPunct w:val="0"/>
      <w:autoSpaceDE w:val="0"/>
      <w:autoSpaceDN w:val="0"/>
      <w:adjustRightInd w:val="0"/>
      <w:spacing w:after="120"/>
      <w:textAlignment w:val="baseline"/>
    </w:pPr>
    <w:rPr>
      <w:rFonts w:eastAsia="Times New Roman"/>
      <w:sz w:val="16"/>
      <w:szCs w:val="16"/>
      <w:lang w:eastAsia="ja-JP"/>
    </w:rPr>
  </w:style>
  <w:style w:type="character" w:customStyle="1" w:styleId="36">
    <w:name w:val="正文文本 3 字符"/>
    <w:basedOn w:val="a2"/>
    <w:link w:val="35"/>
    <w:qFormat/>
    <w:rsid w:val="002734FC"/>
    <w:rPr>
      <w:rFonts w:eastAsia="Times New Roman"/>
      <w:sz w:val="16"/>
      <w:szCs w:val="16"/>
      <w:lang w:eastAsia="ja-JP"/>
    </w:rPr>
  </w:style>
  <w:style w:type="paragraph" w:styleId="aff">
    <w:name w:val="Closing"/>
    <w:basedOn w:val="a1"/>
    <w:link w:val="aff0"/>
    <w:qFormat/>
    <w:rsid w:val="002734FC"/>
    <w:pPr>
      <w:overflowPunct w:val="0"/>
      <w:autoSpaceDE w:val="0"/>
      <w:autoSpaceDN w:val="0"/>
      <w:adjustRightInd w:val="0"/>
      <w:spacing w:after="0"/>
      <w:ind w:left="4252"/>
      <w:textAlignment w:val="baseline"/>
    </w:pPr>
    <w:rPr>
      <w:rFonts w:eastAsia="Times New Roman"/>
      <w:lang w:eastAsia="ja-JP"/>
    </w:rPr>
  </w:style>
  <w:style w:type="character" w:customStyle="1" w:styleId="aff0">
    <w:name w:val="结束语 字符"/>
    <w:basedOn w:val="a2"/>
    <w:link w:val="aff"/>
    <w:qFormat/>
    <w:rsid w:val="002734FC"/>
    <w:rPr>
      <w:rFonts w:eastAsia="Times New Roman"/>
      <w:lang w:eastAsia="ja-JP"/>
    </w:rPr>
  </w:style>
  <w:style w:type="paragraph" w:styleId="30">
    <w:name w:val="List Bullet 3"/>
    <w:basedOn w:val="a1"/>
    <w:qFormat/>
    <w:rsid w:val="002734FC"/>
    <w:pPr>
      <w:numPr>
        <w:numId w:val="9"/>
      </w:numPr>
      <w:overflowPunct w:val="0"/>
      <w:autoSpaceDE w:val="0"/>
      <w:autoSpaceDN w:val="0"/>
      <w:adjustRightInd w:val="0"/>
      <w:contextualSpacing/>
      <w:textAlignment w:val="baseline"/>
    </w:pPr>
    <w:rPr>
      <w:rFonts w:eastAsia="Times New Roman"/>
      <w:lang w:eastAsia="ja-JP"/>
    </w:rPr>
  </w:style>
  <w:style w:type="paragraph" w:styleId="aff1">
    <w:name w:val="Body Text"/>
    <w:basedOn w:val="a1"/>
    <w:link w:val="aff2"/>
    <w:qFormat/>
    <w:rsid w:val="002734FC"/>
    <w:pPr>
      <w:overflowPunct w:val="0"/>
      <w:autoSpaceDE w:val="0"/>
      <w:autoSpaceDN w:val="0"/>
      <w:adjustRightInd w:val="0"/>
      <w:spacing w:after="120"/>
      <w:textAlignment w:val="baseline"/>
    </w:pPr>
    <w:rPr>
      <w:rFonts w:eastAsia="Times New Roman"/>
      <w:lang w:eastAsia="ja-JP"/>
    </w:rPr>
  </w:style>
  <w:style w:type="character" w:customStyle="1" w:styleId="aff2">
    <w:name w:val="正文文本 字符"/>
    <w:basedOn w:val="a2"/>
    <w:link w:val="aff1"/>
    <w:qFormat/>
    <w:rsid w:val="002734FC"/>
    <w:rPr>
      <w:rFonts w:eastAsia="Times New Roman"/>
      <w:lang w:eastAsia="ja-JP"/>
    </w:rPr>
  </w:style>
  <w:style w:type="paragraph" w:styleId="aff3">
    <w:name w:val="Body Text Indent"/>
    <w:basedOn w:val="a1"/>
    <w:link w:val="aff4"/>
    <w:qFormat/>
    <w:rsid w:val="002734FC"/>
    <w:pPr>
      <w:overflowPunct w:val="0"/>
      <w:autoSpaceDE w:val="0"/>
      <w:autoSpaceDN w:val="0"/>
      <w:adjustRightInd w:val="0"/>
      <w:spacing w:after="120"/>
      <w:ind w:left="283"/>
      <w:textAlignment w:val="baseline"/>
    </w:pPr>
    <w:rPr>
      <w:rFonts w:eastAsia="Times New Roman"/>
      <w:lang w:eastAsia="ja-JP"/>
    </w:rPr>
  </w:style>
  <w:style w:type="character" w:customStyle="1" w:styleId="aff4">
    <w:name w:val="正文文本缩进 字符"/>
    <w:basedOn w:val="a2"/>
    <w:link w:val="aff3"/>
    <w:qFormat/>
    <w:rsid w:val="002734FC"/>
    <w:rPr>
      <w:rFonts w:eastAsia="Times New Roman"/>
      <w:lang w:eastAsia="ja-JP"/>
    </w:rPr>
  </w:style>
  <w:style w:type="paragraph" w:styleId="3">
    <w:name w:val="List Number 3"/>
    <w:basedOn w:val="a1"/>
    <w:qFormat/>
    <w:rsid w:val="002734FC"/>
    <w:pPr>
      <w:numPr>
        <w:numId w:val="10"/>
      </w:numPr>
      <w:overflowPunct w:val="0"/>
      <w:autoSpaceDE w:val="0"/>
      <w:autoSpaceDN w:val="0"/>
      <w:adjustRightInd w:val="0"/>
      <w:contextualSpacing/>
      <w:textAlignment w:val="baseline"/>
    </w:pPr>
    <w:rPr>
      <w:rFonts w:eastAsia="Times New Roman"/>
      <w:lang w:eastAsia="ja-JP"/>
    </w:rPr>
  </w:style>
  <w:style w:type="paragraph" w:styleId="24">
    <w:name w:val="List 2"/>
    <w:basedOn w:val="a1"/>
    <w:qFormat/>
    <w:rsid w:val="002734FC"/>
    <w:pPr>
      <w:overflowPunct w:val="0"/>
      <w:autoSpaceDE w:val="0"/>
      <w:autoSpaceDN w:val="0"/>
      <w:adjustRightInd w:val="0"/>
      <w:ind w:left="566" w:hanging="283"/>
      <w:contextualSpacing/>
      <w:textAlignment w:val="baseline"/>
    </w:pPr>
    <w:rPr>
      <w:rFonts w:eastAsia="Times New Roman"/>
      <w:lang w:eastAsia="ja-JP"/>
    </w:rPr>
  </w:style>
  <w:style w:type="paragraph" w:styleId="aff5">
    <w:name w:val="List Continue"/>
    <w:basedOn w:val="a1"/>
    <w:qFormat/>
    <w:rsid w:val="002734FC"/>
    <w:pPr>
      <w:overflowPunct w:val="0"/>
      <w:autoSpaceDE w:val="0"/>
      <w:autoSpaceDN w:val="0"/>
      <w:adjustRightInd w:val="0"/>
      <w:spacing w:after="120"/>
      <w:ind w:left="283"/>
      <w:contextualSpacing/>
      <w:textAlignment w:val="baseline"/>
    </w:pPr>
    <w:rPr>
      <w:rFonts w:eastAsia="Times New Roman"/>
      <w:lang w:eastAsia="ja-JP"/>
    </w:rPr>
  </w:style>
  <w:style w:type="paragraph" w:styleId="aff6">
    <w:name w:val="Block Text"/>
    <w:basedOn w:val="a1"/>
    <w:qFormat/>
    <w:rsid w:val="002734F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20">
    <w:name w:val="List Bullet 2"/>
    <w:basedOn w:val="a1"/>
    <w:qFormat/>
    <w:rsid w:val="002734FC"/>
    <w:pPr>
      <w:numPr>
        <w:numId w:val="11"/>
      </w:numPr>
      <w:overflowPunct w:val="0"/>
      <w:autoSpaceDE w:val="0"/>
      <w:autoSpaceDN w:val="0"/>
      <w:adjustRightInd w:val="0"/>
      <w:contextualSpacing/>
      <w:textAlignment w:val="baseline"/>
    </w:pPr>
    <w:rPr>
      <w:rFonts w:eastAsia="Times New Roman"/>
      <w:lang w:eastAsia="ja-JP"/>
    </w:rPr>
  </w:style>
  <w:style w:type="paragraph" w:styleId="HTML">
    <w:name w:val="HTML Address"/>
    <w:basedOn w:val="a1"/>
    <w:link w:val="HTML0"/>
    <w:qFormat/>
    <w:rsid w:val="002734FC"/>
    <w:pPr>
      <w:overflowPunct w:val="0"/>
      <w:autoSpaceDE w:val="0"/>
      <w:autoSpaceDN w:val="0"/>
      <w:adjustRightInd w:val="0"/>
      <w:spacing w:after="0"/>
      <w:textAlignment w:val="baseline"/>
    </w:pPr>
    <w:rPr>
      <w:rFonts w:eastAsia="Times New Roman"/>
      <w:i/>
      <w:iCs/>
      <w:lang w:eastAsia="ja-JP"/>
    </w:rPr>
  </w:style>
  <w:style w:type="character" w:customStyle="1" w:styleId="HTML0">
    <w:name w:val="HTML 地址 字符"/>
    <w:basedOn w:val="a2"/>
    <w:link w:val="HTML"/>
    <w:qFormat/>
    <w:rsid w:val="002734FC"/>
    <w:rPr>
      <w:rFonts w:eastAsia="Times New Roman"/>
      <w:i/>
      <w:iCs/>
      <w:lang w:eastAsia="ja-JP"/>
    </w:rPr>
  </w:style>
  <w:style w:type="paragraph" w:styleId="44">
    <w:name w:val="index 4"/>
    <w:basedOn w:val="a1"/>
    <w:next w:val="a1"/>
    <w:qFormat/>
    <w:rsid w:val="002734FC"/>
    <w:pPr>
      <w:overflowPunct w:val="0"/>
      <w:autoSpaceDE w:val="0"/>
      <w:autoSpaceDN w:val="0"/>
      <w:adjustRightInd w:val="0"/>
      <w:spacing w:after="0"/>
      <w:ind w:left="800" w:hanging="200"/>
      <w:textAlignment w:val="baseline"/>
    </w:pPr>
    <w:rPr>
      <w:rFonts w:eastAsia="Times New Roman"/>
      <w:lang w:eastAsia="ja-JP"/>
    </w:rPr>
  </w:style>
  <w:style w:type="paragraph" w:styleId="aff7">
    <w:name w:val="Plain Text"/>
    <w:basedOn w:val="a1"/>
    <w:link w:val="aff8"/>
    <w:qFormat/>
    <w:rsid w:val="002734FC"/>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aff8">
    <w:name w:val="纯文本 字符"/>
    <w:basedOn w:val="a2"/>
    <w:link w:val="aff7"/>
    <w:qFormat/>
    <w:rsid w:val="002734FC"/>
    <w:rPr>
      <w:rFonts w:ascii="Consolas" w:eastAsia="Times New Roman" w:hAnsi="Consolas"/>
      <w:sz w:val="21"/>
      <w:szCs w:val="21"/>
      <w:lang w:eastAsia="ja-JP"/>
    </w:rPr>
  </w:style>
  <w:style w:type="paragraph" w:styleId="50">
    <w:name w:val="List Bullet 5"/>
    <w:basedOn w:val="a1"/>
    <w:qFormat/>
    <w:rsid w:val="002734FC"/>
    <w:pPr>
      <w:numPr>
        <w:numId w:val="12"/>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1"/>
    <w:qFormat/>
    <w:rsid w:val="002734FC"/>
    <w:pPr>
      <w:numPr>
        <w:numId w:val="13"/>
      </w:numPr>
      <w:overflowPunct w:val="0"/>
      <w:autoSpaceDE w:val="0"/>
      <w:autoSpaceDN w:val="0"/>
      <w:adjustRightInd w:val="0"/>
      <w:contextualSpacing/>
      <w:textAlignment w:val="baseline"/>
    </w:pPr>
    <w:rPr>
      <w:rFonts w:eastAsia="Times New Roman"/>
      <w:lang w:eastAsia="ja-JP"/>
    </w:rPr>
  </w:style>
  <w:style w:type="paragraph" w:styleId="37">
    <w:name w:val="index 3"/>
    <w:basedOn w:val="a1"/>
    <w:next w:val="a1"/>
    <w:qFormat/>
    <w:rsid w:val="002734FC"/>
    <w:pPr>
      <w:overflowPunct w:val="0"/>
      <w:autoSpaceDE w:val="0"/>
      <w:autoSpaceDN w:val="0"/>
      <w:adjustRightInd w:val="0"/>
      <w:spacing w:after="0"/>
      <w:ind w:left="600" w:hanging="200"/>
      <w:textAlignment w:val="baseline"/>
    </w:pPr>
    <w:rPr>
      <w:rFonts w:eastAsia="Times New Roman"/>
      <w:lang w:eastAsia="ja-JP"/>
    </w:rPr>
  </w:style>
  <w:style w:type="paragraph" w:styleId="aff9">
    <w:name w:val="Date"/>
    <w:basedOn w:val="a1"/>
    <w:next w:val="a1"/>
    <w:link w:val="affa"/>
    <w:qFormat/>
    <w:rsid w:val="002734FC"/>
    <w:pPr>
      <w:overflowPunct w:val="0"/>
      <w:autoSpaceDE w:val="0"/>
      <w:autoSpaceDN w:val="0"/>
      <w:adjustRightInd w:val="0"/>
      <w:textAlignment w:val="baseline"/>
    </w:pPr>
    <w:rPr>
      <w:rFonts w:eastAsia="Times New Roman"/>
      <w:lang w:eastAsia="ja-JP"/>
    </w:rPr>
  </w:style>
  <w:style w:type="character" w:customStyle="1" w:styleId="affa">
    <w:name w:val="日期 字符"/>
    <w:basedOn w:val="a2"/>
    <w:link w:val="aff9"/>
    <w:qFormat/>
    <w:rsid w:val="002734FC"/>
    <w:rPr>
      <w:rFonts w:eastAsia="Times New Roman"/>
      <w:lang w:eastAsia="ja-JP"/>
    </w:rPr>
  </w:style>
  <w:style w:type="paragraph" w:styleId="25">
    <w:name w:val="Body Text Indent 2"/>
    <w:basedOn w:val="a1"/>
    <w:link w:val="26"/>
    <w:qFormat/>
    <w:rsid w:val="002734FC"/>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6">
    <w:name w:val="正文文本缩进 2 字符"/>
    <w:basedOn w:val="a2"/>
    <w:link w:val="25"/>
    <w:qFormat/>
    <w:rsid w:val="002734FC"/>
    <w:rPr>
      <w:rFonts w:eastAsia="Times New Roman"/>
      <w:lang w:eastAsia="ja-JP"/>
    </w:rPr>
  </w:style>
  <w:style w:type="paragraph" w:styleId="affb">
    <w:name w:val="endnote text"/>
    <w:basedOn w:val="a1"/>
    <w:link w:val="affc"/>
    <w:qFormat/>
    <w:rsid w:val="002734FC"/>
    <w:pPr>
      <w:overflowPunct w:val="0"/>
      <w:autoSpaceDE w:val="0"/>
      <w:autoSpaceDN w:val="0"/>
      <w:adjustRightInd w:val="0"/>
      <w:spacing w:after="0"/>
      <w:textAlignment w:val="baseline"/>
    </w:pPr>
    <w:rPr>
      <w:rFonts w:eastAsia="Times New Roman"/>
      <w:lang w:eastAsia="ja-JP"/>
    </w:rPr>
  </w:style>
  <w:style w:type="character" w:customStyle="1" w:styleId="affc">
    <w:name w:val="尾注文本 字符"/>
    <w:basedOn w:val="a2"/>
    <w:link w:val="affb"/>
    <w:qFormat/>
    <w:rsid w:val="002734FC"/>
    <w:rPr>
      <w:rFonts w:eastAsia="Times New Roman"/>
      <w:lang w:eastAsia="ja-JP"/>
    </w:rPr>
  </w:style>
  <w:style w:type="paragraph" w:styleId="54">
    <w:name w:val="List Continue 5"/>
    <w:basedOn w:val="a1"/>
    <w:qFormat/>
    <w:rsid w:val="002734FC"/>
    <w:pPr>
      <w:overflowPunct w:val="0"/>
      <w:autoSpaceDE w:val="0"/>
      <w:autoSpaceDN w:val="0"/>
      <w:adjustRightInd w:val="0"/>
      <w:spacing w:after="120"/>
      <w:ind w:left="1415"/>
      <w:contextualSpacing/>
      <w:textAlignment w:val="baseline"/>
    </w:pPr>
    <w:rPr>
      <w:rFonts w:eastAsia="Times New Roman"/>
      <w:lang w:eastAsia="ja-JP"/>
    </w:rPr>
  </w:style>
  <w:style w:type="paragraph" w:styleId="affd">
    <w:name w:val="envelope return"/>
    <w:basedOn w:val="a1"/>
    <w:qFormat/>
    <w:rsid w:val="002734FC"/>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affe">
    <w:name w:val="Signature"/>
    <w:basedOn w:val="a1"/>
    <w:link w:val="afff"/>
    <w:qFormat/>
    <w:rsid w:val="002734FC"/>
    <w:pPr>
      <w:overflowPunct w:val="0"/>
      <w:autoSpaceDE w:val="0"/>
      <w:autoSpaceDN w:val="0"/>
      <w:adjustRightInd w:val="0"/>
      <w:spacing w:after="0"/>
      <w:ind w:left="4252"/>
      <w:textAlignment w:val="baseline"/>
    </w:pPr>
    <w:rPr>
      <w:rFonts w:eastAsia="Times New Roman"/>
      <w:lang w:eastAsia="ja-JP"/>
    </w:rPr>
  </w:style>
  <w:style w:type="character" w:customStyle="1" w:styleId="afff">
    <w:name w:val="签名 字符"/>
    <w:basedOn w:val="a2"/>
    <w:link w:val="affe"/>
    <w:qFormat/>
    <w:rsid w:val="002734FC"/>
    <w:rPr>
      <w:rFonts w:eastAsia="Times New Roman"/>
      <w:lang w:eastAsia="ja-JP"/>
    </w:rPr>
  </w:style>
  <w:style w:type="paragraph" w:styleId="45">
    <w:name w:val="List Continue 4"/>
    <w:basedOn w:val="a1"/>
    <w:qFormat/>
    <w:rsid w:val="002734FC"/>
    <w:pPr>
      <w:overflowPunct w:val="0"/>
      <w:autoSpaceDE w:val="0"/>
      <w:autoSpaceDN w:val="0"/>
      <w:adjustRightInd w:val="0"/>
      <w:spacing w:after="120"/>
      <w:ind w:left="1132"/>
      <w:contextualSpacing/>
      <w:textAlignment w:val="baseline"/>
    </w:pPr>
    <w:rPr>
      <w:rFonts w:eastAsia="Times New Roman"/>
      <w:lang w:eastAsia="ja-JP"/>
    </w:rPr>
  </w:style>
  <w:style w:type="paragraph" w:styleId="12">
    <w:name w:val="index 1"/>
    <w:basedOn w:val="a1"/>
    <w:next w:val="a1"/>
    <w:autoRedefine/>
    <w:qFormat/>
    <w:rsid w:val="002734FC"/>
    <w:pPr>
      <w:spacing w:after="0"/>
      <w:ind w:left="200" w:hanging="200"/>
    </w:pPr>
  </w:style>
  <w:style w:type="paragraph" w:styleId="afff0">
    <w:name w:val="index heading"/>
    <w:basedOn w:val="a1"/>
    <w:next w:val="12"/>
    <w:qFormat/>
    <w:rsid w:val="002734FC"/>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f1">
    <w:name w:val="Subtitle"/>
    <w:basedOn w:val="a1"/>
    <w:next w:val="a1"/>
    <w:link w:val="afff2"/>
    <w:uiPriority w:val="2"/>
    <w:qFormat/>
    <w:rsid w:val="002734FC"/>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afff2">
    <w:name w:val="副标题 字符"/>
    <w:basedOn w:val="a2"/>
    <w:link w:val="afff1"/>
    <w:uiPriority w:val="2"/>
    <w:qFormat/>
    <w:rsid w:val="002734FC"/>
    <w:rPr>
      <w:rFonts w:asciiTheme="minorHAnsi" w:eastAsiaTheme="minorEastAsia" w:hAnsiTheme="minorHAnsi" w:cstheme="minorBidi"/>
      <w:color w:val="595959" w:themeColor="text1" w:themeTint="A6"/>
      <w:spacing w:val="15"/>
      <w:sz w:val="22"/>
      <w:szCs w:val="22"/>
      <w:lang w:eastAsia="ja-JP"/>
    </w:rPr>
  </w:style>
  <w:style w:type="paragraph" w:styleId="5">
    <w:name w:val="List Number 5"/>
    <w:basedOn w:val="a1"/>
    <w:qFormat/>
    <w:rsid w:val="002734FC"/>
    <w:pPr>
      <w:numPr>
        <w:numId w:val="14"/>
      </w:numPr>
      <w:overflowPunct w:val="0"/>
      <w:autoSpaceDE w:val="0"/>
      <w:autoSpaceDN w:val="0"/>
      <w:adjustRightInd w:val="0"/>
      <w:contextualSpacing/>
      <w:textAlignment w:val="baseline"/>
    </w:pPr>
    <w:rPr>
      <w:rFonts w:eastAsia="Times New Roman"/>
      <w:lang w:eastAsia="ja-JP"/>
    </w:rPr>
  </w:style>
  <w:style w:type="paragraph" w:styleId="afff3">
    <w:name w:val="List"/>
    <w:basedOn w:val="a1"/>
    <w:qFormat/>
    <w:rsid w:val="002734FC"/>
    <w:pPr>
      <w:overflowPunct w:val="0"/>
      <w:autoSpaceDE w:val="0"/>
      <w:autoSpaceDN w:val="0"/>
      <w:adjustRightInd w:val="0"/>
      <w:ind w:left="283" w:hanging="283"/>
      <w:contextualSpacing/>
      <w:textAlignment w:val="baseline"/>
    </w:pPr>
    <w:rPr>
      <w:rFonts w:eastAsia="Times New Roman"/>
      <w:lang w:eastAsia="ja-JP"/>
    </w:rPr>
  </w:style>
  <w:style w:type="paragraph" w:styleId="afff4">
    <w:name w:val="footnote text"/>
    <w:basedOn w:val="a1"/>
    <w:link w:val="afff5"/>
    <w:qFormat/>
    <w:rsid w:val="002734FC"/>
    <w:pPr>
      <w:overflowPunct w:val="0"/>
      <w:autoSpaceDE w:val="0"/>
      <w:autoSpaceDN w:val="0"/>
      <w:adjustRightInd w:val="0"/>
      <w:spacing w:after="0"/>
      <w:textAlignment w:val="baseline"/>
    </w:pPr>
    <w:rPr>
      <w:rFonts w:eastAsia="Times New Roman"/>
      <w:lang w:eastAsia="ja-JP"/>
    </w:rPr>
  </w:style>
  <w:style w:type="character" w:customStyle="1" w:styleId="afff5">
    <w:name w:val="脚注文本 字符"/>
    <w:basedOn w:val="a2"/>
    <w:link w:val="afff4"/>
    <w:qFormat/>
    <w:rsid w:val="002734FC"/>
    <w:rPr>
      <w:rFonts w:eastAsia="Times New Roman"/>
      <w:lang w:eastAsia="ja-JP"/>
    </w:rPr>
  </w:style>
  <w:style w:type="paragraph" w:styleId="55">
    <w:name w:val="List 5"/>
    <w:basedOn w:val="a1"/>
    <w:qFormat/>
    <w:rsid w:val="002734FC"/>
    <w:pPr>
      <w:overflowPunct w:val="0"/>
      <w:autoSpaceDE w:val="0"/>
      <w:autoSpaceDN w:val="0"/>
      <w:adjustRightInd w:val="0"/>
      <w:ind w:left="1415" w:hanging="283"/>
      <w:contextualSpacing/>
      <w:textAlignment w:val="baseline"/>
    </w:pPr>
    <w:rPr>
      <w:rFonts w:eastAsia="Times New Roman"/>
      <w:lang w:eastAsia="ja-JP"/>
    </w:rPr>
  </w:style>
  <w:style w:type="paragraph" w:styleId="38">
    <w:name w:val="Body Text Indent 3"/>
    <w:basedOn w:val="a1"/>
    <w:link w:val="39"/>
    <w:qFormat/>
    <w:rsid w:val="002734FC"/>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9">
    <w:name w:val="正文文本缩进 3 字符"/>
    <w:basedOn w:val="a2"/>
    <w:link w:val="38"/>
    <w:qFormat/>
    <w:rsid w:val="002734FC"/>
    <w:rPr>
      <w:rFonts w:eastAsia="Times New Roman"/>
      <w:sz w:val="16"/>
      <w:szCs w:val="16"/>
      <w:lang w:eastAsia="ja-JP"/>
    </w:rPr>
  </w:style>
  <w:style w:type="paragraph" w:styleId="71">
    <w:name w:val="index 7"/>
    <w:basedOn w:val="a1"/>
    <w:next w:val="a1"/>
    <w:qFormat/>
    <w:rsid w:val="002734FC"/>
    <w:pPr>
      <w:overflowPunct w:val="0"/>
      <w:autoSpaceDE w:val="0"/>
      <w:autoSpaceDN w:val="0"/>
      <w:adjustRightInd w:val="0"/>
      <w:spacing w:after="0"/>
      <w:ind w:left="1400" w:hanging="200"/>
      <w:textAlignment w:val="baseline"/>
    </w:pPr>
    <w:rPr>
      <w:rFonts w:eastAsia="Times New Roman"/>
      <w:lang w:eastAsia="ja-JP"/>
    </w:rPr>
  </w:style>
  <w:style w:type="paragraph" w:styleId="91">
    <w:name w:val="index 9"/>
    <w:basedOn w:val="a1"/>
    <w:next w:val="a1"/>
    <w:qFormat/>
    <w:rsid w:val="002734FC"/>
    <w:pPr>
      <w:overflowPunct w:val="0"/>
      <w:autoSpaceDE w:val="0"/>
      <w:autoSpaceDN w:val="0"/>
      <w:adjustRightInd w:val="0"/>
      <w:spacing w:after="0"/>
      <w:ind w:left="1800" w:hanging="200"/>
      <w:textAlignment w:val="baseline"/>
    </w:pPr>
    <w:rPr>
      <w:rFonts w:eastAsia="Times New Roman"/>
      <w:lang w:eastAsia="ja-JP"/>
    </w:rPr>
  </w:style>
  <w:style w:type="paragraph" w:styleId="afff6">
    <w:name w:val="table of figures"/>
    <w:basedOn w:val="a1"/>
    <w:next w:val="a1"/>
    <w:qFormat/>
    <w:rsid w:val="002734FC"/>
    <w:pPr>
      <w:overflowPunct w:val="0"/>
      <w:autoSpaceDE w:val="0"/>
      <w:autoSpaceDN w:val="0"/>
      <w:adjustRightInd w:val="0"/>
      <w:spacing w:after="0"/>
      <w:textAlignment w:val="baseline"/>
    </w:pPr>
    <w:rPr>
      <w:rFonts w:eastAsia="Times New Roman"/>
      <w:lang w:eastAsia="ja-JP"/>
    </w:rPr>
  </w:style>
  <w:style w:type="paragraph" w:styleId="27">
    <w:name w:val="Body Text 2"/>
    <w:basedOn w:val="a1"/>
    <w:link w:val="28"/>
    <w:qFormat/>
    <w:rsid w:val="002734FC"/>
    <w:pPr>
      <w:overflowPunct w:val="0"/>
      <w:autoSpaceDE w:val="0"/>
      <w:autoSpaceDN w:val="0"/>
      <w:adjustRightInd w:val="0"/>
      <w:spacing w:after="120" w:line="480" w:lineRule="auto"/>
      <w:textAlignment w:val="baseline"/>
    </w:pPr>
    <w:rPr>
      <w:rFonts w:eastAsia="Times New Roman"/>
      <w:lang w:eastAsia="ja-JP"/>
    </w:rPr>
  </w:style>
  <w:style w:type="character" w:customStyle="1" w:styleId="28">
    <w:name w:val="正文文本 2 字符"/>
    <w:basedOn w:val="a2"/>
    <w:link w:val="27"/>
    <w:qFormat/>
    <w:rsid w:val="002734FC"/>
    <w:rPr>
      <w:rFonts w:eastAsia="Times New Roman"/>
      <w:lang w:eastAsia="ja-JP"/>
    </w:rPr>
  </w:style>
  <w:style w:type="paragraph" w:styleId="46">
    <w:name w:val="List 4"/>
    <w:basedOn w:val="a1"/>
    <w:qFormat/>
    <w:rsid w:val="002734FC"/>
    <w:pPr>
      <w:overflowPunct w:val="0"/>
      <w:autoSpaceDE w:val="0"/>
      <w:autoSpaceDN w:val="0"/>
      <w:adjustRightInd w:val="0"/>
      <w:ind w:left="1132" w:hanging="283"/>
      <w:contextualSpacing/>
      <w:textAlignment w:val="baseline"/>
    </w:pPr>
    <w:rPr>
      <w:rFonts w:eastAsia="Times New Roman"/>
      <w:lang w:eastAsia="ja-JP"/>
    </w:rPr>
  </w:style>
  <w:style w:type="paragraph" w:styleId="29">
    <w:name w:val="List Continue 2"/>
    <w:basedOn w:val="a1"/>
    <w:qFormat/>
    <w:rsid w:val="002734FC"/>
    <w:pPr>
      <w:overflowPunct w:val="0"/>
      <w:autoSpaceDE w:val="0"/>
      <w:autoSpaceDN w:val="0"/>
      <w:adjustRightInd w:val="0"/>
      <w:spacing w:after="120"/>
      <w:ind w:left="566"/>
      <w:contextualSpacing/>
      <w:textAlignment w:val="baseline"/>
    </w:pPr>
    <w:rPr>
      <w:rFonts w:eastAsia="Times New Roman"/>
      <w:lang w:eastAsia="ja-JP"/>
    </w:rPr>
  </w:style>
  <w:style w:type="paragraph" w:styleId="afff7">
    <w:name w:val="Message Header"/>
    <w:basedOn w:val="a1"/>
    <w:link w:val="afff8"/>
    <w:qFormat/>
    <w:rsid w:val="002734F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afff8">
    <w:name w:val="信息标题 字符"/>
    <w:basedOn w:val="a2"/>
    <w:link w:val="afff7"/>
    <w:qFormat/>
    <w:rsid w:val="002734FC"/>
    <w:rPr>
      <w:rFonts w:asciiTheme="majorHAnsi" w:eastAsiaTheme="majorEastAsia" w:hAnsiTheme="majorHAnsi" w:cstheme="majorBidi"/>
      <w:sz w:val="24"/>
      <w:szCs w:val="24"/>
      <w:shd w:val="pct20" w:color="auto" w:fill="auto"/>
      <w:lang w:eastAsia="ja-JP"/>
    </w:rPr>
  </w:style>
  <w:style w:type="paragraph" w:styleId="HTML1">
    <w:name w:val="HTML Preformatted"/>
    <w:basedOn w:val="a1"/>
    <w:link w:val="HTML2"/>
    <w:qFormat/>
    <w:rsid w:val="002734FC"/>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2">
    <w:name w:val="HTML 预设格式 字符"/>
    <w:basedOn w:val="a2"/>
    <w:link w:val="HTML1"/>
    <w:qFormat/>
    <w:rsid w:val="002734FC"/>
    <w:rPr>
      <w:rFonts w:ascii="Consolas" w:eastAsia="Times New Roman" w:hAnsi="Consolas"/>
      <w:lang w:eastAsia="ja-JP"/>
    </w:rPr>
  </w:style>
  <w:style w:type="paragraph" w:styleId="afff9">
    <w:name w:val="Normal (Web)"/>
    <w:basedOn w:val="a1"/>
    <w:link w:val="afffa"/>
    <w:uiPriority w:val="99"/>
    <w:unhideWhenUsed/>
    <w:qFormat/>
    <w:rsid w:val="002734FC"/>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a">
    <w:name w:val="List Continue 3"/>
    <w:basedOn w:val="a1"/>
    <w:qFormat/>
    <w:rsid w:val="002734FC"/>
    <w:pPr>
      <w:overflowPunct w:val="0"/>
      <w:autoSpaceDE w:val="0"/>
      <w:autoSpaceDN w:val="0"/>
      <w:adjustRightInd w:val="0"/>
      <w:spacing w:after="120"/>
      <w:ind w:left="849"/>
      <w:contextualSpacing/>
      <w:textAlignment w:val="baseline"/>
    </w:pPr>
    <w:rPr>
      <w:rFonts w:eastAsia="Times New Roman"/>
      <w:lang w:eastAsia="ja-JP"/>
    </w:rPr>
  </w:style>
  <w:style w:type="paragraph" w:styleId="2a">
    <w:name w:val="index 2"/>
    <w:basedOn w:val="a1"/>
    <w:next w:val="a1"/>
    <w:qFormat/>
    <w:rsid w:val="002734FC"/>
    <w:pPr>
      <w:overflowPunct w:val="0"/>
      <w:autoSpaceDE w:val="0"/>
      <w:autoSpaceDN w:val="0"/>
      <w:adjustRightInd w:val="0"/>
      <w:spacing w:after="0"/>
      <w:ind w:left="400" w:hanging="200"/>
      <w:textAlignment w:val="baseline"/>
    </w:pPr>
    <w:rPr>
      <w:rFonts w:eastAsia="Times New Roman"/>
      <w:lang w:eastAsia="ja-JP"/>
    </w:rPr>
  </w:style>
  <w:style w:type="paragraph" w:styleId="afffb">
    <w:name w:val="Title"/>
    <w:basedOn w:val="a1"/>
    <w:next w:val="a1"/>
    <w:link w:val="afffc"/>
    <w:qFormat/>
    <w:rsid w:val="002734F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afffc">
    <w:name w:val="标题 字符"/>
    <w:basedOn w:val="a2"/>
    <w:link w:val="afffb"/>
    <w:qFormat/>
    <w:rsid w:val="002734FC"/>
    <w:rPr>
      <w:rFonts w:asciiTheme="majorHAnsi" w:eastAsiaTheme="majorEastAsia" w:hAnsiTheme="majorHAnsi" w:cstheme="majorBidi"/>
      <w:spacing w:val="-10"/>
      <w:kern w:val="28"/>
      <w:sz w:val="56"/>
      <w:szCs w:val="56"/>
      <w:lang w:eastAsia="ja-JP"/>
    </w:rPr>
  </w:style>
  <w:style w:type="paragraph" w:styleId="afffd">
    <w:name w:val="annotation subject"/>
    <w:basedOn w:val="afb"/>
    <w:next w:val="afb"/>
    <w:link w:val="afffe"/>
    <w:qFormat/>
    <w:rsid w:val="002734FC"/>
    <w:rPr>
      <w:b/>
      <w:bCs/>
    </w:rPr>
  </w:style>
  <w:style w:type="character" w:customStyle="1" w:styleId="afffe">
    <w:name w:val="批注主题 字符"/>
    <w:basedOn w:val="afc"/>
    <w:link w:val="afffd"/>
    <w:qFormat/>
    <w:rsid w:val="002734FC"/>
    <w:rPr>
      <w:rFonts w:eastAsia="Times New Roman"/>
      <w:b/>
      <w:bCs/>
      <w:lang w:eastAsia="ja-JP"/>
    </w:rPr>
  </w:style>
  <w:style w:type="paragraph" w:styleId="affff">
    <w:name w:val="Body Text First Indent"/>
    <w:basedOn w:val="aff1"/>
    <w:link w:val="affff0"/>
    <w:qFormat/>
    <w:rsid w:val="002734FC"/>
    <w:pPr>
      <w:spacing w:after="180"/>
      <w:ind w:firstLine="360"/>
    </w:pPr>
  </w:style>
  <w:style w:type="character" w:customStyle="1" w:styleId="affff0">
    <w:name w:val="正文首行缩进 字符"/>
    <w:basedOn w:val="aff2"/>
    <w:link w:val="affff"/>
    <w:qFormat/>
    <w:rsid w:val="002734FC"/>
    <w:rPr>
      <w:rFonts w:eastAsia="Times New Roman"/>
      <w:lang w:eastAsia="ja-JP"/>
    </w:rPr>
  </w:style>
  <w:style w:type="paragraph" w:styleId="2b">
    <w:name w:val="Body Text First Indent 2"/>
    <w:basedOn w:val="aff3"/>
    <w:link w:val="2c"/>
    <w:qFormat/>
    <w:rsid w:val="002734FC"/>
    <w:pPr>
      <w:spacing w:after="180"/>
      <w:ind w:left="360" w:firstLine="360"/>
    </w:pPr>
  </w:style>
  <w:style w:type="character" w:customStyle="1" w:styleId="2c">
    <w:name w:val="正文首行缩进 2 字符"/>
    <w:basedOn w:val="aff4"/>
    <w:link w:val="2b"/>
    <w:qFormat/>
    <w:rsid w:val="002734FC"/>
    <w:rPr>
      <w:rFonts w:eastAsia="Times New Roman"/>
      <w:lang w:eastAsia="ja-JP"/>
    </w:rPr>
  </w:style>
  <w:style w:type="character" w:styleId="affff1">
    <w:name w:val="annotation reference"/>
    <w:basedOn w:val="a2"/>
    <w:uiPriority w:val="99"/>
    <w:qFormat/>
    <w:rsid w:val="002734FC"/>
    <w:rPr>
      <w:sz w:val="16"/>
      <w:szCs w:val="16"/>
    </w:rPr>
  </w:style>
  <w:style w:type="paragraph" w:styleId="affff2">
    <w:name w:val="List Paragraph"/>
    <w:basedOn w:val="a1"/>
    <w:link w:val="affff3"/>
    <w:uiPriority w:val="34"/>
    <w:qFormat/>
    <w:rsid w:val="002734FC"/>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2734FC"/>
    <w:rPr>
      <w:lang w:eastAsia="en-US"/>
    </w:rPr>
  </w:style>
  <w:style w:type="paragraph" w:customStyle="1" w:styleId="Revision2">
    <w:name w:val="Revision2"/>
    <w:hidden/>
    <w:uiPriority w:val="99"/>
    <w:unhideWhenUsed/>
    <w:qFormat/>
    <w:rsid w:val="002734FC"/>
    <w:rPr>
      <w:lang w:eastAsia="en-US"/>
    </w:rPr>
  </w:style>
  <w:style w:type="character" w:customStyle="1" w:styleId="afffa">
    <w:name w:val="普通(网站) 字符"/>
    <w:link w:val="afff9"/>
    <w:uiPriority w:val="99"/>
    <w:qFormat/>
    <w:rsid w:val="002734FC"/>
    <w:rPr>
      <w:rFonts w:eastAsia="Times New Roman"/>
      <w:sz w:val="24"/>
      <w:szCs w:val="24"/>
    </w:rPr>
  </w:style>
  <w:style w:type="character" w:customStyle="1" w:styleId="a6">
    <w:name w:val="页眉 字符"/>
    <w:basedOn w:val="a2"/>
    <w:link w:val="a5"/>
    <w:qFormat/>
    <w:rsid w:val="002734FC"/>
    <w:rPr>
      <w:rFonts w:ascii="Arial" w:hAnsi="Arial"/>
      <w:b/>
      <w:noProof/>
      <w:sz w:val="18"/>
      <w:lang w:eastAsia="ja-JP"/>
    </w:rPr>
  </w:style>
  <w:style w:type="character" w:customStyle="1" w:styleId="10">
    <w:name w:val="标题 1 字符"/>
    <w:basedOn w:val="a2"/>
    <w:link w:val="1"/>
    <w:qFormat/>
    <w:rsid w:val="002734FC"/>
    <w:rPr>
      <w:rFonts w:ascii="Arial" w:hAnsi="Arial"/>
      <w:sz w:val="36"/>
      <w:lang w:eastAsia="en-US"/>
    </w:rPr>
  </w:style>
  <w:style w:type="paragraph" w:customStyle="1" w:styleId="Revision3">
    <w:name w:val="Revision3"/>
    <w:hidden/>
    <w:uiPriority w:val="99"/>
    <w:unhideWhenUsed/>
    <w:qFormat/>
    <w:rsid w:val="002734FC"/>
    <w:rPr>
      <w:lang w:eastAsia="en-US"/>
    </w:rPr>
  </w:style>
  <w:style w:type="character" w:customStyle="1" w:styleId="a8">
    <w:name w:val="页脚 字符"/>
    <w:basedOn w:val="a2"/>
    <w:link w:val="a7"/>
    <w:qFormat/>
    <w:rsid w:val="002734FC"/>
    <w:rPr>
      <w:rFonts w:ascii="Arial" w:hAnsi="Arial"/>
      <w:b/>
      <w:i/>
      <w:noProof/>
      <w:sz w:val="18"/>
      <w:lang w:eastAsia="ja-JP"/>
    </w:rPr>
  </w:style>
  <w:style w:type="paragraph" w:styleId="affff4">
    <w:name w:val="Intense Quote"/>
    <w:basedOn w:val="a1"/>
    <w:next w:val="a1"/>
    <w:link w:val="affff5"/>
    <w:uiPriority w:val="99"/>
    <w:unhideWhenUsed/>
    <w:qFormat/>
    <w:rsid w:val="002734F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affff5">
    <w:name w:val="明显引用 字符"/>
    <w:basedOn w:val="a2"/>
    <w:link w:val="affff4"/>
    <w:uiPriority w:val="99"/>
    <w:qFormat/>
    <w:rsid w:val="002734FC"/>
    <w:rPr>
      <w:rFonts w:eastAsia="Times New Roman"/>
      <w:i/>
      <w:iCs/>
      <w:color w:val="4472C4" w:themeColor="accent1"/>
      <w:lang w:eastAsia="ja-JP"/>
    </w:rPr>
  </w:style>
  <w:style w:type="paragraph" w:styleId="affff6">
    <w:name w:val="No Spacing"/>
    <w:uiPriority w:val="99"/>
    <w:unhideWhenUsed/>
    <w:qFormat/>
    <w:rsid w:val="002734FC"/>
    <w:pPr>
      <w:overflowPunct w:val="0"/>
      <w:autoSpaceDE w:val="0"/>
      <w:autoSpaceDN w:val="0"/>
      <w:adjustRightInd w:val="0"/>
      <w:textAlignment w:val="baseline"/>
    </w:pPr>
    <w:rPr>
      <w:rFonts w:eastAsia="Times New Roman"/>
      <w:lang w:eastAsia="en-US"/>
    </w:rPr>
  </w:style>
  <w:style w:type="paragraph" w:styleId="affff7">
    <w:name w:val="Quote"/>
    <w:basedOn w:val="a1"/>
    <w:next w:val="a1"/>
    <w:link w:val="affff8"/>
    <w:uiPriority w:val="99"/>
    <w:unhideWhenUsed/>
    <w:qFormat/>
    <w:rsid w:val="002734F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affff8">
    <w:name w:val="引用 字符"/>
    <w:basedOn w:val="a2"/>
    <w:link w:val="affff7"/>
    <w:uiPriority w:val="99"/>
    <w:qFormat/>
    <w:rsid w:val="002734FC"/>
    <w:rPr>
      <w:rFonts w:eastAsia="Times New Roman"/>
      <w:i/>
      <w:iCs/>
      <w:color w:val="404040" w:themeColor="text1" w:themeTint="BF"/>
      <w:lang w:eastAsia="ja-JP"/>
    </w:rPr>
  </w:style>
  <w:style w:type="paragraph" w:customStyle="1" w:styleId="Revision4">
    <w:name w:val="Revision4"/>
    <w:hidden/>
    <w:uiPriority w:val="99"/>
    <w:unhideWhenUsed/>
    <w:qFormat/>
    <w:rsid w:val="002734FC"/>
    <w:rPr>
      <w:rFonts w:eastAsia="Times New Roman"/>
      <w:lang w:eastAsia="en-US"/>
    </w:rPr>
  </w:style>
  <w:style w:type="paragraph" w:customStyle="1" w:styleId="Revision5">
    <w:name w:val="Revision5"/>
    <w:hidden/>
    <w:uiPriority w:val="99"/>
    <w:unhideWhenUsed/>
    <w:qFormat/>
    <w:rsid w:val="002734FC"/>
    <w:rPr>
      <w:rFonts w:eastAsia="Times New Roman"/>
      <w:lang w:eastAsia="en-US"/>
    </w:rPr>
  </w:style>
  <w:style w:type="character" w:customStyle="1" w:styleId="affff3">
    <w:name w:val="列出段落 字符"/>
    <w:link w:val="affff2"/>
    <w:uiPriority w:val="34"/>
    <w:qFormat/>
    <w:rsid w:val="002734FC"/>
    <w:rPr>
      <w:rFonts w:eastAsia="Arial Unicode MS"/>
      <w:lang w:eastAsia="de-DE"/>
    </w:rPr>
  </w:style>
  <w:style w:type="paragraph" w:styleId="affff9">
    <w:name w:val="Revision"/>
    <w:hidden/>
    <w:uiPriority w:val="99"/>
    <w:unhideWhenUsed/>
    <w:rsid w:val="002734FC"/>
    <w:rPr>
      <w:rFonts w:eastAsia="Times New Roman"/>
      <w:lang w:eastAsia="ja-JP"/>
    </w:rPr>
  </w:style>
  <w:style w:type="paragraph" w:customStyle="1" w:styleId="NOTE">
    <w:name w:val="NOTE"/>
    <w:basedOn w:val="NO"/>
    <w:link w:val="NOTE0"/>
    <w:qFormat/>
    <w:rsid w:val="002734FC"/>
    <w:pPr>
      <w:overflowPunct w:val="0"/>
      <w:autoSpaceDE w:val="0"/>
      <w:autoSpaceDN w:val="0"/>
      <w:adjustRightInd w:val="0"/>
      <w:textAlignment w:val="baseline"/>
    </w:pPr>
    <w:rPr>
      <w:szCs w:val="21"/>
      <w:lang w:eastAsia="zh-CN"/>
    </w:rPr>
  </w:style>
  <w:style w:type="character" w:customStyle="1" w:styleId="NOTE0">
    <w:name w:val="NOTE 字符"/>
    <w:basedOn w:val="NOChar"/>
    <w:link w:val="NOTE"/>
    <w:rsid w:val="002734FC"/>
    <w:rPr>
      <w:szCs w:val="21"/>
      <w:lang w:eastAsia="zh-CN"/>
    </w:rPr>
  </w:style>
  <w:style w:type="character" w:styleId="affffa">
    <w:name w:val="Subtle Reference"/>
    <w:aliases w:val="footnotes Figures"/>
    <w:uiPriority w:val="31"/>
    <w:qFormat/>
    <w:rsid w:val="002734FC"/>
    <w:rPr>
      <w:color w:val="7F7F7F"/>
      <w:sz w:val="20"/>
    </w:rPr>
  </w:style>
  <w:style w:type="paragraph" w:customStyle="1" w:styleId="Normalwspacing">
    <w:name w:val="Normal_w/spacing"/>
    <w:basedOn w:val="a1"/>
    <w:link w:val="NormalwspacingChar"/>
    <w:qFormat/>
    <w:rsid w:val="002734FC"/>
    <w:pPr>
      <w:spacing w:before="120" w:after="120"/>
      <w:jc w:val="both"/>
    </w:pPr>
    <w:rPr>
      <w:rFonts w:eastAsia="Arial Unicode MS"/>
      <w:sz w:val="22"/>
      <w:lang w:eastAsia="de-DE"/>
    </w:rPr>
  </w:style>
  <w:style w:type="character" w:customStyle="1" w:styleId="NormalwspacingChar">
    <w:name w:val="Normal_w/spacing Char"/>
    <w:link w:val="Normalwspacing"/>
    <w:rsid w:val="002734FC"/>
    <w:rPr>
      <w:rFonts w:eastAsia="Arial Unicode MS"/>
      <w:sz w:val="22"/>
      <w:lang w:eastAsia="de-DE"/>
    </w:rPr>
  </w:style>
  <w:style w:type="paragraph" w:customStyle="1" w:styleId="BulletsinParagraphs">
    <w:name w:val="Bullets in Paragraphs"/>
    <w:basedOn w:val="a1"/>
    <w:link w:val="BulletsinParagraphsChar"/>
    <w:qFormat/>
    <w:rsid w:val="002734FC"/>
    <w:pPr>
      <w:numPr>
        <w:numId w:val="15"/>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2734FC"/>
    <w:rPr>
      <w:rFonts w:eastAsia="Arial Unicode MS"/>
      <w:sz w:val="22"/>
      <w:szCs w:val="22"/>
      <w:lang w:val="en-US" w:eastAsia="de-DE"/>
    </w:rPr>
  </w:style>
  <w:style w:type="paragraph" w:customStyle="1" w:styleId="WSBulletsinParagraphwspace">
    <w:name w:val="WS Bullets in Paragraph w/space"/>
    <w:basedOn w:val="BulletsinParagraphs"/>
    <w:qFormat/>
    <w:rsid w:val="002734FC"/>
    <w:pPr>
      <w:numPr>
        <w:numId w:val="16"/>
      </w:numPr>
      <w:tabs>
        <w:tab w:val="clear" w:pos="720"/>
        <w:tab w:val="left" w:pos="643"/>
        <w:tab w:val="left" w:pos="1492"/>
      </w:tabs>
      <w:spacing w:after="120"/>
      <w:ind w:left="480" w:hanging="480"/>
      <w:contextualSpacing w:val="0"/>
      <w:jc w:val="both"/>
    </w:pPr>
  </w:style>
  <w:style w:type="table" w:customStyle="1" w:styleId="13">
    <w:name w:val="网格型1"/>
    <w:basedOn w:val="a3"/>
    <w:next w:val="ab"/>
    <w:qFormat/>
    <w:rsid w:val="002734FC"/>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2734FC"/>
    <w:rPr>
      <w:lang w:eastAsia="en-US"/>
    </w:rPr>
  </w:style>
  <w:style w:type="table" w:customStyle="1" w:styleId="2d">
    <w:name w:val="网格型2"/>
    <w:basedOn w:val="a3"/>
    <w:next w:val="ab"/>
    <w:rsid w:val="002734FC"/>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2734FC"/>
    <w:pPr>
      <w:numPr>
        <w:numId w:val="17"/>
      </w:numPr>
      <w:overflowPunct w:val="0"/>
      <w:autoSpaceDE w:val="0"/>
      <w:autoSpaceDN w:val="0"/>
      <w:adjustRightInd w:val="0"/>
      <w:textAlignment w:val="baseline"/>
    </w:pPr>
    <w:rPr>
      <w:rFonts w:eastAsia="Times New Roman"/>
    </w:rPr>
  </w:style>
  <w:style w:type="paragraph" w:customStyle="1" w:styleId="BL">
    <w:name w:val="BL"/>
    <w:basedOn w:val="a1"/>
    <w:rsid w:val="002734FC"/>
    <w:pPr>
      <w:numPr>
        <w:numId w:val="18"/>
      </w:numPr>
      <w:overflowPunct w:val="0"/>
      <w:autoSpaceDE w:val="0"/>
      <w:autoSpaceDN w:val="0"/>
      <w:adjustRightInd w:val="0"/>
      <w:textAlignment w:val="baseline"/>
    </w:pPr>
    <w:rPr>
      <w:rFonts w:eastAsia="Times New Roman"/>
    </w:rPr>
  </w:style>
  <w:style w:type="character" w:customStyle="1" w:styleId="TAHCar">
    <w:name w:val="TAH Car"/>
    <w:link w:val="TAH"/>
    <w:rsid w:val="002734FC"/>
    <w:rPr>
      <w:rFonts w:ascii="Arial" w:hAnsi="Arial"/>
      <w:b/>
      <w:sz w:val="18"/>
      <w:lang w:eastAsia="en-US"/>
    </w:rPr>
  </w:style>
  <w:style w:type="character" w:customStyle="1" w:styleId="42">
    <w:name w:val="标题 4 字符"/>
    <w:basedOn w:val="a2"/>
    <w:link w:val="41"/>
    <w:rsid w:val="002734FC"/>
    <w:rPr>
      <w:rFonts w:ascii="Arial" w:hAnsi="Arial"/>
      <w:sz w:val="24"/>
      <w:lang w:eastAsia="en-US"/>
    </w:rPr>
  </w:style>
  <w:style w:type="character" w:styleId="affffb">
    <w:name w:val="Strong"/>
    <w:basedOn w:val="a2"/>
    <w:uiPriority w:val="22"/>
    <w:qFormat/>
    <w:rsid w:val="00BC5D1A"/>
    <w:rPr>
      <w:b/>
      <w:bCs/>
    </w:rPr>
  </w:style>
  <w:style w:type="character" w:styleId="affffc">
    <w:name w:val="Emphasis"/>
    <w:basedOn w:val="a2"/>
    <w:uiPriority w:val="20"/>
    <w:qFormat/>
    <w:rsid w:val="00A113A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25398">
      <w:bodyDiv w:val="1"/>
      <w:marLeft w:val="0"/>
      <w:marRight w:val="0"/>
      <w:marTop w:val="0"/>
      <w:marBottom w:val="0"/>
      <w:divBdr>
        <w:top w:val="none" w:sz="0" w:space="0" w:color="auto"/>
        <w:left w:val="none" w:sz="0" w:space="0" w:color="auto"/>
        <w:bottom w:val="none" w:sz="0" w:space="0" w:color="auto"/>
        <w:right w:val="none" w:sz="0" w:space="0" w:color="auto"/>
      </w:divBdr>
    </w:div>
    <w:div w:id="639267030">
      <w:bodyDiv w:val="1"/>
      <w:marLeft w:val="0"/>
      <w:marRight w:val="0"/>
      <w:marTop w:val="0"/>
      <w:marBottom w:val="0"/>
      <w:divBdr>
        <w:top w:val="none" w:sz="0" w:space="0" w:color="auto"/>
        <w:left w:val="none" w:sz="0" w:space="0" w:color="auto"/>
        <w:bottom w:val="none" w:sz="0" w:space="0" w:color="auto"/>
        <w:right w:val="none" w:sz="0" w:space="0" w:color="auto"/>
      </w:divBdr>
    </w:div>
    <w:div w:id="850148423">
      <w:bodyDiv w:val="1"/>
      <w:marLeft w:val="0"/>
      <w:marRight w:val="0"/>
      <w:marTop w:val="0"/>
      <w:marBottom w:val="0"/>
      <w:divBdr>
        <w:top w:val="none" w:sz="0" w:space="0" w:color="auto"/>
        <w:left w:val="none" w:sz="0" w:space="0" w:color="auto"/>
        <w:bottom w:val="none" w:sz="0" w:space="0" w:color="auto"/>
        <w:right w:val="none" w:sz="0" w:space="0" w:color="auto"/>
      </w:divBdr>
    </w:div>
    <w:div w:id="903490875">
      <w:bodyDiv w:val="1"/>
      <w:marLeft w:val="0"/>
      <w:marRight w:val="0"/>
      <w:marTop w:val="0"/>
      <w:marBottom w:val="0"/>
      <w:divBdr>
        <w:top w:val="none" w:sz="0" w:space="0" w:color="auto"/>
        <w:left w:val="none" w:sz="0" w:space="0" w:color="auto"/>
        <w:bottom w:val="none" w:sz="0" w:space="0" w:color="auto"/>
        <w:right w:val="none" w:sz="0" w:space="0" w:color="auto"/>
      </w:divBdr>
    </w:div>
    <w:div w:id="184551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cesni.eu/wp-content/uploads/2024/11/ES_TRIN_2025_signed_en.pdf" TargetMode="External"/><Relationship Id="rId21" Type="http://schemas.openxmlformats.org/officeDocument/2006/relationships/hyperlink" Target="https://phlearn.com/tutorial/how-many-exposures-hdr/" TargetMode="External"/><Relationship Id="rId42" Type="http://schemas.openxmlformats.org/officeDocument/2006/relationships/hyperlink" Target="https://www.gsma.com/get-involved/gsma-foundry/gsma_resources/adding-new-value-to-voice-calls/" TargetMode="External"/><Relationship Id="rId63" Type="http://schemas.openxmlformats.org/officeDocument/2006/relationships/hyperlink" Target="https://www.faa.gov/air-taxis/uam_blueprint" TargetMode="External"/><Relationship Id="rId84" Type="http://schemas.openxmlformats.org/officeDocument/2006/relationships/hyperlink" Target="https://arxiv.org/abs/2311.02462" TargetMode="External"/><Relationship Id="rId138" Type="http://schemas.openxmlformats.org/officeDocument/2006/relationships/hyperlink" Target="https://www.3gpp.org/ftp/workshop/2024-05-08_3GPP_Stage1_IMT2030_UC_WS" TargetMode="External"/><Relationship Id="rId107" Type="http://schemas.openxmlformats.org/officeDocument/2006/relationships/hyperlink" Target="https://std.samr.gov.cn/hb/search/stdHBDetailed?id=2001448F0D0D32F5E06397BE0A0AAD9C" TargetMode="External"/><Relationship Id="rId11" Type="http://schemas.openxmlformats.org/officeDocument/2006/relationships/hyperlink" Target="https://ieeexplore.ieee.org/document/9882121" TargetMode="External"/><Relationship Id="rId32" Type="http://schemas.openxmlformats.org/officeDocument/2006/relationships/hyperlink" Target="https://www.unmannedairspace.info/latest-news-and-information/shenzhen-reaches-record-number-of-drone-operations-with-600000-flights-in-2023/" TargetMode="External"/><Relationship Id="rId53" Type="http://schemas.openxmlformats.org/officeDocument/2006/relationships/hyperlink" Target="https://cloud.tencent.com/developer/article/1654264" TargetMode="External"/><Relationship Id="rId74" Type="http://schemas.openxmlformats.org/officeDocument/2006/relationships/hyperlink" Target="http://www.aopa.org.cn/usr/1/upload/file/20180419/15241267234030958.pdf" TargetMode="External"/><Relationship Id="rId128" Type="http://schemas.openxmlformats.org/officeDocument/2006/relationships/hyperlink" Target="https://nextgalliance.org/white_papers/roadmap-to-6g/" TargetMode="External"/><Relationship Id="rId149" Type="http://schemas.openxmlformats.org/officeDocument/2006/relationships/hyperlink" Target="https://nvlpubs.nist.gov/nistpubs/CSWP/NIST.CSWP.29.pdf" TargetMode="External"/><Relationship Id="rId5" Type="http://schemas.openxmlformats.org/officeDocument/2006/relationships/settings" Target="settings.xml"/><Relationship Id="rId95" Type="http://schemas.openxmlformats.org/officeDocument/2006/relationships/hyperlink" Target="https://ieeexplore.ieee.org/document/9954279" TargetMode="External"/><Relationship Id="rId22" Type="http://schemas.openxmlformats.org/officeDocument/2006/relationships/hyperlink" Target="https://photographylife.com/compressed-vs-uncompressed-vs-lossless-compressed-raw" TargetMode="External"/><Relationship Id="rId27" Type="http://schemas.openxmlformats.org/officeDocument/2006/relationships/hyperlink" Target="https://www.itu.int/dms_pubrec/itu-r/rec/m/R-REC-M.2160-0-202311-I!!PDF-E.pdf" TargetMode="External"/><Relationship Id="rId43" Type="http://schemas.openxmlformats.org/officeDocument/2006/relationships/hyperlink" Target="https://sdgs.un.org/goals" TargetMode="External"/><Relationship Id="rId48" Type="http://schemas.openxmlformats.org/officeDocument/2006/relationships/hyperlink" Target="https://www.marketsandmarkets.com/Market-Reports/evtol-aircraft-market-28054110.html" TargetMode="External"/><Relationship Id="rId64" Type="http://schemas.openxmlformats.org/officeDocument/2006/relationships/hyperlink" Target="https://rotorcraft.arc.nasa.gov/Research/Programs/UrbanAirMobility.html" TargetMode="External"/><Relationship Id="rId69" Type="http://schemas.openxmlformats.org/officeDocument/2006/relationships/hyperlink" Target="https://nextgalliance.org/6g-library/" TargetMode="External"/><Relationship Id="rId113" Type="http://schemas.openxmlformats.org/officeDocument/2006/relationships/hyperlink" Target="https://ieeexplore.ieee.org/document/9860100" TargetMode="External"/><Relationship Id="rId118" Type="http://schemas.openxmlformats.org/officeDocument/2006/relationships/hyperlink" Target="https://doi.org/10.1016/j.nhres.2023.09.013." TargetMode="External"/><Relationship Id="rId134" Type="http://schemas.openxmlformats.org/officeDocument/2006/relationships/hyperlink" Target="https://www.tmforum.org/resources/introductory-guide/autonomous-networks-business-requirements-and-framework-v3-0-0-ig1218/" TargetMode="External"/><Relationship Id="rId139" Type="http://schemas.openxmlformats.org/officeDocument/2006/relationships/hyperlink" Target="https://ieeexplore.ieee.org/abstract/document/9979703" TargetMode="External"/><Relationship Id="rId80" Type="http://schemas.openxmlformats.org/officeDocument/2006/relationships/hyperlink" Target="https://ieeexplore.ieee.org/document/9530489" TargetMode="External"/><Relationship Id="rId85" Type="http://schemas.openxmlformats.org/officeDocument/2006/relationships/hyperlink" Target="https://www.gsma.com/get-involved/gsma-foundry/5g-new-calling/" TargetMode="External"/><Relationship Id="rId150" Type="http://schemas.openxmlformats.org/officeDocument/2006/relationships/hyperlink" Target="https://www.rfc-editor.org/rfc/rfc7181" TargetMode="External"/><Relationship Id="rId155" Type="http://schemas.microsoft.com/office/2011/relationships/people" Target="people.xml"/><Relationship Id="rId12" Type="http://schemas.openxmlformats.org/officeDocument/2006/relationships/hyperlink" Target="https://prod-cms.gsmaintelligence.com/research-file-download?confluenceId=74384072&amp;filename=280223-Going-Green-Second-Edition.pdf" TargetMode="External"/><Relationship Id="rId17" Type="http://schemas.openxmlformats.org/officeDocument/2006/relationships/hyperlink" Target="https://ieeexplore.ieee.org/abstract/document/10049694" TargetMode="External"/><Relationship Id="rId33" Type="http://schemas.openxmlformats.org/officeDocument/2006/relationships/hyperlink" Target="https://5gaa.org/c-v2x-use-cases-and-service-level-requirements-volume-ii/" TargetMode="External"/><Relationship Id="rId38" Type="http://schemas.openxmlformats.org/officeDocument/2006/relationships/hyperlink" Target="https://arxiv.org/abs/2308.00352" TargetMode="External"/><Relationship Id="rId59" Type="http://schemas.openxmlformats.org/officeDocument/2006/relationships/hyperlink" Target="https://doi.org/10.1145/3448300.3467829" TargetMode="External"/><Relationship Id="rId103" Type="http://schemas.openxmlformats.org/officeDocument/2006/relationships/hyperlink" Target="https://openai.com/index/hello-gpt-4o/" TargetMode="External"/><Relationship Id="rId108" Type="http://schemas.openxmlformats.org/officeDocument/2006/relationships/hyperlink" Target="https://www.nextrongroup.com/news/web-news-industry/humanoid-robots-industry-news" TargetMode="External"/><Relationship Id="rId124" Type="http://schemas.openxmlformats.org/officeDocument/2006/relationships/hyperlink" Target="https://ieeexplore.ieee.org/document/10294278" TargetMode="External"/><Relationship Id="rId129" Type="http://schemas.openxmlformats.org/officeDocument/2006/relationships/hyperlink" Target="https://nextgalliance.org/white_papers/trust-security-and-resilience-for-6g-systems/" TargetMode="External"/><Relationship Id="rId54" Type="http://schemas.openxmlformats.org/officeDocument/2006/relationships/hyperlink" Target="https://32a20588.isolation.zscaler.com/profile/b7969e7f-8473-4e35-9c92-1de2d13eb81d/zia-session/?controls_id=e956fe2d-9603-4330-a900-3d4606232b39&amp;region=was&amp;tenant=13380aa722ad&amp;user=d92a340116ca43a27a136895596058ccd4dbb308fcd0d1b63908330ace1fe84d&amp;original_url=https%3A%2F%2Fwww.itu.int%2Frec%2FT-REC-G.114-200305-I&amp;key=sh-1&amp;hmac=7248357b678a3e15b30d5d042df29680e0bcc71d46870e647b2024b446a8b54c" TargetMode="External"/><Relationship Id="rId70" Type="http://schemas.openxmlformats.org/officeDocument/2006/relationships/hyperlink" Target="https://ieeexplore.ieee.org/document/10278682" TargetMode="External"/><Relationship Id="rId75" Type="http://schemas.openxmlformats.org/officeDocument/2006/relationships/hyperlink" Target="https://gutma.org/montreal-2017/wp-ontent/uploads/sites/2/2017/07/UTM-Project-in-Japan_METI.pdf" TargetMode="External"/><Relationship Id="rId91" Type="http://schemas.openxmlformats.org/officeDocument/2006/relationships/hyperlink" Target="https://en.wikipedia.org/wiki/Chroma_subsampling" TargetMode="External"/><Relationship Id="rId96" Type="http://schemas.openxmlformats.org/officeDocument/2006/relationships/hyperlink" Target="https://arxiv.org/abs/2303.05283v1" TargetMode="External"/><Relationship Id="rId140" Type="http://schemas.openxmlformats.org/officeDocument/2006/relationships/hyperlink" Target="https://www.statista.com/topics/1143/mining/" TargetMode="External"/><Relationship Id="rId145" Type="http://schemas.openxmlformats.org/officeDocument/2006/relationships/hyperlink" Target="https://www.gov.cn/zhengce/zhengceku/202501/content_7000295.htm" TargetMode="Externa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hyperlink" Target="https://www.dotphoton.com/products/jetraw-core" TargetMode="External"/><Relationship Id="rId28" Type="http://schemas.openxmlformats.org/officeDocument/2006/relationships/hyperlink" Target="https://digitallibrary.un.org/record/139811" TargetMode="External"/><Relationship Id="rId49" Type="http://schemas.openxmlformats.org/officeDocument/2006/relationships/hyperlink" Target="https://www.fortunebusinessinsights.com/autonomous-vehicle-market-109045" TargetMode="External"/><Relationship Id="rId114" Type="http://schemas.openxmlformats.org/officeDocument/2006/relationships/hyperlink" Target="https://cmri.chinamobile.com/thinktank/origin/file/viewer?id=3801004&amp;moduleType=7&amp;subModuleType=71&amp;pos=" TargetMode="External"/><Relationship Id="rId119" Type="http://schemas.openxmlformats.org/officeDocument/2006/relationships/hyperlink" Target="https://doi.org/10.1080/15481603.2021.2000349" TargetMode="External"/><Relationship Id="rId44" Type="http://schemas.openxmlformats.org/officeDocument/2006/relationships/hyperlink" Target="https://www.un.org/global-digital-compact/sites/default/files/2024-09/Global%20Digital%20Compact%20-%20English_0.pdf" TargetMode="External"/><Relationship Id="rId60" Type="http://schemas.openxmlformats.org/officeDocument/2006/relationships/hyperlink" Target="https://hexa-x-ii.eu/wp-content/uploads/2025/05/D1.4-final.pdf" TargetMode="External"/><Relationship Id="rId65" Type="http://schemas.openxmlformats.org/officeDocument/2006/relationships/hyperlink" Target="https://sacd.larc.nasa.gov/uam-refs" TargetMode="External"/><Relationship Id="rId81" Type="http://schemas.openxmlformats.org/officeDocument/2006/relationships/hyperlink" Target="https://nextgalliance.org/6g-library/" TargetMode="External"/><Relationship Id="rId86" Type="http://schemas.openxmlformats.org/officeDocument/2006/relationships/hyperlink" Target="https://www.gsma.com/get-involved/gsma-foundry/gsma_resources/delivering-real-time-translation/" TargetMode="External"/><Relationship Id="rId130" Type="http://schemas.openxmlformats.org/officeDocument/2006/relationships/hyperlink" Target="https://oulurepo.oulu.fi/bitstream/handle/10024/54699/nbnfioulu-202503252188.pdf?sequence=1" TargetMode="External"/><Relationship Id="rId135" Type="http://schemas.openxmlformats.org/officeDocument/2006/relationships/hyperlink" Target="https://www.sciencedirect.com/science/article/abs/pii/S0140366422002389" TargetMode="External"/><Relationship Id="rId151" Type="http://schemas.openxmlformats.org/officeDocument/2006/relationships/hyperlink" Target="https://www.gsmaintelligence.com/research/network-transformation-2025" TargetMode="External"/><Relationship Id="rId156" Type="http://schemas.openxmlformats.org/officeDocument/2006/relationships/theme" Target="theme/theme1.xml"/><Relationship Id="rId13" Type="http://schemas.openxmlformats.org/officeDocument/2006/relationships/hyperlink" Target="https://5gaa.org/evolution-of-vehicular-communication-systems-beyond-5g/" TargetMode="External"/><Relationship Id="rId18" Type="http://schemas.openxmlformats.org/officeDocument/2006/relationships/hyperlink" Target="https://en.wikipedia.org/wiki/Adreno" TargetMode="External"/><Relationship Id="rId39" Type="http://schemas.openxmlformats.org/officeDocument/2006/relationships/hyperlink" Target="https://www.gsma.com/get-involved/gsma-foundry/5g-new-calling/" TargetMode="External"/><Relationship Id="rId109" Type="http://schemas.openxmlformats.org/officeDocument/2006/relationships/hyperlink" Target="https://www.usenix.org/conference/nsdi24/presentation/cheng" TargetMode="External"/><Relationship Id="rId34" Type="http://schemas.openxmlformats.org/officeDocument/2006/relationships/hyperlink" Target="https://www.flyeye.io/drone-acronym-daa/." TargetMode="External"/><Relationship Id="rId50" Type="http://schemas.openxmlformats.org/officeDocument/2006/relationships/hyperlink" Target="https://www.fortunebusinessinsights.com/autonomous-vehicle-market-109045" TargetMode="External"/><Relationship Id="rId55" Type="http://schemas.openxmlformats.org/officeDocument/2006/relationships/hyperlink" Target="https://www.itu.int/hub/publication/t-fg-net2030-2020-sub-g1/" TargetMode="External"/><Relationship Id="rId76" Type="http://schemas.openxmlformats.org/officeDocument/2006/relationships/hyperlink" Target="https://ieeexplore.ieee.org/document/6095022" TargetMode="External"/><Relationship Id="rId97" Type="http://schemas.openxmlformats.org/officeDocument/2006/relationships/hyperlink" Target="https://ieeexplore.ieee.org/document/8970173" TargetMode="External"/><Relationship Id="rId104" Type="http://schemas.openxmlformats.org/officeDocument/2006/relationships/hyperlink" Target="https://ieeexplore.ieee.org/document/10851738" TargetMode="External"/><Relationship Id="rId120" Type="http://schemas.openxmlformats.org/officeDocument/2006/relationships/hyperlink" Target="https://www.researchgate.net/publication/323756296_Sinkhole_clusters_after_heavy_rainstorms" TargetMode="External"/><Relationship Id="rId125" Type="http://schemas.openxmlformats.org/officeDocument/2006/relationships/hyperlink" Target="https://standards.ieee.org/ieee/802.11bf/11574/" TargetMode="External"/><Relationship Id="rId141" Type="http://schemas.openxmlformats.org/officeDocument/2006/relationships/hyperlink" Target="https://www.eia.gov/" TargetMode="External"/><Relationship Id="rId146" Type="http://schemas.openxmlformats.org/officeDocument/2006/relationships/hyperlink" Target="https://xgmf.jp/wp-content/uploads/2025/04/Beyond_5G_White_Paper_v4_0.pdf" TargetMode="External"/><Relationship Id="rId7" Type="http://schemas.openxmlformats.org/officeDocument/2006/relationships/footnotes" Target="footnotes.xml"/><Relationship Id="rId71" Type="http://schemas.openxmlformats.org/officeDocument/2006/relationships/hyperlink" Target="https://ieeexplore.ieee.org/document/9426379" TargetMode="External"/><Relationship Id="rId92" Type="http://schemas.openxmlformats.org/officeDocument/2006/relationships/hyperlink" Target="https://www.g6gconference.com/upload/file/20240420171358871090.rar" TargetMode="External"/><Relationship Id="rId2" Type="http://schemas.openxmlformats.org/officeDocument/2006/relationships/customXml" Target="../customXml/item1.xml"/><Relationship Id="rId29" Type="http://schemas.openxmlformats.org/officeDocument/2006/relationships/hyperlink" Target="https://hexa-x-ii.eu/wp-content/uploads/2024/01/Hexa-X-II_D1.2.pdf" TargetMode="External"/><Relationship Id="rId24" Type="http://schemas.openxmlformats.org/officeDocument/2006/relationships/hyperlink" Target="https://www.lambdatest.com/learning-hub/web-performance-testing" TargetMode="External"/><Relationship Id="rId40" Type="http://schemas.openxmlformats.org/officeDocument/2006/relationships/hyperlink" Target="https://www.gsma.com/get-involved/gsma-foundry/gsma_resources/remote-damage-assessment/" TargetMode="External"/><Relationship Id="rId45" Type="http://schemas.openxmlformats.org/officeDocument/2006/relationships/hyperlink" Target="https://arxiv.org/abs/2103.03786" TargetMode="External"/><Relationship Id="rId66" Type="http://schemas.openxmlformats.org/officeDocument/2006/relationships/hyperlink" Target="https://www.hyundai.com/worldwide/en/newsroom/detail/0000000093.html" TargetMode="External"/><Relationship Id="rId87" Type="http://schemas.openxmlformats.org/officeDocument/2006/relationships/hyperlink" Target="https://www.naka.syntphony.com/generative-ai-immersive-experiences/" TargetMode="External"/><Relationship Id="rId110" Type="http://schemas.openxmlformats.org/officeDocument/2006/relationships/hyperlink" Target="https://arxiv.org/abs/2309.07864" TargetMode="External"/><Relationship Id="rId115" Type="http://schemas.openxmlformats.org/officeDocument/2006/relationships/hyperlink" Target="https://digital-library.theiet.org/doi/10.1049/ij-ecs.1978.0026" TargetMode="External"/><Relationship Id="rId131" Type="http://schemas.openxmlformats.org/officeDocument/2006/relationships/hyperlink" Target="https://oulurepo.oulu.fi/bitstream/handle/10024/36803/isbn978-952-62-2684-2.pdf?sequence=1" TargetMode="External"/><Relationship Id="rId136" Type="http://schemas.openxmlformats.org/officeDocument/2006/relationships/hyperlink" Target="https://arxiv.org/abs/2102.12169" TargetMode="External"/><Relationship Id="rId61" Type="http://schemas.openxmlformats.org/officeDocument/2006/relationships/hyperlink" Target="https://www.itu.int/rec/T-REC-Y.3090-202202-I" TargetMode="External"/><Relationship Id="rId82" Type="http://schemas.openxmlformats.org/officeDocument/2006/relationships/hyperlink" Target="https://arxiv.org/abs/2410.05338" TargetMode="External"/><Relationship Id="rId152" Type="http://schemas.openxmlformats.org/officeDocument/2006/relationships/hyperlink" Target="https://www.gsmaintelligence.com/research/the-mobile-economy-2025" TargetMode="External"/><Relationship Id="rId19" Type="http://schemas.openxmlformats.org/officeDocument/2006/relationships/hyperlink" Target="https://www.labtekno.com/snapdragon-8-gen-2-vs-apple-a16-bionic/" TargetMode="External"/><Relationship Id="rId14" Type="http://schemas.openxmlformats.org/officeDocument/2006/relationships/hyperlink" Target="https://saemobilus.sae.org/standards/j3016_202104-taxonomy-definitions-terms-related-driving-automation-systems-road-motor-vehicles" TargetMode="External"/><Relationship Id="rId30" Type="http://schemas.openxmlformats.org/officeDocument/2006/relationships/hyperlink" Target="https://www.easa.europa.eu/en/what-is-uam" TargetMode="External"/><Relationship Id="rId35" Type="http://schemas.openxmlformats.org/officeDocument/2006/relationships/hyperlink" Target="https://www.itu.int/dms_pub/itu-r/opb/rep/R-REP-M.2516-2022-PDF-E.pdf" TargetMode="External"/><Relationship Id="rId56" Type="http://schemas.openxmlformats.org/officeDocument/2006/relationships/hyperlink" Target="https://www.itu.int/pub/S-JNL-VOL3.ISSUE2-2022-A33" TargetMode="External"/><Relationship Id="rId77" Type="http://schemas.openxmlformats.org/officeDocument/2006/relationships/hyperlink" Target="https://www.sciencedirect.com/science/article/pii/S2405896321002032" TargetMode="External"/><Relationship Id="rId100" Type="http://schemas.openxmlformats.org/officeDocument/2006/relationships/hyperlink" Target="https://dl.acm.org/doi/10.1109/MCOM.001.2300765" TargetMode="External"/><Relationship Id="rId105" Type="http://schemas.openxmlformats.org/officeDocument/2006/relationships/hyperlink" Target="https://www.cnet.com/tech/computing/ai-brains-in-a-humanoid-robot-meet-figure-02/" TargetMode="External"/><Relationship Id="rId126" Type="http://schemas.openxmlformats.org/officeDocument/2006/relationships/hyperlink" Target="http://dx.doi.org/10.1109/EuCNC/6GSummit54941.2022.9815783" TargetMode="External"/><Relationship Id="rId147" Type="http://schemas.openxmlformats.org/officeDocument/2006/relationships/hyperlink" Target="https://ascelibrary.org/doi/book/10.1061/asce7" TargetMode="External"/><Relationship Id="rId8" Type="http://schemas.openxmlformats.org/officeDocument/2006/relationships/endnotes" Target="endnotes.xml"/><Relationship Id="rId51" Type="http://schemas.openxmlformats.org/officeDocument/2006/relationships/hyperlink" Target="https://5g-acia.org/whitepapers/use-cases-and-requirements-for-integrated-sensing-and-communication-isac-in-connected-industries-and-automation-2/" TargetMode="External"/><Relationship Id="rId72" Type="http://schemas.openxmlformats.org/officeDocument/2006/relationships/hyperlink" Target="https://www.nasa.gov/sites/default/files/atoms/files/utm-factsheet-11-05-15.pdf" TargetMode="External"/><Relationship Id="rId93" Type="http://schemas.openxmlformats.org/officeDocument/2006/relationships/hyperlink" Target="https://www.usenix.org/conference/nsdi24/presentation/cheng" TargetMode="External"/><Relationship Id="rId98" Type="http://schemas.openxmlformats.org/officeDocument/2006/relationships/hyperlink" Target="https://ieeexplore.ieee.org/document/6122872" TargetMode="External"/><Relationship Id="rId121" Type="http://schemas.openxmlformats.org/officeDocument/2006/relationships/hyperlink" Target="https://www.euronews.com/2024/09/06/surge-in-sinkholes-in-turkeys-granary-endangers-agriculture" TargetMode="External"/><Relationship Id="rId142" Type="http://schemas.openxmlformats.org/officeDocument/2006/relationships/hyperlink" Target="https://www.ngmn.org/publications/itu-r-framework-for-imt-2030.html" TargetMode="External"/><Relationship Id="rId3" Type="http://schemas.openxmlformats.org/officeDocument/2006/relationships/numbering" Target="numbering.xml"/><Relationship Id="rId25" Type="http://schemas.openxmlformats.org/officeDocument/2006/relationships/hyperlink" Target="https://ieeexplore.ieee.org/document/4712347" TargetMode="External"/><Relationship Id="rId46" Type="http://schemas.openxmlformats.org/officeDocument/2006/relationships/hyperlink" Target="https://aecc.org/wp-content/uploads/2020/05/Operational-Behavior-of-a-High-Definition-Map-Application.pdf" TargetMode="External"/><Relationship Id="rId67" Type="http://schemas.openxmlformats.org/officeDocument/2006/relationships/hyperlink" Target="https://nextgalliance.org/wp-content/uploads/2024/05/Near-future-Vertical-Applications-in-Korea-K-UAM_6GF_NGA_Joint_Workshop_JKim_final.pdf" TargetMode="External"/><Relationship Id="rId116" Type="http://schemas.openxmlformats.org/officeDocument/2006/relationships/hyperlink" Target="https://puc.overheid.nl/nsi/doc/PUC_1370_14/1/" TargetMode="External"/><Relationship Id="rId137" Type="http://schemas.openxmlformats.org/officeDocument/2006/relationships/hyperlink" Target="https://www.ngmn.org/publications/6g-requirements-and-design-considerations.html" TargetMode="External"/><Relationship Id="rId20" Type="http://schemas.openxmlformats.org/officeDocument/2006/relationships/hyperlink" Target="https://www.ewireless.eng.ed.ac.uk/projects" TargetMode="External"/><Relationship Id="rId41" Type="http://schemas.openxmlformats.org/officeDocument/2006/relationships/hyperlink" Target="https://www.gsma.com/get-involved/gsma-foundry/gsma_resources/visualised-voice-calling/" TargetMode="External"/><Relationship Id="rId62" Type="http://schemas.openxmlformats.org/officeDocument/2006/relationships/hyperlink" Target="https://www.airbus.com/en/innovation/low-carbon-aviation/urban-air-mobility" TargetMode="External"/><Relationship Id="rId83" Type="http://schemas.openxmlformats.org/officeDocument/2006/relationships/hyperlink" Target="https://arxiv.org/abs/2405.06643" TargetMode="External"/><Relationship Id="rId88" Type="http://schemas.openxmlformats.org/officeDocument/2006/relationships/hyperlink" Target="https://arxiv.org/html/2404.01713v2" TargetMode="External"/><Relationship Id="rId111" Type="http://schemas.openxmlformats.org/officeDocument/2006/relationships/hyperlink" Target="https://arxiv.org/abs/2203.15556" TargetMode="External"/><Relationship Id="rId132" Type="http://schemas.openxmlformats.org/officeDocument/2006/relationships/hyperlink" Target="https://arxiv.org/pdf/2212.02032" TargetMode="External"/><Relationship Id="rId153" Type="http://schemas.openxmlformats.org/officeDocument/2006/relationships/footer" Target="footer1.xml"/><Relationship Id="rId15" Type="http://schemas.openxmlformats.org/officeDocument/2006/relationships/hyperlink" Target="https://forms1.ieee.org/rs/682-UPB-550/images/The%20Rise%20of%20Radar%20for%20Autonomous%20Vehicles.pdf" TargetMode="External"/><Relationship Id="rId36" Type="http://schemas.openxmlformats.org/officeDocument/2006/relationships/hyperlink" Target="https://dl.acm.org/doi/abs/10.1109/MNET.2024.3422309" TargetMode="External"/><Relationship Id="rId57" Type="http://schemas.openxmlformats.org/officeDocument/2006/relationships/hyperlink" Target="https://ieeexplore.ieee.org/document/6122872" TargetMode="External"/><Relationship Id="rId106" Type="http://schemas.openxmlformats.org/officeDocument/2006/relationships/hyperlink" Target="https://humanbenchmark.com/tests/reactiontime" TargetMode="External"/><Relationship Id="rId127" Type="http://schemas.openxmlformats.org/officeDocument/2006/relationships/hyperlink" Target="https://www.pib.gov.in/PressReleaseIframePage.aspx?PRID=2106476" TargetMode="External"/><Relationship Id="rId10" Type="http://schemas.openxmlformats.org/officeDocument/2006/relationships/image" Target="media/image1.png"/><Relationship Id="rId31" Type="http://schemas.openxmlformats.org/officeDocument/2006/relationships/hyperlink" Target="https://www.autoflight.com/en/air/" TargetMode="External"/><Relationship Id="rId52" Type="http://schemas.openxmlformats.org/officeDocument/2006/relationships/hyperlink" Target="https://www.icao.int/APAC/Meetings/2024%20ATMSG12/IP09%20China%20Airspace%20Classification%20and%20Pilot%20Update.pdf" TargetMode="External"/><Relationship Id="rId73" Type="http://schemas.openxmlformats.org/officeDocument/2006/relationships/hyperlink" Target="https://www.sesarju.eu/sites/default/files/documents/reports/U-Space%20Blueprint%20brochure%20final.pdf" TargetMode="External"/><Relationship Id="rId78" Type="http://schemas.openxmlformats.org/officeDocument/2006/relationships/hyperlink" Target="https://www.mdpi.com/2075-1702/10/9/773" TargetMode="External"/><Relationship Id="rId94" Type="http://schemas.openxmlformats.org/officeDocument/2006/relationships/hyperlink" Target="https://www.techtarget.com/whatis/definition/immersive-virtual-reality-immersive-VR" TargetMode="External"/><Relationship Id="rId99" Type="http://schemas.openxmlformats.org/officeDocument/2006/relationships/hyperlink" Target="https://arxiv.org/abs/2008.08804" TargetMode="External"/><Relationship Id="rId101" Type="http://schemas.openxmlformats.org/officeDocument/2006/relationships/hyperlink" Target="https://lawsofux.com/doherty-threshold/" TargetMode="External"/><Relationship Id="rId122" Type="http://schemas.openxmlformats.org/officeDocument/2006/relationships/hyperlink" Target="https://dhl-freight-connections.com/en/solutions/future-of-freight-the-use-of-drones-in-logistics/" TargetMode="External"/><Relationship Id="rId143" Type="http://schemas.openxmlformats.org/officeDocument/2006/relationships/hyperlink" Target="https://www.itu.int/pub/R-QUE-SG05.209-7-2023" TargetMode="External"/><Relationship Id="rId148" Type="http://schemas.openxmlformats.org/officeDocument/2006/relationships/hyperlink" Target="https://docs.datagnss.com/d303-docs/common/about-rtk/" TargetMode="External"/><Relationship Id="rId4" Type="http://schemas.openxmlformats.org/officeDocument/2006/relationships/styles" Target="styles.xml"/><Relationship Id="rId9" Type="http://schemas.openxmlformats.org/officeDocument/2006/relationships/hyperlink" Target="mailto:Chuanchuan.leng2@hytera.com" TargetMode="External"/><Relationship Id="rId26" Type="http://schemas.openxmlformats.org/officeDocument/2006/relationships/hyperlink" Target="https://www.gsc-europa.eu/sites/default/files/sites/all/files/Report_on_User_Needs_and_Requirements_Aviation.pdf" TargetMode="External"/><Relationship Id="rId47" Type="http://schemas.openxmlformats.org/officeDocument/2006/relationships/hyperlink" Target="https://spectrum.ieee.org/boats-should-be-sleek-but-only-up-to-a-point" TargetMode="External"/><Relationship Id="rId68" Type="http://schemas.openxmlformats.org/officeDocument/2006/relationships/hyperlink" Target="https://ieeexplore.ieee.org/document/9508366" TargetMode="External"/><Relationship Id="rId89" Type="http://schemas.openxmlformats.org/officeDocument/2006/relationships/hyperlink" Target="https://www.emarketer.com/content/older-adults-prefer-phone-calls-digital-customer-service" TargetMode="External"/><Relationship Id="rId112" Type="http://schemas.openxmlformats.org/officeDocument/2006/relationships/hyperlink" Target="https://arxiv.org/abs/2311.06329" TargetMode="External"/><Relationship Id="rId133" Type="http://schemas.openxmlformats.org/officeDocument/2006/relationships/hyperlink" Target="https://arxiv.org/pdf/2212.02032" TargetMode="External"/><Relationship Id="rId154" Type="http://schemas.openxmlformats.org/officeDocument/2006/relationships/fontTable" Target="fontTable.xml"/><Relationship Id="rId16" Type="http://schemas.openxmlformats.org/officeDocument/2006/relationships/hyperlink" Target="https://knowledge-base.inspire.ec.europa.eu/publications/technical-guidance-implementation-inspire-dataset-and-service-metadata-based-isots-191392007_en" TargetMode="External"/><Relationship Id="rId37" Type="http://schemas.openxmlformats.org/officeDocument/2006/relationships/hyperlink" Target="https://arxiv.org/abs/2308.11432" TargetMode="External"/><Relationship Id="rId58" Type="http://schemas.openxmlformats.org/officeDocument/2006/relationships/hyperlink" Target="https://tosc.iacr.org/index.php/ToSC/article/view/8356" TargetMode="External"/><Relationship Id="rId79" Type="http://schemas.openxmlformats.org/officeDocument/2006/relationships/hyperlink" Target="https://www.databricks.com/resources/ebook/a-new-approach-to-data-sharing" TargetMode="External"/><Relationship Id="rId102" Type="http://schemas.openxmlformats.org/officeDocument/2006/relationships/hyperlink" Target="https://openai.com/index/hello-gpt-4o/" TargetMode="External"/><Relationship Id="rId123" Type="http://schemas.openxmlformats.org/officeDocument/2006/relationships/hyperlink" Target="https://ieeexplore.ieee.org/document/9108245" TargetMode="External"/><Relationship Id="rId144" Type="http://schemas.openxmlformats.org/officeDocument/2006/relationships/hyperlink" Target="https://www.itu.int/md/R23-WP5A-C-0182/en" TargetMode="External"/><Relationship Id="rId90" Type="http://schemas.openxmlformats.org/officeDocument/2006/relationships/hyperlink" Target="https://www.3gpp.org/technologies/xr-n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0E7E1-7860-4B91-880B-75F472C60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Pages>
  <Words>12455</Words>
  <Characters>70995</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83284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112</cp:lastModifiedBy>
  <cp:revision>68</cp:revision>
  <cp:lastPrinted>2019-02-25T14:05:00Z</cp:lastPrinted>
  <dcterms:created xsi:type="dcterms:W3CDTF">2025-08-26T13:01:00Z</dcterms:created>
  <dcterms:modified xsi:type="dcterms:W3CDTF">2025-08-27T13:26:00Z</dcterms:modified>
</cp:coreProperties>
</file>